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816" w:rsidRDefault="00C03CC1" w:rsidP="00CE6816">
      <w:pPr>
        <w:pStyle w:val="Heading1"/>
      </w:pPr>
      <w:r>
        <w:t>Negative</w:t>
      </w:r>
      <w:r w:rsidR="00CE6816">
        <w:t xml:space="preserve"> – China CP</w:t>
      </w:r>
    </w:p>
    <w:p w:rsidR="00A71EFC" w:rsidRDefault="00A71EFC" w:rsidP="00CE6816">
      <w:pPr>
        <w:pStyle w:val="Heading2"/>
      </w:pPr>
      <w:r>
        <w:lastRenderedPageBreak/>
        <w:t>1NC</w:t>
      </w:r>
    </w:p>
    <w:p w:rsidR="00A71EFC" w:rsidRDefault="00A71EFC" w:rsidP="00A71EFC">
      <w:pPr>
        <w:pStyle w:val="Heading3"/>
      </w:pPr>
      <w:r>
        <w:lastRenderedPageBreak/>
        <w:t>Shell – Development General</w:t>
      </w:r>
    </w:p>
    <w:p w:rsidR="006117CF" w:rsidRDefault="00A71EFC" w:rsidP="00E2021A">
      <w:pPr>
        <w:pStyle w:val="Heading4"/>
      </w:pPr>
      <w:r>
        <w:t xml:space="preserve">The People’s Republic of China should _________________________. </w:t>
      </w:r>
    </w:p>
    <w:p w:rsidR="00F10403" w:rsidRPr="00F10403" w:rsidRDefault="00F10403" w:rsidP="00F10403"/>
    <w:p w:rsidR="006117CF" w:rsidRDefault="006117CF" w:rsidP="00E2021A">
      <w:pPr>
        <w:pStyle w:val="Heading4"/>
      </w:pPr>
      <w:r>
        <w:t>China best develops the ocean – massive successful efforts now</w:t>
      </w:r>
    </w:p>
    <w:p w:rsidR="006117CF" w:rsidRPr="006117CF" w:rsidRDefault="006117CF" w:rsidP="006117CF">
      <w:r>
        <w:t>Resolves: Security agreements, maritime cooperation, general development, fighting piracy, navigation, trade, sea lanes, disaster response, marine economy, environmental protection</w:t>
      </w:r>
    </w:p>
    <w:p w:rsidR="006117CF" w:rsidRPr="00014FE4" w:rsidRDefault="006117CF" w:rsidP="006117CF">
      <w:pPr>
        <w:rPr>
          <w:rStyle w:val="Style13ptBold"/>
        </w:rPr>
      </w:pPr>
      <w:proofErr w:type="spellStart"/>
      <w:r w:rsidRPr="00014FE4">
        <w:rPr>
          <w:rStyle w:val="Style13ptBold"/>
        </w:rPr>
        <w:t>Xuequan</w:t>
      </w:r>
      <w:proofErr w:type="spellEnd"/>
      <w:r w:rsidRPr="00014FE4">
        <w:rPr>
          <w:rStyle w:val="Style13ptBold"/>
        </w:rPr>
        <w:t xml:space="preserve"> 14</w:t>
      </w:r>
    </w:p>
    <w:p w:rsidR="006117CF" w:rsidRPr="00014FE4" w:rsidRDefault="006117CF" w:rsidP="006117CF">
      <w:r w:rsidRPr="00014FE4">
        <w:t>[Mu, Editor Xinhua news, “China committed to peaceful settlement of maritime disputes”, 6/22/14, Xinhua News, http://news.xinhuanet.com/english/china/2014-06/22/c_126652859.htm]</w:t>
      </w:r>
    </w:p>
    <w:p w:rsidR="006117CF" w:rsidRDefault="006117CF" w:rsidP="006117CF">
      <w:pPr>
        <w:rPr>
          <w:rStyle w:val="Emphasis"/>
          <w:highlight w:val="yellow"/>
        </w:rPr>
      </w:pPr>
    </w:p>
    <w:p w:rsidR="006117CF" w:rsidRPr="002E374F" w:rsidRDefault="006117CF" w:rsidP="006117CF">
      <w:pPr>
        <w:rPr>
          <w:sz w:val="12"/>
        </w:rPr>
      </w:pPr>
      <w:r w:rsidRPr="006117CF">
        <w:rPr>
          <w:rStyle w:val="StyleUnderline"/>
          <w:highlight w:val="cyan"/>
        </w:rPr>
        <w:t>China is committed to settling maritime disputes</w:t>
      </w:r>
      <w:r w:rsidRPr="006117CF">
        <w:rPr>
          <w:rStyle w:val="StyleUnderline"/>
        </w:rPr>
        <w:t xml:space="preserve"> through dialogue and negotiation </w:t>
      </w:r>
      <w:r w:rsidRPr="006117CF">
        <w:rPr>
          <w:rStyle w:val="StyleUnderline"/>
          <w:highlight w:val="cyan"/>
        </w:rPr>
        <w:t>on the basis of respecting</w:t>
      </w:r>
      <w:r w:rsidRPr="006117CF">
        <w:rPr>
          <w:rStyle w:val="StyleUnderline"/>
        </w:rPr>
        <w:t xml:space="preserve"> historical facts and </w:t>
      </w:r>
      <w:r w:rsidRPr="006117CF">
        <w:rPr>
          <w:rStyle w:val="StyleUnderline"/>
          <w:highlight w:val="cyan"/>
        </w:rPr>
        <w:t>international law</w:t>
      </w:r>
      <w:r w:rsidRPr="006117CF">
        <w:rPr>
          <w:rStyle w:val="StyleUnderline"/>
        </w:rPr>
        <w:t xml:space="preserve">, </w:t>
      </w:r>
      <w:r w:rsidRPr="006117CF">
        <w:rPr>
          <w:rStyle w:val="StyleUnderline"/>
          <w:highlight w:val="yellow"/>
        </w:rPr>
        <w:t>says</w:t>
      </w:r>
      <w:r w:rsidRPr="006117CF">
        <w:rPr>
          <w:rStyle w:val="StyleUnderline"/>
        </w:rPr>
        <w:t xml:space="preserve"> visiting </w:t>
      </w:r>
      <w:r w:rsidRPr="006117CF">
        <w:rPr>
          <w:rStyle w:val="StyleUnderline"/>
          <w:highlight w:val="yellow"/>
        </w:rPr>
        <w:t>Chinese Premier</w:t>
      </w:r>
      <w:r w:rsidRPr="006117CF">
        <w:rPr>
          <w:rStyle w:val="StyleUnderline"/>
        </w:rPr>
        <w:t xml:space="preserve"> </w:t>
      </w:r>
      <w:r w:rsidRPr="006117CF">
        <w:rPr>
          <w:rStyle w:val="StyleUnderline"/>
          <w:highlight w:val="yellow"/>
        </w:rPr>
        <w:t>Li</w:t>
      </w:r>
      <w:r w:rsidRPr="002E374F">
        <w:rPr>
          <w:sz w:val="12"/>
        </w:rPr>
        <w:t xml:space="preserve"> </w:t>
      </w:r>
      <w:proofErr w:type="spellStart"/>
      <w:r w:rsidRPr="002E374F">
        <w:rPr>
          <w:sz w:val="12"/>
        </w:rPr>
        <w:t>Keqiang</w:t>
      </w:r>
      <w:proofErr w:type="spellEnd"/>
      <w:r w:rsidRPr="002E374F">
        <w:rPr>
          <w:sz w:val="12"/>
        </w:rPr>
        <w:t xml:space="preserve">. Li made the statement on Friday when addressing the China-Greece Maritime Cooperation Forum in Athens, </w:t>
      </w:r>
      <w:r w:rsidRPr="006117CF">
        <w:rPr>
          <w:rStyle w:val="StyleUnderline"/>
        </w:rPr>
        <w:t xml:space="preserve">where </w:t>
      </w:r>
      <w:r w:rsidRPr="006117CF">
        <w:rPr>
          <w:rStyle w:val="StyleUnderline"/>
          <w:highlight w:val="yellow"/>
        </w:rPr>
        <w:t>he called for stronger maritime cooperation</w:t>
      </w:r>
      <w:r w:rsidRPr="006117CF">
        <w:rPr>
          <w:rStyle w:val="StyleUnderline"/>
        </w:rPr>
        <w:t xml:space="preserve"> between the two nations </w:t>
      </w:r>
      <w:r w:rsidRPr="006117CF">
        <w:rPr>
          <w:rStyle w:val="StyleUnderline"/>
          <w:highlight w:val="yellow"/>
        </w:rPr>
        <w:t>and expounded China's viewpoints on maritime affairs</w:t>
      </w:r>
      <w:r w:rsidRPr="002E374F">
        <w:rPr>
          <w:sz w:val="12"/>
        </w:rPr>
        <w:t xml:space="preserve">. </w:t>
      </w:r>
      <w:r w:rsidRPr="006117CF">
        <w:t>SEA OF PEACE, COOPERATION, HARMONY</w:t>
      </w:r>
      <w:r w:rsidRPr="005979A7">
        <w:rPr>
          <w:rStyle w:val="Emphasis"/>
          <w:highlight w:val="cyan"/>
        </w:rPr>
        <w:t xml:space="preserve"> </w:t>
      </w:r>
      <w:r w:rsidRPr="006117CF">
        <w:rPr>
          <w:rStyle w:val="StyleUnderline"/>
          <w:highlight w:val="cyan"/>
        </w:rPr>
        <w:t>Pledging to jointly build a "sea of peace" with other countries</w:t>
      </w:r>
      <w:r w:rsidRPr="006117CF">
        <w:rPr>
          <w:rStyle w:val="StyleUnderline"/>
        </w:rPr>
        <w:t xml:space="preserve">, Li said </w:t>
      </w:r>
      <w:r w:rsidRPr="006117CF">
        <w:rPr>
          <w:rStyle w:val="StyleUnderline"/>
          <w:highlight w:val="cyan"/>
        </w:rPr>
        <w:t>China will</w:t>
      </w:r>
      <w:r w:rsidRPr="006117CF">
        <w:rPr>
          <w:rStyle w:val="StyleUnderline"/>
        </w:rPr>
        <w:t xml:space="preserve"> unswervingly </w:t>
      </w:r>
      <w:r w:rsidRPr="006117CF">
        <w:rPr>
          <w:rStyle w:val="StyleUnderline"/>
          <w:highlight w:val="cyan"/>
        </w:rPr>
        <w:t>follow the path of peaceful development and firmly oppose any act of hegemony in maritime affairs.</w:t>
      </w:r>
      <w:r w:rsidRPr="006117CF">
        <w:rPr>
          <w:rStyle w:val="StyleUnderline"/>
        </w:rPr>
        <w:t xml:space="preserve"> "</w:t>
      </w:r>
      <w:r w:rsidRPr="002E374F">
        <w:rPr>
          <w:sz w:val="12"/>
        </w:rPr>
        <w:t xml:space="preserve">China is a signatory state to the UN Convention on the Law of the Sea and has made active efforts to safeguard the principles of the convention," he said. </w:t>
      </w:r>
      <w:r w:rsidRPr="006117CF">
        <w:rPr>
          <w:rStyle w:val="StyleUnderline"/>
          <w:highlight w:val="yellow"/>
        </w:rPr>
        <w:t>China</w:t>
      </w:r>
      <w:r w:rsidRPr="006117CF">
        <w:rPr>
          <w:rStyle w:val="StyleUnderline"/>
        </w:rPr>
        <w:t xml:space="preserve"> is </w:t>
      </w:r>
      <w:r w:rsidRPr="006117CF">
        <w:rPr>
          <w:rStyle w:val="StyleUnderline"/>
          <w:highlight w:val="yellow"/>
        </w:rPr>
        <w:t>will</w:t>
      </w:r>
      <w:r w:rsidRPr="006117CF">
        <w:rPr>
          <w:rStyle w:val="StyleUnderline"/>
        </w:rPr>
        <w:t xml:space="preserve">ing to </w:t>
      </w:r>
      <w:r w:rsidRPr="006117CF">
        <w:rPr>
          <w:rStyle w:val="StyleUnderline"/>
          <w:highlight w:val="yellow"/>
        </w:rPr>
        <w:t>strengthen communication and cooperation</w:t>
      </w:r>
      <w:r w:rsidRPr="006117CF">
        <w:rPr>
          <w:rStyle w:val="StyleUnderline"/>
        </w:rPr>
        <w:t xml:space="preserve"> with related countries and </w:t>
      </w:r>
      <w:r w:rsidRPr="006117CF">
        <w:rPr>
          <w:rStyle w:val="StyleUnderline"/>
          <w:highlight w:val="yellow"/>
        </w:rPr>
        <w:t>improve bilateral and multilateral mechanisms</w:t>
      </w:r>
      <w:r w:rsidRPr="006117CF">
        <w:rPr>
          <w:rStyle w:val="StyleUnderline"/>
        </w:rPr>
        <w:t xml:space="preserve">, so as </w:t>
      </w:r>
      <w:r w:rsidRPr="006117CF">
        <w:rPr>
          <w:rStyle w:val="StyleUnderline"/>
          <w:highlight w:val="yellow"/>
        </w:rPr>
        <w:t>to jointly safeguard free and safe navigation, fight piracy and terrorism, respond to disasters and construct a maritime order of peace and tranquility</w:t>
      </w:r>
      <w:r w:rsidRPr="006117CF">
        <w:rPr>
          <w:rStyle w:val="StyleUnderline"/>
        </w:rPr>
        <w:t xml:space="preserve">. He added that </w:t>
      </w:r>
      <w:r w:rsidRPr="006117CF">
        <w:rPr>
          <w:rStyle w:val="StyleUnderline"/>
          <w:highlight w:val="yellow"/>
        </w:rPr>
        <w:t>China is resolute in safeguarding its sovereignty and territorial integrity</w:t>
      </w:r>
      <w:r w:rsidRPr="006117CF">
        <w:rPr>
          <w:rStyle w:val="StyleUnderline"/>
        </w:rPr>
        <w:t xml:space="preserve">, which is conducive to regional peace and order as well. Proposing </w:t>
      </w:r>
      <w:r w:rsidRPr="006117CF">
        <w:rPr>
          <w:rStyle w:val="StyleUnderline"/>
          <w:highlight w:val="yellow"/>
        </w:rPr>
        <w:t>to build a "sea of cooperation,"</w:t>
      </w:r>
      <w:r w:rsidRPr="006117CF">
        <w:rPr>
          <w:rStyle w:val="StyleUnderline"/>
        </w:rPr>
        <w:t xml:space="preserve"> Li said </w:t>
      </w:r>
      <w:r w:rsidRPr="006117CF">
        <w:rPr>
          <w:rStyle w:val="StyleUnderline"/>
          <w:highlight w:val="cyan"/>
        </w:rPr>
        <w:t>China</w:t>
      </w:r>
      <w:r w:rsidRPr="006117CF">
        <w:rPr>
          <w:rStyle w:val="StyleUnderline"/>
        </w:rPr>
        <w:t xml:space="preserve"> is </w:t>
      </w:r>
      <w:r w:rsidRPr="006117CF">
        <w:rPr>
          <w:rStyle w:val="StyleUnderline"/>
          <w:highlight w:val="cyan"/>
        </w:rPr>
        <w:t>willi</w:t>
      </w:r>
      <w:r w:rsidRPr="006117CF">
        <w:rPr>
          <w:rStyle w:val="StyleUnderline"/>
        </w:rPr>
        <w:t xml:space="preserve">ng to </w:t>
      </w:r>
      <w:r w:rsidRPr="006117CF">
        <w:rPr>
          <w:rStyle w:val="StyleUnderline"/>
          <w:highlight w:val="cyan"/>
        </w:rPr>
        <w:t>work</w:t>
      </w:r>
      <w:r w:rsidRPr="006117CF">
        <w:rPr>
          <w:rStyle w:val="StyleUnderline"/>
        </w:rPr>
        <w:t xml:space="preserve"> with maritime states </w:t>
      </w:r>
      <w:r w:rsidRPr="006117CF">
        <w:rPr>
          <w:rStyle w:val="StyleUnderline"/>
          <w:highlight w:val="cyan"/>
        </w:rPr>
        <w:t>to actively forge a cooperative partnership to build sea lanes, develop marine economy and utilize marine resources</w:t>
      </w:r>
      <w:r w:rsidRPr="006117CF">
        <w:rPr>
          <w:rStyle w:val="StyleUnderline"/>
          <w:highlight w:val="yellow"/>
        </w:rPr>
        <w:t>, among other endeavors.</w:t>
      </w:r>
      <w:r w:rsidRPr="006117CF">
        <w:rPr>
          <w:rStyle w:val="StyleUnderline"/>
        </w:rPr>
        <w:t xml:space="preserve"> He </w:t>
      </w:r>
      <w:r w:rsidRPr="006117CF">
        <w:rPr>
          <w:rStyle w:val="StyleUnderline"/>
          <w:highlight w:val="yellow"/>
        </w:rPr>
        <w:t>also</w:t>
      </w:r>
      <w:r w:rsidRPr="006117CF">
        <w:rPr>
          <w:rStyle w:val="StyleUnderline"/>
        </w:rPr>
        <w:t xml:space="preserve"> </w:t>
      </w:r>
      <w:r w:rsidRPr="006117CF">
        <w:rPr>
          <w:rStyle w:val="StyleUnderline"/>
          <w:highlight w:val="yellow"/>
        </w:rPr>
        <w:t>proposed to build a "sea of harmony"</w:t>
      </w:r>
      <w:r w:rsidRPr="006117CF">
        <w:rPr>
          <w:rStyle w:val="StyleUnderline"/>
        </w:rPr>
        <w:t xml:space="preserve"> and shared his vision on </w:t>
      </w:r>
      <w:r w:rsidRPr="006117CF">
        <w:rPr>
          <w:rStyle w:val="StyleUnderline"/>
          <w:highlight w:val="yellow"/>
        </w:rPr>
        <w:t>protecting the marine environment.</w:t>
      </w:r>
      <w:r w:rsidRPr="006117CF">
        <w:rPr>
          <w:rStyle w:val="StyleUnderline"/>
        </w:rPr>
        <w:t xml:space="preserve"> The </w:t>
      </w:r>
      <w:r w:rsidRPr="006117CF">
        <w:rPr>
          <w:rStyle w:val="StyleUnderline"/>
          <w:highlight w:val="yellow"/>
        </w:rPr>
        <w:t>organic coexistence of mankind and oceans is the right way to deal with nature</w:t>
      </w:r>
      <w:r w:rsidRPr="002E374F">
        <w:rPr>
          <w:sz w:val="12"/>
        </w:rPr>
        <w:t>, he said, adding that all countries should properly treat the marine eco-environment to preserve oceans as mankind's reliable and inhabitable home.</w:t>
      </w:r>
    </w:p>
    <w:p w:rsidR="006117CF" w:rsidRPr="00A71EFC" w:rsidRDefault="006117CF" w:rsidP="006117CF"/>
    <w:p w:rsidR="00A71EFC" w:rsidRDefault="00A71EFC" w:rsidP="00A71EFC">
      <w:pPr>
        <w:pStyle w:val="Heading3"/>
      </w:pPr>
      <w:r>
        <w:lastRenderedPageBreak/>
        <w:t>Shell – Exploration General</w:t>
      </w:r>
    </w:p>
    <w:p w:rsidR="000D31B5" w:rsidRDefault="00A71EFC" w:rsidP="00E2021A">
      <w:pPr>
        <w:pStyle w:val="Heading4"/>
      </w:pPr>
      <w:r>
        <w:t xml:space="preserve">The People’s Republic of China should _________________________. </w:t>
      </w:r>
    </w:p>
    <w:p w:rsidR="000D31B5" w:rsidRPr="000D31B5" w:rsidRDefault="000D31B5" w:rsidP="000D31B5"/>
    <w:p w:rsidR="000D31B5" w:rsidRDefault="000D31B5" w:rsidP="00E2021A">
      <w:pPr>
        <w:pStyle w:val="Heading4"/>
      </w:pPr>
      <w:r>
        <w:t>China’s best for exploration efforts – huge tech advantage and massive push for sea dominance</w:t>
      </w:r>
    </w:p>
    <w:p w:rsidR="000D31B5" w:rsidRDefault="000D31B5" w:rsidP="000D31B5">
      <w:pPr>
        <w:rPr>
          <w:rStyle w:val="Style13ptBold"/>
        </w:rPr>
      </w:pPr>
      <w:r>
        <w:rPr>
          <w:rStyle w:val="Style13ptBold"/>
        </w:rPr>
        <w:t>Marlow 13</w:t>
      </w:r>
    </w:p>
    <w:p w:rsidR="000D31B5" w:rsidRPr="000D31B5" w:rsidRDefault="000D31B5" w:rsidP="000D31B5">
      <w:r w:rsidRPr="000D31B5">
        <w:t xml:space="preserve">{Jeffery, </w:t>
      </w:r>
      <w:proofErr w:type="spellStart"/>
      <w:r w:rsidRPr="000D31B5">
        <w:t>Geobiologist</w:t>
      </w:r>
      <w:proofErr w:type="spellEnd"/>
      <w:r w:rsidRPr="000D31B5">
        <w:t xml:space="preserve">, Researcher at the California Institute of Technology, “China’s Deep Sea Ambitions,” Wired, 12/30, </w:t>
      </w:r>
      <w:hyperlink r:id="rId5" w:anchor="THUR" w:history="1">
        <w:r w:rsidRPr="000D31B5">
          <w:rPr>
            <w:rStyle w:val="Hyperlink"/>
          </w:rPr>
          <w:t>http://www.wired.com/2013/12/chinas-deep-sea-ambitions/#THUR</w:t>
        </w:r>
      </w:hyperlink>
      <w:r w:rsidRPr="000D31B5">
        <w:t>}</w:t>
      </w:r>
    </w:p>
    <w:p w:rsidR="000D31B5" w:rsidRPr="000D31B5" w:rsidRDefault="000D31B5" w:rsidP="000D31B5">
      <w:pPr>
        <w:rPr>
          <w:rStyle w:val="Style13ptBold"/>
        </w:rPr>
      </w:pPr>
    </w:p>
    <w:p w:rsidR="000D31B5" w:rsidRPr="000D31B5" w:rsidRDefault="000D31B5" w:rsidP="000D31B5">
      <w:pPr>
        <w:rPr>
          <w:sz w:val="14"/>
        </w:rPr>
      </w:pPr>
      <w:r w:rsidRPr="000D31B5">
        <w:rPr>
          <w:rStyle w:val="StyleUnderline"/>
        </w:rPr>
        <w:t xml:space="preserve">Recently, China’s </w:t>
      </w:r>
      <w:proofErr w:type="spellStart"/>
      <w:r w:rsidRPr="000D31B5">
        <w:rPr>
          <w:rStyle w:val="StyleUnderline"/>
        </w:rPr>
        <w:t>Jiaolong</w:t>
      </w:r>
      <w:proofErr w:type="spellEnd"/>
      <w:r w:rsidRPr="000D31B5">
        <w:rPr>
          <w:rStyle w:val="StyleUnderline"/>
        </w:rPr>
        <w:t xml:space="preserve"> manned submersible became the </w:t>
      </w:r>
      <w:r w:rsidRPr="000D31B5">
        <w:rPr>
          <w:rStyle w:val="Emphasis"/>
        </w:rPr>
        <w:t xml:space="preserve">world’s deepest-diving state-sponsored research vessel, </w:t>
      </w:r>
      <w:r w:rsidRPr="000D31B5">
        <w:rPr>
          <w:sz w:val="14"/>
        </w:rPr>
        <w:t xml:space="preserve">with four trips to 7,000 meters depth. </w:t>
      </w:r>
      <w:r w:rsidRPr="000D31B5">
        <w:rPr>
          <w:rStyle w:val="StyleUnderline"/>
        </w:rPr>
        <w:t>Around the same time, news broke of plans for a National Deep Sea Center, a $</w:t>
      </w:r>
      <w:r w:rsidRPr="000D31B5">
        <w:rPr>
          <w:rStyle w:val="Emphasis"/>
        </w:rPr>
        <w:t>78 million</w:t>
      </w:r>
      <w:r w:rsidRPr="000D31B5">
        <w:rPr>
          <w:rStyle w:val="StyleUnderline"/>
        </w:rPr>
        <w:t xml:space="preserve"> facility that will</w:t>
      </w:r>
      <w:r w:rsidRPr="000D31B5">
        <w:rPr>
          <w:sz w:val="14"/>
        </w:rPr>
        <w:t xml:space="preserve"> operate the sea-going fleet and </w:t>
      </w:r>
      <w:r w:rsidRPr="000D31B5">
        <w:rPr>
          <w:rStyle w:val="StyleUnderline"/>
        </w:rPr>
        <w:t xml:space="preserve">serve as a </w:t>
      </w:r>
      <w:r w:rsidRPr="000D31B5">
        <w:rPr>
          <w:rStyle w:val="Emphasis"/>
        </w:rPr>
        <w:t>central base</w:t>
      </w:r>
      <w:r w:rsidRPr="000D31B5">
        <w:rPr>
          <w:rStyle w:val="StyleUnderline"/>
        </w:rPr>
        <w:t xml:space="preserve"> for oceanographic research </w:t>
      </w:r>
      <w:r w:rsidRPr="000D31B5">
        <w:rPr>
          <w:sz w:val="14"/>
        </w:rPr>
        <w:t xml:space="preserve">and technology development. Months later, the center’s director, Liu </w:t>
      </w:r>
      <w:proofErr w:type="spellStart"/>
      <w:r w:rsidRPr="000D31B5">
        <w:rPr>
          <w:rStyle w:val="StyleUnderline"/>
        </w:rPr>
        <w:t>Baohua</w:t>
      </w:r>
      <w:proofErr w:type="spellEnd"/>
      <w:r w:rsidRPr="000D31B5">
        <w:rPr>
          <w:rStyle w:val="StyleUnderline"/>
        </w:rPr>
        <w:t xml:space="preserve">, announced a </w:t>
      </w:r>
      <w:r w:rsidRPr="000D31B5">
        <w:rPr>
          <w:rStyle w:val="Emphasis"/>
        </w:rPr>
        <w:t xml:space="preserve">nationwide search for </w:t>
      </w:r>
      <w:proofErr w:type="spellStart"/>
      <w:r w:rsidRPr="000D31B5">
        <w:rPr>
          <w:rStyle w:val="Emphasis"/>
        </w:rPr>
        <w:t>oceanauts</w:t>
      </w:r>
      <w:proofErr w:type="spellEnd"/>
      <w:r w:rsidRPr="000D31B5">
        <w:rPr>
          <w:rStyle w:val="Emphasis"/>
        </w:rPr>
        <w:t>,</w:t>
      </w:r>
      <w:r w:rsidRPr="000D31B5">
        <w:rPr>
          <w:sz w:val="14"/>
        </w:rPr>
        <w:t xml:space="preserve"> men and women who will pilot </w:t>
      </w:r>
      <w:proofErr w:type="spellStart"/>
      <w:r w:rsidRPr="000D31B5">
        <w:rPr>
          <w:sz w:val="14"/>
        </w:rPr>
        <w:t>Jiaolong</w:t>
      </w:r>
      <w:proofErr w:type="spellEnd"/>
      <w:r w:rsidRPr="000D31B5">
        <w:rPr>
          <w:sz w:val="14"/>
        </w:rPr>
        <w:t xml:space="preserve"> and its planned sister sub around the ocean’s depths. </w:t>
      </w:r>
      <w:r w:rsidRPr="000D31B5">
        <w:rPr>
          <w:rStyle w:val="Emphasis"/>
          <w:sz w:val="32"/>
        </w:rPr>
        <w:t>It’s all part of China’s rhetorical, financial, and strategic return to the sea</w:t>
      </w:r>
      <w:r w:rsidRPr="000D31B5">
        <w:rPr>
          <w:rStyle w:val="StyleUnderline"/>
        </w:rPr>
        <w:t>, a realm that it dominated</w:t>
      </w:r>
      <w:r w:rsidRPr="000D31B5">
        <w:rPr>
          <w:sz w:val="14"/>
        </w:rPr>
        <w:t xml:space="preserve"> several </w:t>
      </w:r>
      <w:r w:rsidRPr="000D31B5">
        <w:rPr>
          <w:rStyle w:val="StyleUnderline"/>
        </w:rPr>
        <w:t>centuries ago</w:t>
      </w:r>
      <w:r w:rsidRPr="000D31B5">
        <w:rPr>
          <w:sz w:val="14"/>
        </w:rPr>
        <w:t xml:space="preserve">. Chinese maritime strength reached its apex in the early 15th century, as admiral Zheng He crisscrossed the Indian Ocean with enormous fleets, returning with gifts (most famously a giraffe) for the Emperor. But a few years later, as political winds shifted, the Ming Dynasty ended the epic voyages, choosing instead to focus on other, more local, priorities. This abrupt 180 is frequently cited as a cautionary tale highlighting the dangers of isolationism, a poor strategic move that doomed the discoverers to become the discovered. </w:t>
      </w:r>
      <w:r w:rsidRPr="000D31B5">
        <w:rPr>
          <w:rStyle w:val="StyleUnderline"/>
        </w:rPr>
        <w:t xml:space="preserve">So </w:t>
      </w:r>
      <w:r w:rsidRPr="000D31B5">
        <w:rPr>
          <w:rStyle w:val="Emphasis"/>
        </w:rPr>
        <w:t>why the resurgence in sea-based activity</w:t>
      </w:r>
      <w:r w:rsidRPr="000D31B5">
        <w:rPr>
          <w:sz w:val="14"/>
        </w:rPr>
        <w:t xml:space="preserve">? Dean </w:t>
      </w:r>
      <w:r w:rsidRPr="000D31B5">
        <w:rPr>
          <w:rStyle w:val="StyleUnderline"/>
        </w:rPr>
        <w:t>Cheng</w:t>
      </w:r>
      <w:r w:rsidRPr="000D31B5">
        <w:rPr>
          <w:sz w:val="14"/>
        </w:rPr>
        <w:t xml:space="preserve"> is </w:t>
      </w:r>
      <w:r w:rsidRPr="000D31B5">
        <w:rPr>
          <w:rStyle w:val="StyleUnderline"/>
        </w:rPr>
        <w:t>a Research Fellow at The Heritage Foundation and an expert on China’s technological ambitions</w:t>
      </w:r>
      <w:r w:rsidRPr="000D31B5">
        <w:rPr>
          <w:sz w:val="14"/>
        </w:rPr>
        <w:t xml:space="preserve">. He </w:t>
      </w:r>
      <w:r w:rsidRPr="000D31B5">
        <w:rPr>
          <w:rStyle w:val="StyleUnderline"/>
        </w:rPr>
        <w:t xml:space="preserve">points to the innocuously named “863 Program” as an underappreciated </w:t>
      </w:r>
      <w:r w:rsidRPr="000D31B5">
        <w:rPr>
          <w:rStyle w:val="Emphasis"/>
        </w:rPr>
        <w:t>game changer</w:t>
      </w:r>
      <w:r w:rsidRPr="000D31B5">
        <w:rPr>
          <w:rStyle w:val="StyleUnderline"/>
        </w:rPr>
        <w:t xml:space="preserve"> that reconfigured the country’s relationship with technology across a number of disciplines.</w:t>
      </w:r>
      <w:r>
        <w:rPr>
          <w:rStyle w:val="StyleUnderline"/>
        </w:rPr>
        <w:t xml:space="preserve"> </w:t>
      </w:r>
      <w:r w:rsidRPr="000D31B5">
        <w:rPr>
          <w:sz w:val="14"/>
        </w:rPr>
        <w:t xml:space="preserve">In March of 1986 (hence the “863” title), four prominent </w:t>
      </w:r>
      <w:r w:rsidRPr="000D31B5">
        <w:rPr>
          <w:rStyle w:val="StyleUnderline"/>
        </w:rPr>
        <w:t>engineers wrote to</w:t>
      </w:r>
      <w:r w:rsidRPr="000D31B5">
        <w:rPr>
          <w:sz w:val="14"/>
        </w:rPr>
        <w:t xml:space="preserve"> then-Chairman Deng </w:t>
      </w:r>
      <w:r w:rsidRPr="000D31B5">
        <w:rPr>
          <w:rStyle w:val="StyleUnderline"/>
        </w:rPr>
        <w:t>Xiaoping, warning of impending doom for civil society’s scientific institutions</w:t>
      </w:r>
      <w:r w:rsidRPr="000D31B5">
        <w:rPr>
          <w:sz w:val="14"/>
        </w:rPr>
        <w:t xml:space="preserve">. A long-standing focus on military might had neglected other aims of technological development, and </w:t>
      </w:r>
      <w:r w:rsidRPr="000D31B5">
        <w:rPr>
          <w:rStyle w:val="StyleUnderline"/>
        </w:rPr>
        <w:t>if China didn’t redistribute its resources soon</w:t>
      </w:r>
      <w:r w:rsidRPr="000D31B5">
        <w:rPr>
          <w:sz w:val="14"/>
        </w:rPr>
        <w:t xml:space="preserve">, it would be fated to watch the “new technological revolution” from the outside. </w:t>
      </w:r>
      <w:r w:rsidRPr="000D31B5">
        <w:rPr>
          <w:rStyle w:val="StyleUnderline"/>
        </w:rPr>
        <w:t xml:space="preserve">Xiaoping took the argument to heart, </w:t>
      </w:r>
      <w:r w:rsidRPr="000D31B5">
        <w:rPr>
          <w:rStyle w:val="Emphasis"/>
        </w:rPr>
        <w:t>initiating research and exploration programs</w:t>
      </w:r>
      <w:r w:rsidRPr="000D31B5">
        <w:rPr>
          <w:rStyle w:val="StyleUnderline"/>
        </w:rPr>
        <w:t xml:space="preserve"> focused on</w:t>
      </w:r>
      <w:r w:rsidRPr="000D31B5">
        <w:rPr>
          <w:sz w:val="14"/>
        </w:rPr>
        <w:t xml:space="preserve"> seven </w:t>
      </w:r>
      <w:r w:rsidRPr="000D31B5">
        <w:rPr>
          <w:rStyle w:val="StyleUnderline"/>
        </w:rPr>
        <w:t>key fields</w:t>
      </w:r>
      <w:r w:rsidRPr="000D31B5">
        <w:rPr>
          <w:sz w:val="14"/>
        </w:rPr>
        <w:t xml:space="preserve">: biotechnology, space, information technology, lasers, automation, energy, and materials science. </w:t>
      </w:r>
      <w:r w:rsidRPr="000D31B5">
        <w:rPr>
          <w:rStyle w:val="Emphasis"/>
        </w:rPr>
        <w:t xml:space="preserve">Marine Technology was added </w:t>
      </w:r>
      <w:r w:rsidRPr="000D31B5">
        <w:rPr>
          <w:rStyle w:val="StyleUnderline"/>
        </w:rPr>
        <w:t xml:space="preserve">to the roster in 1996, </w:t>
      </w:r>
      <w:proofErr w:type="spellStart"/>
      <w:r w:rsidRPr="000D31B5">
        <w:rPr>
          <w:rStyle w:val="StyleUnderline"/>
        </w:rPr>
        <w:t>well coordinated</w:t>
      </w:r>
      <w:proofErr w:type="spellEnd"/>
      <w:r w:rsidRPr="000D31B5">
        <w:rPr>
          <w:rStyle w:val="StyleUnderline"/>
        </w:rPr>
        <w:t xml:space="preserve"> with the country’s broadening regional influence and growing appetite for sea-based resources. </w:t>
      </w:r>
      <w:r w:rsidRPr="000D31B5">
        <w:rPr>
          <w:rStyle w:val="Emphasis"/>
          <w:sz w:val="32"/>
        </w:rPr>
        <w:t>“China has become much more dependent on the oceans and ocean-based trade</w:t>
      </w:r>
      <w:r w:rsidRPr="000D31B5">
        <w:rPr>
          <w:sz w:val="14"/>
        </w:rPr>
        <w:t xml:space="preserve"> for food and commerce,” notes Cheng. “</w:t>
      </w:r>
      <w:r w:rsidRPr="000D31B5">
        <w:rPr>
          <w:rStyle w:val="StyleUnderline"/>
        </w:rPr>
        <w:t xml:space="preserve">They’d also like to know what’s off the coast; </w:t>
      </w:r>
      <w:r w:rsidRPr="000D31B5">
        <w:rPr>
          <w:rStyle w:val="Emphasis"/>
        </w:rPr>
        <w:t>there are vast unexplored swaths</w:t>
      </w:r>
      <w:r w:rsidRPr="000D31B5">
        <w:rPr>
          <w:rStyle w:val="StyleUnderline"/>
        </w:rPr>
        <w:t xml:space="preserve"> of their seabed as well as deeper ocean reaches that could prove useful</w:t>
      </w:r>
      <w:r w:rsidRPr="000D31B5">
        <w:rPr>
          <w:sz w:val="14"/>
        </w:rPr>
        <w:t>.”</w:t>
      </w:r>
    </w:p>
    <w:p w:rsidR="00CE6816" w:rsidRDefault="004C7BBD" w:rsidP="00CE6816">
      <w:pPr>
        <w:pStyle w:val="Heading2"/>
      </w:pPr>
      <w:r>
        <w:lastRenderedPageBreak/>
        <w:t xml:space="preserve">Solvency </w:t>
      </w:r>
    </w:p>
    <w:p w:rsidR="00E54730" w:rsidRDefault="00E54730" w:rsidP="00E54730">
      <w:pPr>
        <w:pStyle w:val="Heading3"/>
      </w:pPr>
      <w:r>
        <w:lastRenderedPageBreak/>
        <w:t>A2: Advantages – Asia Pivot</w:t>
      </w:r>
    </w:p>
    <w:p w:rsidR="00E54730" w:rsidRPr="00C60720" w:rsidRDefault="00E54730" w:rsidP="00E2021A">
      <w:pPr>
        <w:pStyle w:val="Heading4"/>
      </w:pPr>
      <w:r>
        <w:t>Just another link to the influence DA – Asia Pivot crushes China Heg</w:t>
      </w:r>
    </w:p>
    <w:p w:rsidR="00E54730" w:rsidRDefault="00E54730" w:rsidP="00E54730">
      <w:pPr>
        <w:rPr>
          <w:rStyle w:val="Style13ptBold"/>
        </w:rPr>
      </w:pPr>
      <w:r w:rsidRPr="00C02EF2">
        <w:rPr>
          <w:rStyle w:val="Style13ptBold"/>
        </w:rPr>
        <w:t>Keck 14</w:t>
      </w:r>
    </w:p>
    <w:p w:rsidR="00E54730" w:rsidRDefault="00E54730" w:rsidP="00E54730">
      <w:r w:rsidRPr="00C02EF2">
        <w:t xml:space="preserve">[Keck, worked as Deputy Editor of e-International Relations and has interned at the Center for a New American Security and in the U.S. Congress, “China’s Growing Hegemonic Bent”, 6/26/14, The Diplomat, </w:t>
      </w:r>
      <w:hyperlink r:id="rId6" w:history="1">
        <w:r w:rsidRPr="00F34641">
          <w:rPr>
            <w:rStyle w:val="Hyperlink"/>
          </w:rPr>
          <w:t>http://thediplomat.com/2014/06/chinas-growing-hegemonic-bent/</w:t>
        </w:r>
      </w:hyperlink>
      <w:r w:rsidRPr="00C02EF2">
        <w:t>]</w:t>
      </w:r>
    </w:p>
    <w:p w:rsidR="00E54730" w:rsidRPr="00C02EF2" w:rsidRDefault="00E54730" w:rsidP="00E54730">
      <w:pPr>
        <w:rPr>
          <w:b/>
          <w:bCs/>
          <w:sz w:val="26"/>
        </w:rPr>
      </w:pPr>
    </w:p>
    <w:p w:rsidR="00E54730" w:rsidRPr="00C60720" w:rsidRDefault="00E54730" w:rsidP="00E54730">
      <w:pPr>
        <w:rPr>
          <w:rStyle w:val="StyleUnderline"/>
        </w:rPr>
      </w:pPr>
      <w:r w:rsidRPr="00C60720">
        <w:rPr>
          <w:rStyle w:val="StyleUnderline"/>
        </w:rPr>
        <w:t xml:space="preserve">President Xi </w:t>
      </w:r>
      <w:proofErr w:type="spellStart"/>
      <w:r w:rsidRPr="00C60720">
        <w:rPr>
          <w:rStyle w:val="StyleUnderline"/>
        </w:rPr>
        <w:t>Jinping</w:t>
      </w:r>
      <w:proofErr w:type="spellEnd"/>
      <w:r w:rsidRPr="00C60720">
        <w:rPr>
          <w:rStyle w:val="StyleUnderline"/>
        </w:rPr>
        <w:t xml:space="preserve"> announced </w:t>
      </w:r>
      <w:r w:rsidRPr="00C02EF2">
        <w:rPr>
          <w:sz w:val="14"/>
        </w:rPr>
        <w:t xml:space="preserve">last month at the Conference on Interaction and Confidence Building Measures in Asia (CICA) summit in Shanghai. David Cohen reminds us that </w:t>
      </w:r>
      <w:r w:rsidRPr="00C60720">
        <w:rPr>
          <w:rStyle w:val="StyleUnderline"/>
        </w:rPr>
        <w:t>the New Security Concept</w:t>
      </w:r>
      <w:r w:rsidRPr="00C02EF2">
        <w:rPr>
          <w:sz w:val="14"/>
        </w:rPr>
        <w:t xml:space="preserve"> is likely more multi-faceted than it may appear at first glance. Nonetheless, at its core, the New Security Concept </w:t>
      </w:r>
      <w:r w:rsidRPr="00C60720">
        <w:rPr>
          <w:rStyle w:val="StyleUnderline"/>
        </w:rPr>
        <w:t>is</w:t>
      </w:r>
      <w:r w:rsidRPr="00C02EF2">
        <w:rPr>
          <w:sz w:val="14"/>
        </w:rPr>
        <w:t xml:space="preserve"> that </w:t>
      </w:r>
      <w:r w:rsidRPr="00C60720">
        <w:rPr>
          <w:rStyle w:val="StyleUnderline"/>
        </w:rPr>
        <w:t>“security in Asia should be maintained by Asians themselves.”</w:t>
      </w:r>
      <w:r w:rsidRPr="00C02EF2">
        <w:rPr>
          <w:sz w:val="14"/>
        </w:rPr>
        <w:t xml:space="preserve"> As the Global Times reported about Xi’s speech</w:t>
      </w:r>
      <w:r w:rsidRPr="00C60720">
        <w:rPr>
          <w:rStyle w:val="StyleUnderline"/>
        </w:rPr>
        <w:t>, it “stressed the role played by Asians themselves in building security, viewed as a rejection of interference from outside the region</w:t>
      </w:r>
      <w:r w:rsidRPr="00C02EF2">
        <w:rPr>
          <w:sz w:val="14"/>
        </w:rPr>
        <w:t xml:space="preserve">.” During the speech, </w:t>
      </w:r>
      <w:r w:rsidRPr="00C60720">
        <w:rPr>
          <w:rStyle w:val="StyleUnderline"/>
        </w:rPr>
        <w:t xml:space="preserve">Xi also denounced alliances in the region. It makes good sense that China would </w:t>
      </w:r>
      <w:proofErr w:type="spellStart"/>
      <w:r w:rsidRPr="00C60720">
        <w:rPr>
          <w:rStyle w:val="StyleUnderline"/>
        </w:rPr>
        <w:t>wants</w:t>
      </w:r>
      <w:proofErr w:type="spellEnd"/>
      <w:r w:rsidRPr="00C60720">
        <w:rPr>
          <w:rStyle w:val="StyleUnderline"/>
        </w:rPr>
        <w:t xml:space="preserve"> a U.S.-free Asia-Pacific </w:t>
      </w:r>
      <w:r w:rsidRPr="00C02EF2">
        <w:rPr>
          <w:sz w:val="14"/>
        </w:rPr>
        <w:t xml:space="preserve">— as China’s rise has proceeded, the U.S. has increasingly become the only viable counterbalance to Beijing in the region. </w:t>
      </w:r>
      <w:r w:rsidRPr="00C60720">
        <w:rPr>
          <w:rStyle w:val="StyleUnderline"/>
        </w:rPr>
        <w:t>China’s relative influence would therefore be greatly enhanced by America’s exit from the region.</w:t>
      </w:r>
      <w:r w:rsidRPr="00C02EF2">
        <w:rPr>
          <w:sz w:val="14"/>
        </w:rPr>
        <w:t xml:space="preserve"> The same goes for an end to alliances to the region — not only does China lack any formal allies, but its size ensures it will dominate any bilateral interactions with Asian nations. At the same time, the New Security Concept is transparently hegemonic. To begin with, the realization of the primary goals of the New Security Concept — namely, </w:t>
      </w:r>
      <w:r w:rsidRPr="00C60720">
        <w:rPr>
          <w:rStyle w:val="StyleUnderline"/>
        </w:rPr>
        <w:t>the exit of the U.S. from Asia and the end of alliances — would ensure China’s hegemony over the region.</w:t>
      </w:r>
    </w:p>
    <w:p w:rsidR="00E54730" w:rsidRDefault="00E54730" w:rsidP="00E54730">
      <w:pPr>
        <w:pStyle w:val="Heading3"/>
      </w:pPr>
      <w:r>
        <w:lastRenderedPageBreak/>
        <w:t xml:space="preserve">A2: Advantages – Economy </w:t>
      </w:r>
    </w:p>
    <w:p w:rsidR="00E54730" w:rsidRDefault="00E54730" w:rsidP="00E2021A">
      <w:pPr>
        <w:pStyle w:val="Heading4"/>
      </w:pPr>
      <w:r>
        <w:t xml:space="preserve">All their advantage just begs the question if US or China are key to the global economy. It’s China: </w:t>
      </w:r>
    </w:p>
    <w:p w:rsidR="00E54730" w:rsidRPr="00E54730" w:rsidRDefault="00E54730" w:rsidP="00E54730"/>
    <w:p w:rsidR="00E54730" w:rsidRDefault="00E54730" w:rsidP="00E2021A">
      <w:pPr>
        <w:pStyle w:val="Heading4"/>
      </w:pPr>
      <w:r>
        <w:t xml:space="preserve">The Chinese economy is key to the global economy— only they can drag the global economy out of lethargy </w:t>
      </w:r>
    </w:p>
    <w:p w:rsidR="00E54730" w:rsidRDefault="00E54730" w:rsidP="00E54730">
      <w:pPr>
        <w:rPr>
          <w:rStyle w:val="Style13ptBold"/>
        </w:rPr>
      </w:pPr>
      <w:r>
        <w:t xml:space="preserve">Justin </w:t>
      </w:r>
      <w:proofErr w:type="spellStart"/>
      <w:r>
        <w:t>Yifu</w:t>
      </w:r>
      <w:proofErr w:type="spellEnd"/>
      <w:r>
        <w:t xml:space="preserve"> </w:t>
      </w:r>
      <w:r>
        <w:rPr>
          <w:rStyle w:val="Style13ptBold"/>
        </w:rPr>
        <w:t>Lin 2011</w:t>
      </w:r>
    </w:p>
    <w:p w:rsidR="00E54730" w:rsidRDefault="00E54730" w:rsidP="00E54730">
      <w:r>
        <w:t>[“China, the 'leading dragon' of the world economy”, Lin is a chief economist at the World Bank, BBC, 11/23/11, available online at</w:t>
      </w:r>
      <w:r>
        <w:rPr>
          <w:rStyle w:val="Style13ptBold"/>
        </w:rPr>
        <w:t xml:space="preserve"> </w:t>
      </w:r>
      <w:hyperlink r:id="rId7" w:history="1">
        <w:r>
          <w:rPr>
            <w:rStyle w:val="Hyperlink"/>
            <w:rFonts w:eastAsiaTheme="majorEastAsia"/>
          </w:rPr>
          <w:t>http://www.bbc.co.uk/news/business-15861161</w:t>
        </w:r>
      </w:hyperlink>
      <w:r>
        <w:t>, accessed 7/12/12//Thur]</w:t>
      </w:r>
    </w:p>
    <w:p w:rsidR="00E54730" w:rsidRDefault="00E54730" w:rsidP="00E54730">
      <w:pPr>
        <w:rPr>
          <w:rStyle w:val="StyleUnderline"/>
        </w:rPr>
      </w:pPr>
      <w:r>
        <w:t xml:space="preserve">Whether we are on the verge of an "Asian Century" or not, </w:t>
      </w:r>
      <w:r>
        <w:rPr>
          <w:rStyle w:val="StyleUnderline"/>
        </w:rPr>
        <w:t xml:space="preserve">one thing is clear: there has already been a dramatic shift in the geographic </w:t>
      </w:r>
      <w:proofErr w:type="spellStart"/>
      <w:r>
        <w:rPr>
          <w:rStyle w:val="StyleUnderline"/>
        </w:rPr>
        <w:t>centre</w:t>
      </w:r>
      <w:proofErr w:type="spellEnd"/>
      <w:r>
        <w:rPr>
          <w:rStyle w:val="StyleUnderline"/>
        </w:rPr>
        <w:t xml:space="preserve"> of the global economy. China is now front and </w:t>
      </w:r>
      <w:proofErr w:type="spellStart"/>
      <w:r>
        <w:rPr>
          <w:rStyle w:val="StyleUnderline"/>
        </w:rPr>
        <w:t>centre</w:t>
      </w:r>
      <w:proofErr w:type="spellEnd"/>
      <w:r>
        <w:rPr>
          <w:rStyle w:val="StyleUnderline"/>
        </w:rPr>
        <w:t xml:space="preserve">, and its role as a leading dragon can be beneficial for growth </w:t>
      </w:r>
      <w:r>
        <w:t xml:space="preserve">prospects </w:t>
      </w:r>
      <w:r>
        <w:rPr>
          <w:rStyle w:val="StyleUnderline"/>
        </w:rPr>
        <w:t>for the world economy. The world desperately needs engines of growth right now, and fortunately</w:t>
      </w:r>
      <w:r>
        <w:t xml:space="preserve"> - with continued strong and pragmatic economic policy making - </w:t>
      </w:r>
      <w:r>
        <w:rPr>
          <w:rStyle w:val="StyleUnderline"/>
        </w:rPr>
        <w:t>China can provide that impetus. China is now the world's second biggest economy and the largest exporter of goods, with 9.6% of the global share</w:t>
      </w:r>
      <w:r>
        <w:t xml:space="preserve">, followed by Germany, the United States and Japan. </w:t>
      </w:r>
      <w:r>
        <w:rPr>
          <w:rStyle w:val="StyleUnderline"/>
        </w:rPr>
        <w:t xml:space="preserve">China </w:t>
      </w:r>
      <w:r>
        <w:t xml:space="preserve">has an income per capita of $4,400 in current dollars and </w:t>
      </w:r>
      <w:r>
        <w:rPr>
          <w:rStyle w:val="StyleUnderline"/>
        </w:rPr>
        <w:t xml:space="preserve">is well established as a high-middle income country. China's foreign reserves, which now exceed $3 trillion, are the largest in the world. Behind this rise, there has been a dramatic structural transformation entailing rapid </w:t>
      </w:r>
      <w:proofErr w:type="spellStart"/>
      <w:r>
        <w:rPr>
          <w:rStyle w:val="StyleUnderline"/>
        </w:rPr>
        <w:t>industrialisation</w:t>
      </w:r>
      <w:proofErr w:type="spellEnd"/>
      <w:r>
        <w:rPr>
          <w:rStyle w:val="StyleUnderline"/>
        </w:rPr>
        <w:t>, a massive movement out of agriculture, and an impressive stretch of trade-related growth</w:t>
      </w:r>
      <w:r>
        <w:t xml:space="preserve">. The 'advantage of backwardness' </w:t>
      </w:r>
      <w:r>
        <w:rPr>
          <w:rStyle w:val="StyleUnderline"/>
        </w:rPr>
        <w:t>China has the potential to grow dynamically for another 20 years</w:t>
      </w:r>
      <w:r>
        <w:t xml:space="preserve">. This is in part </w:t>
      </w:r>
      <w:r>
        <w:rPr>
          <w:rStyle w:val="StyleUnderline"/>
        </w:rPr>
        <w:t>because</w:t>
      </w:r>
      <w:r>
        <w:t xml:space="preserve">, as of 2008, </w:t>
      </w:r>
      <w:r>
        <w:rPr>
          <w:rStyle w:val="StyleUnderline"/>
        </w:rPr>
        <w:t>the country still had a capita income that was just 21% of US per capita income</w:t>
      </w:r>
      <w:r>
        <w:t xml:space="preserve"> - measured in purchasing power parity terms. This US-China income gap is evidence that a big technological gap still exists between China and the </w:t>
      </w:r>
      <w:proofErr w:type="spellStart"/>
      <w:r>
        <w:t>industrialised</w:t>
      </w:r>
      <w:proofErr w:type="spellEnd"/>
      <w:r>
        <w:t xml:space="preserve"> countries. </w:t>
      </w:r>
      <w:r>
        <w:rPr>
          <w:rStyle w:val="StyleUnderline"/>
        </w:rPr>
        <w:t>China can continue to enjoy the advantage of backwardness before closing the gap. By 2030, China's income per head</w:t>
      </w:r>
      <w:r>
        <w:t xml:space="preserve"> (measured in purchasing power parity) </w:t>
      </w:r>
      <w:r>
        <w:rPr>
          <w:rStyle w:val="StyleUnderline"/>
        </w:rPr>
        <w:t>may reach about 50% of that in the United States. By then, China's economic size</w:t>
      </w:r>
      <w:r>
        <w:t xml:space="preserve"> (in purchasing power parity terms) </w:t>
      </w:r>
      <w:r>
        <w:rPr>
          <w:rStyle w:val="StyleUnderline"/>
        </w:rPr>
        <w:t>may be twice as large as the US; and measured at market exchange rates, China may be at least the same size as the US two decades from now.</w:t>
      </w:r>
    </w:p>
    <w:p w:rsidR="00E54730" w:rsidRPr="00E54730" w:rsidRDefault="00E54730" w:rsidP="00E54730"/>
    <w:p w:rsidR="004C7BBD" w:rsidRDefault="004C7BBD" w:rsidP="004C7BBD">
      <w:pPr>
        <w:pStyle w:val="Heading3"/>
      </w:pPr>
      <w:r>
        <w:lastRenderedPageBreak/>
        <w:t>Mechanism – Aquaculture</w:t>
      </w:r>
    </w:p>
    <w:p w:rsidR="00CB39BC" w:rsidRPr="00CB39BC" w:rsidRDefault="004C7BBD" w:rsidP="00E2021A">
      <w:pPr>
        <w:pStyle w:val="Heading4"/>
      </w:pPr>
      <w:r>
        <w:t>China's aquaculture is light years ahead of the US</w:t>
      </w:r>
      <w:r w:rsidR="00CB39BC">
        <w:t xml:space="preserve"> – produce 70% of global output</w:t>
      </w:r>
    </w:p>
    <w:p w:rsidR="004C7BBD" w:rsidRPr="004C7BBD" w:rsidRDefault="004C7BBD" w:rsidP="004C7BBD">
      <w:r>
        <w:t>-Specifically solves: economy, overfishing and food security</w:t>
      </w:r>
    </w:p>
    <w:p w:rsidR="004C7BBD" w:rsidRDefault="004C7BBD" w:rsidP="004C7BBD">
      <w:pPr>
        <w:rPr>
          <w:rStyle w:val="Style13ptBold"/>
        </w:rPr>
      </w:pPr>
      <w:r w:rsidRPr="00F16DBF">
        <w:rPr>
          <w:rStyle w:val="Style13ptBold"/>
        </w:rPr>
        <w:t xml:space="preserve">World Watch Institute </w:t>
      </w:r>
      <w:r>
        <w:rPr>
          <w:rStyle w:val="Style13ptBold"/>
        </w:rPr>
        <w:t>13</w:t>
      </w:r>
    </w:p>
    <w:p w:rsidR="004C7BBD" w:rsidRDefault="004C7BBD" w:rsidP="004C7BBD">
      <w:r w:rsidRPr="005909BA">
        <w:t>[World Watch Institute, there mission is</w:t>
      </w:r>
      <w:r>
        <w:rPr>
          <w:rFonts w:ascii="Arial" w:hAnsi="Arial" w:cs="Arial"/>
          <w:color w:val="666666"/>
          <w:sz w:val="20"/>
          <w:szCs w:val="20"/>
          <w:shd w:val="clear" w:color="auto" w:fill="FFFFFF"/>
        </w:rPr>
        <w:t xml:space="preserve"> </w:t>
      </w:r>
      <w:r>
        <w:t>t</w:t>
      </w:r>
      <w:r w:rsidRPr="00856D5F">
        <w:t xml:space="preserve">hrough research and outreach that inspire action, the </w:t>
      </w:r>
      <w:proofErr w:type="spellStart"/>
      <w:r w:rsidRPr="00856D5F">
        <w:t>Worldwatch</w:t>
      </w:r>
      <w:proofErr w:type="spellEnd"/>
      <w:r w:rsidRPr="00856D5F">
        <w:t xml:space="preserve"> Institute works to accelerate the transition to a sustainable world that meets human needs. The Institute’s top mission objectives are universal access to renewable energy and nutritious food, expansion of environmentally sound jobs and development, transformation of cultures from consumerism to sustainability, and an early end to population growth through healthy and intentional childbearing</w:t>
      </w:r>
      <w:r>
        <w:t xml:space="preserve">, "Fish Farming Continues to Grow as World Fisheries Stagnate," Copyright Date is 2013, World Watch Institute, </w:t>
      </w:r>
      <w:r w:rsidRPr="00856D5F">
        <w:t>http://www.worldwatch.org/node/5444</w:t>
      </w:r>
      <w:r>
        <w:t xml:space="preserve"> #KRUGER]</w:t>
      </w:r>
    </w:p>
    <w:p w:rsidR="004C7BBD" w:rsidRPr="00856D5F" w:rsidRDefault="004C7BBD" w:rsidP="004C7BBD">
      <w:pPr>
        <w:rPr>
          <w:rStyle w:val="Style13ptBold"/>
          <w:b w:val="0"/>
        </w:rPr>
      </w:pPr>
    </w:p>
    <w:p w:rsidR="004C7BBD" w:rsidRDefault="004C7BBD" w:rsidP="004C7BBD">
      <w:pPr>
        <w:rPr>
          <w:sz w:val="12"/>
          <w:szCs w:val="16"/>
          <w:vertAlign w:val="superscript"/>
        </w:rPr>
      </w:pPr>
      <w:r w:rsidRPr="00F16DBF">
        <w:rPr>
          <w:rStyle w:val="Emphasis"/>
        </w:rPr>
        <w:t>Asia and the Pacific region dominate global aquaculture production, accounting for more than 90 percent.17</w:t>
      </w:r>
      <w:r>
        <w:rPr>
          <w:rStyle w:val="Emphasis"/>
        </w:rPr>
        <w:t xml:space="preserve"> </w:t>
      </w:r>
      <w:r w:rsidRPr="00F16DBF">
        <w:rPr>
          <w:rStyle w:val="Emphasis"/>
        </w:rPr>
        <w:t>China is by far the world leader</w:t>
      </w:r>
      <w:r w:rsidRPr="00F16DBF">
        <w:rPr>
          <w:rStyle w:val="StyleUnderline"/>
        </w:rPr>
        <w:t>, with more than 45 million tons pro</w:t>
      </w:r>
      <w:r w:rsidRPr="00F16DBF">
        <w:rPr>
          <w:rStyle w:val="StyleUnderline"/>
        </w:rPr>
        <w:softHyphen/>
        <w:t>duced</w:t>
      </w:r>
      <w:r w:rsidRPr="004C7BBD">
        <w:rPr>
          <w:sz w:val="12"/>
        </w:rPr>
        <w:t xml:space="preserve"> </w:t>
      </w:r>
      <w:r w:rsidRPr="004C7BBD">
        <w:rPr>
          <w:sz w:val="12"/>
          <w:szCs w:val="16"/>
        </w:rPr>
        <w:t>in 2006-</w:t>
      </w:r>
      <w:r w:rsidRPr="00F16DBF">
        <w:rPr>
          <w:rStyle w:val="StyleUnderline"/>
        </w:rPr>
        <w:t>about 70 percent of global output and more than half of the total global value from aquaculture</w:t>
      </w:r>
      <w:r w:rsidRPr="004C7BBD">
        <w:rPr>
          <w:sz w:val="12"/>
        </w:rPr>
        <w:t>.</w:t>
      </w:r>
      <w:r w:rsidRPr="004C7BBD">
        <w:rPr>
          <w:sz w:val="12"/>
          <w:szCs w:val="16"/>
          <w:vertAlign w:val="superscript"/>
        </w:rPr>
        <w:t>18</w:t>
      </w:r>
      <w:r w:rsidRPr="004C7BBD">
        <w:rPr>
          <w:rStyle w:val="apple-converted-space"/>
          <w:rFonts w:ascii="Arial" w:hAnsi="Arial" w:cs="Arial"/>
          <w:color w:val="666666"/>
          <w:sz w:val="12"/>
          <w:szCs w:val="16"/>
        </w:rPr>
        <w:t xml:space="preserve"> </w:t>
      </w:r>
      <w:r w:rsidRPr="004C7BBD">
        <w:rPr>
          <w:sz w:val="12"/>
          <w:szCs w:val="16"/>
        </w:rPr>
        <w:t>The next closest producer is India, with just over 3 million tons.</w:t>
      </w:r>
      <w:r w:rsidRPr="004C7BBD">
        <w:rPr>
          <w:sz w:val="12"/>
          <w:szCs w:val="16"/>
          <w:vertAlign w:val="superscript"/>
        </w:rPr>
        <w:t>19</w:t>
      </w:r>
      <w:r w:rsidRPr="004C7BBD">
        <w:rPr>
          <w:rStyle w:val="apple-converted-space"/>
          <w:rFonts w:ascii="Arial" w:hAnsi="Arial" w:cs="Arial"/>
          <w:color w:val="666666"/>
          <w:sz w:val="12"/>
          <w:szCs w:val="16"/>
        </w:rPr>
        <w:t xml:space="preserve"> </w:t>
      </w:r>
      <w:r w:rsidRPr="004C7BBD">
        <w:rPr>
          <w:sz w:val="12"/>
          <w:szCs w:val="16"/>
        </w:rPr>
        <w:t>The only country outside this region in the top 10 producing countries is Chile.</w:t>
      </w:r>
      <w:r w:rsidRPr="004C7BBD">
        <w:rPr>
          <w:sz w:val="12"/>
          <w:szCs w:val="16"/>
          <w:vertAlign w:val="superscript"/>
        </w:rPr>
        <w:t>20</w:t>
      </w:r>
      <w:r w:rsidRPr="004C7BBD">
        <w:rPr>
          <w:rStyle w:val="apple-converted-space"/>
          <w:rFonts w:ascii="Arial" w:hAnsi="Arial" w:cs="Arial"/>
          <w:color w:val="666666"/>
          <w:sz w:val="12"/>
          <w:szCs w:val="16"/>
        </w:rPr>
        <w:t xml:space="preserve"> </w:t>
      </w:r>
      <w:r w:rsidRPr="004C7BBD">
        <w:rPr>
          <w:sz w:val="12"/>
          <w:szCs w:val="16"/>
        </w:rPr>
        <w:t>(See Figure 2.) At the same time that wild marine catches face further decline or stagnation</w:t>
      </w:r>
      <w:r w:rsidRPr="00F16DBF">
        <w:rPr>
          <w:rStyle w:val="StyleUnderline"/>
        </w:rPr>
        <w:t>, aquaculture production offers further growth potential. In China, more than three quarters of the fish supply comes from aquaculture,</w:t>
      </w:r>
      <w:r w:rsidRPr="004C7BBD">
        <w:rPr>
          <w:sz w:val="12"/>
          <w:szCs w:val="16"/>
        </w:rPr>
        <w:t xml:space="preserve"> while the average for the rest of the world is 20 percent and rising.</w:t>
      </w:r>
      <w:r w:rsidRPr="004C7BBD">
        <w:rPr>
          <w:sz w:val="12"/>
          <w:szCs w:val="16"/>
          <w:vertAlign w:val="superscript"/>
        </w:rPr>
        <w:t>21</w:t>
      </w:r>
      <w:r w:rsidRPr="004C7BBD">
        <w:rPr>
          <w:rStyle w:val="apple-converted-space"/>
          <w:rFonts w:ascii="Arial" w:hAnsi="Arial" w:cs="Arial"/>
          <w:color w:val="666666"/>
          <w:sz w:val="12"/>
          <w:szCs w:val="20"/>
        </w:rPr>
        <w:t xml:space="preserve"> </w:t>
      </w:r>
      <w:r w:rsidRPr="00F16DBF">
        <w:rPr>
          <w:rStyle w:val="StyleUnderline"/>
        </w:rPr>
        <w:t xml:space="preserve">Sub-Saharan countries in Africa have the largest untapped potential </w:t>
      </w:r>
      <w:r w:rsidRPr="004C7BBD">
        <w:rPr>
          <w:sz w:val="12"/>
          <w:szCs w:val="16"/>
        </w:rPr>
        <w:t>because of resources like clean water and unused land.</w:t>
      </w:r>
      <w:r w:rsidRPr="004C7BBD">
        <w:rPr>
          <w:sz w:val="12"/>
          <w:szCs w:val="16"/>
          <w:vertAlign w:val="superscript"/>
        </w:rPr>
        <w:t>22</w:t>
      </w:r>
      <w:r w:rsidRPr="004C7BBD">
        <w:rPr>
          <w:sz w:val="12"/>
          <w:szCs w:val="16"/>
        </w:rPr>
        <w:t xml:space="preserve"> Historically</w:t>
      </w:r>
      <w:r w:rsidRPr="00F16DBF">
        <w:rPr>
          <w:rStyle w:val="StyleUnderline"/>
        </w:rPr>
        <w:t>, most of the world's aquaculture has focused on species that are relatively low on the food chain, including seaweeds, shellfish, and herbivorous or omnivorous species like carp.23</w:t>
      </w:r>
      <w:r>
        <w:rPr>
          <w:rStyle w:val="StyleUnderline"/>
        </w:rPr>
        <w:t xml:space="preserve"> </w:t>
      </w:r>
      <w:r w:rsidRPr="00F16DBF">
        <w:rPr>
          <w:rStyle w:val="StyleUnderline"/>
        </w:rPr>
        <w:t>However, recent trends indicate stronger growth rates in carnivorous species like shrimp and salmon will continue, especially as demand increases</w:t>
      </w:r>
      <w:r w:rsidRPr="004C7BBD">
        <w:rPr>
          <w:sz w:val="12"/>
        </w:rPr>
        <w:t>.</w:t>
      </w:r>
      <w:r w:rsidRPr="004C7BBD">
        <w:rPr>
          <w:sz w:val="12"/>
          <w:szCs w:val="16"/>
          <w:vertAlign w:val="superscript"/>
        </w:rPr>
        <w:t>24</w:t>
      </w:r>
      <w:r w:rsidRPr="004C7BBD">
        <w:rPr>
          <w:rStyle w:val="apple-converted-space"/>
          <w:rFonts w:ascii="Arial" w:hAnsi="Arial" w:cs="Arial"/>
          <w:color w:val="666666"/>
          <w:sz w:val="12"/>
          <w:szCs w:val="16"/>
        </w:rPr>
        <w:t xml:space="preserve"> </w:t>
      </w:r>
      <w:r w:rsidRPr="004C7BBD">
        <w:rPr>
          <w:sz w:val="12"/>
          <w:szCs w:val="16"/>
        </w:rPr>
        <w:t>(See Figure 3.) Due in part to this trend, growth in aquaculture now drives global fishmeal and fish oil production. Until recently, fishmeal and fish oil were used primarily for pig and poultry production; today nearly 50 percent of fishmeal and 87 percent of fish oil is used in aquaculture.</w:t>
      </w:r>
      <w:r w:rsidRPr="004C7BBD">
        <w:rPr>
          <w:sz w:val="12"/>
          <w:szCs w:val="16"/>
          <w:vertAlign w:val="superscript"/>
        </w:rPr>
        <w:t>25</w:t>
      </w:r>
      <w:r w:rsidRPr="004C7BBD">
        <w:rPr>
          <w:rStyle w:val="apple-converted-space"/>
          <w:rFonts w:ascii="Arial" w:hAnsi="Arial" w:cs="Arial"/>
          <w:color w:val="666666"/>
          <w:sz w:val="12"/>
          <w:szCs w:val="16"/>
        </w:rPr>
        <w:t xml:space="preserve"> </w:t>
      </w:r>
      <w:r w:rsidRPr="004C7BBD">
        <w:rPr>
          <w:sz w:val="12"/>
          <w:szCs w:val="16"/>
        </w:rPr>
        <w:t>In 1948, only 7.7 percent of wild-caught fish were reduced to fishmeal or fish oil, but that number has grown to 37 percent.</w:t>
      </w:r>
      <w:r w:rsidRPr="004C7BBD">
        <w:rPr>
          <w:sz w:val="12"/>
          <w:szCs w:val="16"/>
          <w:vertAlign w:val="superscript"/>
        </w:rPr>
        <w:t>26</w:t>
      </w:r>
      <w:r w:rsidRPr="004C7BBD">
        <w:rPr>
          <w:rStyle w:val="apple-converted-space"/>
          <w:rFonts w:ascii="Arial" w:hAnsi="Arial" w:cs="Arial"/>
          <w:color w:val="666666"/>
          <w:sz w:val="12"/>
          <w:szCs w:val="16"/>
        </w:rPr>
        <w:t xml:space="preserve"> </w:t>
      </w:r>
      <w:r w:rsidRPr="004C7BBD">
        <w:rPr>
          <w:sz w:val="12"/>
          <w:szCs w:val="16"/>
        </w:rPr>
        <w:t>Because fishmeal and fish oil depend on overly taxed marine fisheries, increasing production on a large scale is unlikely.</w:t>
      </w:r>
      <w:r w:rsidRPr="004C7BBD">
        <w:rPr>
          <w:sz w:val="12"/>
          <w:szCs w:val="16"/>
          <w:vertAlign w:val="superscript"/>
        </w:rPr>
        <w:t>27</w:t>
      </w:r>
      <w:r w:rsidRPr="004C7BBD">
        <w:rPr>
          <w:sz w:val="12"/>
          <w:szCs w:val="16"/>
        </w:rPr>
        <w:t xml:space="preserve"> Increasing the use of fishmeal and fish oil in aquaculture raises health and environmental concerns. The rendering process used to pre</w:t>
      </w:r>
      <w:r w:rsidRPr="004C7BBD">
        <w:rPr>
          <w:sz w:val="12"/>
          <w:szCs w:val="16"/>
        </w:rPr>
        <w:softHyphen/>
        <w:t>pare these products concentrates the toxins found in the fish, including carcinogenic dioxins, which accumulate up through the food chain to people who eat contaminated fish.</w:t>
      </w:r>
      <w:r w:rsidRPr="004C7BBD">
        <w:rPr>
          <w:sz w:val="12"/>
          <w:szCs w:val="16"/>
          <w:vertAlign w:val="superscript"/>
        </w:rPr>
        <w:t>28</w:t>
      </w:r>
      <w:r w:rsidRPr="004C7BBD">
        <w:rPr>
          <w:rStyle w:val="apple-converted-space"/>
          <w:rFonts w:ascii="Arial" w:hAnsi="Arial" w:cs="Arial"/>
          <w:color w:val="666666"/>
          <w:sz w:val="12"/>
          <w:szCs w:val="16"/>
        </w:rPr>
        <w:t xml:space="preserve"> </w:t>
      </w:r>
      <w:r w:rsidRPr="004C7BBD">
        <w:rPr>
          <w:sz w:val="12"/>
          <w:szCs w:val="16"/>
        </w:rPr>
        <w:t>This problem is seen clearly in farmed salmon, which consistently have significantly higher levels of dioxin than their wild counterparts.</w:t>
      </w:r>
      <w:r w:rsidRPr="004C7BBD">
        <w:rPr>
          <w:sz w:val="12"/>
          <w:szCs w:val="16"/>
          <w:vertAlign w:val="superscript"/>
        </w:rPr>
        <w:t>29</w:t>
      </w:r>
      <w:r w:rsidRPr="004C7BBD">
        <w:rPr>
          <w:rStyle w:val="apple-converted-space"/>
          <w:rFonts w:ascii="Arial" w:hAnsi="Arial" w:cs="Arial"/>
          <w:color w:val="666666"/>
          <w:sz w:val="12"/>
          <w:szCs w:val="16"/>
        </w:rPr>
        <w:t xml:space="preserve"> </w:t>
      </w:r>
      <w:r w:rsidRPr="004C7BBD">
        <w:rPr>
          <w:sz w:val="12"/>
          <w:szCs w:val="16"/>
        </w:rPr>
        <w:t>Another troublesome toxin that accum</w:t>
      </w:r>
      <w:r w:rsidRPr="004C7BBD">
        <w:rPr>
          <w:sz w:val="12"/>
          <w:szCs w:val="16"/>
        </w:rPr>
        <w:softHyphen/>
        <w:t>ulates in fish is mercury, which is especially dangerous for children.</w:t>
      </w:r>
      <w:r w:rsidRPr="004C7BBD">
        <w:rPr>
          <w:sz w:val="12"/>
          <w:szCs w:val="16"/>
          <w:vertAlign w:val="superscript"/>
        </w:rPr>
        <w:t>30</w:t>
      </w:r>
      <w:r w:rsidRPr="004C7BBD">
        <w:rPr>
          <w:sz w:val="12"/>
          <w:szCs w:val="16"/>
        </w:rPr>
        <w:t xml:space="preserve"> Dependence on rendered fish also decreases the efficiency of farming fish, as fish-derived feed products require more energy to produce than plant-based ones.</w:t>
      </w:r>
      <w:r w:rsidRPr="004C7BBD">
        <w:rPr>
          <w:sz w:val="12"/>
          <w:szCs w:val="16"/>
          <w:vertAlign w:val="superscript"/>
        </w:rPr>
        <w:t>31</w:t>
      </w:r>
      <w:r w:rsidRPr="004C7BBD">
        <w:rPr>
          <w:sz w:val="12"/>
          <w:szCs w:val="16"/>
        </w:rPr>
        <w:t>For farmed salmon, as much as 90 percent of all energy inputs go into providing food for the salmon.</w:t>
      </w:r>
      <w:r w:rsidRPr="004C7BBD">
        <w:rPr>
          <w:sz w:val="12"/>
          <w:szCs w:val="16"/>
          <w:vertAlign w:val="superscript"/>
        </w:rPr>
        <w:t>32</w:t>
      </w:r>
      <w:r w:rsidRPr="004C7BBD">
        <w:rPr>
          <w:rStyle w:val="apple-converted-space"/>
          <w:rFonts w:ascii="Arial" w:hAnsi="Arial" w:cs="Arial"/>
          <w:color w:val="666666"/>
          <w:sz w:val="12"/>
          <w:szCs w:val="16"/>
        </w:rPr>
        <w:t xml:space="preserve"> </w:t>
      </w:r>
      <w:r w:rsidRPr="004C7BBD">
        <w:rPr>
          <w:sz w:val="12"/>
          <w:szCs w:val="16"/>
        </w:rPr>
        <w:t xml:space="preserve">Indeed, farmed salmon can require five times more energy per edible protein unit than farmed </w:t>
      </w:r>
      <w:r w:rsidRPr="004C7BBD">
        <w:rPr>
          <w:sz w:val="12"/>
        </w:rPr>
        <w:t>shellfish.33 Fish farms themselves, especially ones that raise carnivorous fish, can be a large source of water pollution, including nitrogen and excess nutrients that can create toxic blooms and dead zones.34 Because fish are often raised in high densities to</w:t>
      </w:r>
      <w:r w:rsidRPr="004C7BBD">
        <w:rPr>
          <w:sz w:val="12"/>
          <w:szCs w:val="16"/>
        </w:rPr>
        <w:t xml:space="preserve"> maximize profit, they can require antibiotics and other treatments for diseases, most of which end up in the water.</w:t>
      </w:r>
      <w:r w:rsidRPr="004C7BBD">
        <w:rPr>
          <w:sz w:val="12"/>
          <w:szCs w:val="16"/>
          <w:vertAlign w:val="superscript"/>
        </w:rPr>
        <w:t>35</w:t>
      </w:r>
      <w:r w:rsidRPr="004C7BBD">
        <w:rPr>
          <w:sz w:val="12"/>
          <w:szCs w:val="16"/>
        </w:rPr>
        <w:t xml:space="preserve"> These problems have led some researchers and fish farmers to consider alternative prac</w:t>
      </w:r>
      <w:r w:rsidRPr="004C7BBD">
        <w:rPr>
          <w:sz w:val="12"/>
          <w:szCs w:val="16"/>
        </w:rPr>
        <w:softHyphen/>
        <w:t>tices that would minimize environmental harm while allowing increased aquaculture produc</w:t>
      </w:r>
      <w:r w:rsidRPr="004C7BBD">
        <w:rPr>
          <w:sz w:val="12"/>
          <w:szCs w:val="16"/>
        </w:rPr>
        <w:softHyphen/>
        <w:t>tion. For example, integrated fish farming works at the ecosystem level, using a combination of fish, shellfish, and aquatic plants to filter wastes and provide a self-sustaining source of food.</w:t>
      </w:r>
      <w:r w:rsidRPr="004C7BBD">
        <w:rPr>
          <w:sz w:val="12"/>
          <w:szCs w:val="16"/>
          <w:vertAlign w:val="superscript"/>
        </w:rPr>
        <w:t>36</w:t>
      </w:r>
      <w:r w:rsidRPr="004C7BBD">
        <w:rPr>
          <w:rStyle w:val="apple-converted-space"/>
          <w:rFonts w:ascii="Arial" w:hAnsi="Arial" w:cs="Arial"/>
          <w:color w:val="666666"/>
          <w:sz w:val="12"/>
          <w:szCs w:val="16"/>
        </w:rPr>
        <w:t xml:space="preserve"> </w:t>
      </w:r>
      <w:r w:rsidRPr="004C7BBD">
        <w:rPr>
          <w:sz w:val="12"/>
          <w:szCs w:val="16"/>
        </w:rPr>
        <w:t>Integrated fish farming has been used outside major urban areas to raise fish for food and treat human wastes at the same time.</w:t>
      </w:r>
      <w:r w:rsidRPr="004C7BBD">
        <w:rPr>
          <w:sz w:val="12"/>
          <w:szCs w:val="16"/>
          <w:vertAlign w:val="superscript"/>
        </w:rPr>
        <w:t>37</w:t>
      </w:r>
      <w:r w:rsidRPr="004C7BBD">
        <w:rPr>
          <w:sz w:val="12"/>
          <w:szCs w:val="16"/>
        </w:rPr>
        <w:t xml:space="preserve"> </w:t>
      </w:r>
      <w:r w:rsidRPr="00856D5F">
        <w:rPr>
          <w:rStyle w:val="StyleUnderline"/>
        </w:rPr>
        <w:t>With an ongoing food crisis and a growing world population, seafood production could potentially play a vital role in addressing food security</w:t>
      </w:r>
      <w:r w:rsidRPr="004C7BBD">
        <w:rPr>
          <w:sz w:val="12"/>
          <w:szCs w:val="16"/>
        </w:rPr>
        <w:t xml:space="preserve"> and meeting development goals. Fish is highly nutritious and can be an important source of vitamins, minerals, and protein, even when consumed in minimal amounts.</w:t>
      </w:r>
      <w:r w:rsidRPr="004C7BBD">
        <w:rPr>
          <w:sz w:val="12"/>
          <w:szCs w:val="16"/>
          <w:vertAlign w:val="superscript"/>
        </w:rPr>
        <w:t>38</w:t>
      </w:r>
      <w:r w:rsidRPr="004C7BBD">
        <w:rPr>
          <w:rStyle w:val="apple-converted-space"/>
          <w:rFonts w:ascii="Arial" w:hAnsi="Arial" w:cs="Arial"/>
          <w:color w:val="666666"/>
          <w:sz w:val="12"/>
          <w:szCs w:val="16"/>
        </w:rPr>
        <w:t> </w:t>
      </w:r>
      <w:r w:rsidRPr="004C7BBD">
        <w:rPr>
          <w:sz w:val="12"/>
          <w:szCs w:val="16"/>
        </w:rPr>
        <w:t>A recent World Bank survey showed that small-scale fish farming consistently pays off for workers by raising income, creating stable work, and increasing food supplies.</w:t>
      </w:r>
      <w:r w:rsidRPr="004C7BBD">
        <w:rPr>
          <w:sz w:val="12"/>
          <w:szCs w:val="16"/>
          <w:vertAlign w:val="superscript"/>
        </w:rPr>
        <w:t>39</w:t>
      </w:r>
      <w:r w:rsidRPr="004C7BBD">
        <w:rPr>
          <w:rStyle w:val="apple-converted-space"/>
          <w:rFonts w:ascii="Arial" w:hAnsi="Arial" w:cs="Arial"/>
          <w:color w:val="666666"/>
          <w:sz w:val="12"/>
          <w:szCs w:val="16"/>
        </w:rPr>
        <w:t> </w:t>
      </w:r>
      <w:r w:rsidRPr="004C7BBD">
        <w:rPr>
          <w:sz w:val="12"/>
          <w:szCs w:val="16"/>
        </w:rPr>
        <w:t>However, not all seafood production is created equal:</w:t>
      </w:r>
      <w:r w:rsidRPr="004C7BBD">
        <w:rPr>
          <w:sz w:val="12"/>
        </w:rPr>
        <w:t xml:space="preserve"> </w:t>
      </w:r>
      <w:r w:rsidRPr="00856D5F">
        <w:rPr>
          <w:u w:val="single"/>
        </w:rPr>
        <w:t>overfishing is linked to poverty, leading to fewer jobs and taking away an important source of income</w:t>
      </w:r>
      <w:r w:rsidRPr="004C7BBD">
        <w:rPr>
          <w:sz w:val="12"/>
        </w:rPr>
        <w:t xml:space="preserve"> </w:t>
      </w:r>
      <w:r w:rsidRPr="004C7BBD">
        <w:rPr>
          <w:sz w:val="12"/>
          <w:szCs w:val="16"/>
        </w:rPr>
        <w:t>in developing countries.</w:t>
      </w:r>
      <w:r w:rsidRPr="004C7BBD">
        <w:rPr>
          <w:sz w:val="12"/>
          <w:szCs w:val="16"/>
          <w:vertAlign w:val="superscript"/>
        </w:rPr>
        <w:t>40</w:t>
      </w:r>
    </w:p>
    <w:p w:rsidR="00A71EFC" w:rsidRPr="00A71EFC" w:rsidRDefault="00A71EFC" w:rsidP="00E2021A">
      <w:pPr>
        <w:pStyle w:val="Heading4"/>
      </w:pPr>
      <w:r>
        <w:t xml:space="preserve">Chinese aquaculture solves the affirmative – ensures food security, responsible fishing practices, and economic growth </w:t>
      </w:r>
    </w:p>
    <w:p w:rsidR="00BF35F1" w:rsidRPr="00A20A86" w:rsidRDefault="00BF35F1" w:rsidP="00BF35F1">
      <w:r w:rsidRPr="00960463">
        <w:rPr>
          <w:rStyle w:val="Style13ptBold"/>
        </w:rPr>
        <w:t>World Bank Group</w:t>
      </w:r>
      <w:r>
        <w:t>, 2 / 5 / 20</w:t>
      </w:r>
      <w:r w:rsidRPr="00960463">
        <w:rPr>
          <w:rStyle w:val="Style13ptBold"/>
        </w:rPr>
        <w:t>14</w:t>
      </w:r>
      <w:r>
        <w:rPr>
          <w:rStyle w:val="Style13ptBold"/>
        </w:rPr>
        <w:t>’</w:t>
      </w:r>
      <w:r>
        <w:t xml:space="preserve">, the World Bank Group is a multinational group intent on providing economic aid to poor countries and supporting developing ones, “Raising More Fish to Meet the Rising Demand,”  </w:t>
      </w:r>
      <w:r w:rsidRPr="00A20A86">
        <w:t>http://www.worldbank.org/en/news/feature/2014/02/05/raising-more-fish-to-meet-rising-demand</w:t>
      </w:r>
    </w:p>
    <w:p w:rsidR="00BF35F1" w:rsidRPr="00A20A86" w:rsidRDefault="00BF35F1" w:rsidP="00BF35F1">
      <w:pPr>
        <w:rPr>
          <w:sz w:val="12"/>
        </w:rPr>
      </w:pPr>
      <w:r w:rsidRPr="00090EF0">
        <w:rPr>
          <w:rStyle w:val="StyleUnderline"/>
        </w:rPr>
        <w:t>A new World Bank report estimates that in 2030, 62% of the seafood we eat will be farm-raised to meet growing demand from regions such as Asia</w:t>
      </w:r>
      <w:r w:rsidRPr="00A20A86">
        <w:rPr>
          <w:sz w:val="12"/>
        </w:rPr>
        <w:t xml:space="preserve">, where roughly 70% of fish will be consumed. </w:t>
      </w:r>
      <w:r w:rsidRPr="00090EF0">
        <w:rPr>
          <w:rStyle w:val="StyleUnderline"/>
        </w:rPr>
        <w:t>China will produce 37% of the world’s fish</w:t>
      </w:r>
      <w:r w:rsidRPr="00530245">
        <w:rPr>
          <w:rStyle w:val="StyleUnderline"/>
        </w:rPr>
        <w:t>, while consuming 38% of world’s food fish.</w:t>
      </w:r>
      <w:r w:rsidRPr="00A20A86">
        <w:rPr>
          <w:sz w:val="12"/>
        </w:rPr>
        <w:t xml:space="preserve"> By producing more seafood that is affordable and rich in nutrition, </w:t>
      </w:r>
      <w:r w:rsidRPr="00090EF0">
        <w:rPr>
          <w:rStyle w:val="StyleUnderline"/>
        </w:rPr>
        <w:t>aquaculture can help improve food security and livelihoods</w:t>
      </w:r>
      <w:r>
        <w:rPr>
          <w:rStyle w:val="StyleUnderline"/>
        </w:rPr>
        <w:t xml:space="preserve"> </w:t>
      </w:r>
      <w:r w:rsidRPr="00530245">
        <w:rPr>
          <w:sz w:val="12"/>
          <w:szCs w:val="12"/>
        </w:rPr>
        <w:t>for the world’s poorest</w:t>
      </w:r>
      <w:r w:rsidRPr="00A20A86">
        <w:rPr>
          <w:sz w:val="12"/>
        </w:rPr>
        <w:t xml:space="preserve">. The </w:t>
      </w:r>
      <w:r w:rsidRPr="00090EF0">
        <w:rPr>
          <w:rStyle w:val="StyleUnderline"/>
        </w:rPr>
        <w:t>rise in seafood demand gives countries the opportunity to expand and improve</w:t>
      </w:r>
      <w:r w:rsidRPr="00A20A86">
        <w:rPr>
          <w:sz w:val="12"/>
        </w:rPr>
        <w:t xml:space="preserve"> responsible fish and shellfish </w:t>
      </w:r>
      <w:r w:rsidRPr="00090EF0">
        <w:rPr>
          <w:rStyle w:val="StyleUnderline"/>
        </w:rPr>
        <w:t>farming practices</w:t>
      </w:r>
      <w:r w:rsidRPr="00A20A86">
        <w:rPr>
          <w:sz w:val="12"/>
        </w:rPr>
        <w:t>. Nearly two-thirds of the seafood we eat will be farm-</w:t>
      </w:r>
      <w:r w:rsidRPr="00A20A86">
        <w:rPr>
          <w:sz w:val="12"/>
        </w:rPr>
        <w:lastRenderedPageBreak/>
        <w:t xml:space="preserve">raised in 2030. This is according to "Fish to 2030: Prospects for Fisheries and Aquaculture," which concludes that as sources from wild capture fisheries approach their maximum take, </w:t>
      </w:r>
      <w:r w:rsidRPr="00090EF0">
        <w:rPr>
          <w:rStyle w:val="StyleUnderline"/>
        </w:rPr>
        <w:t>aquaculture—or fish farming—will help satisfy the growing global appetite for fish and seafood</w:t>
      </w:r>
      <w:r w:rsidRPr="00A20A86">
        <w:rPr>
          <w:sz w:val="12"/>
        </w:rPr>
        <w:t xml:space="preserve">. The new World Bank report projects that in 2030, </w:t>
      </w:r>
      <w:r w:rsidRPr="00090EF0">
        <w:rPr>
          <w:rStyle w:val="StyleUnderline"/>
        </w:rPr>
        <w:t>aquaculture will produce half of the world’s supply of fish</w:t>
      </w:r>
      <w:r w:rsidRPr="00A20A86">
        <w:rPr>
          <w:sz w:val="12"/>
        </w:rPr>
        <w:t xml:space="preserve">, including fish for food and other products such as fishmeal. Meanwhile, 62% of the seafood that will end up on people’s plates will come from fish farms, which will grow production to meet rising demand—especially from Asia, where roughly 70% of fish will be consumed. In 2030, an emerging middle class in </w:t>
      </w:r>
      <w:r w:rsidRPr="00090EF0">
        <w:rPr>
          <w:rStyle w:val="StyleUnderline"/>
        </w:rPr>
        <w:t>China will become a particularly large market for fish</w:t>
      </w:r>
      <w:r w:rsidRPr="00A20A86">
        <w:rPr>
          <w:sz w:val="12"/>
        </w:rPr>
        <w:t xml:space="preserve">. With increased investment in aquaculture, China will produce 37% of the world’s fish and consume 38% of the fish the world eats, the report estimates. The risks and environmental impacts of some aquaculture practices have made headlines in recent years. The disease outbreaks in shrimp aquaculture in China, Thailand and Vietnam and in salmon farming in Chile illustrate some of the industry’s challenges. But the </w:t>
      </w:r>
      <w:r w:rsidRPr="00090EF0">
        <w:rPr>
          <w:rStyle w:val="StyleUnderline"/>
        </w:rPr>
        <w:t>growth of aquaculture</w:t>
      </w:r>
      <w:r w:rsidRPr="00A20A86">
        <w:rPr>
          <w:sz w:val="12"/>
        </w:rPr>
        <w:t xml:space="preserve"> also </w:t>
      </w:r>
      <w:r w:rsidRPr="00090EF0">
        <w:rPr>
          <w:rStyle w:val="StyleUnderline"/>
        </w:rPr>
        <w:t>presents countries with the opportunity to expand and improve fish farming so that it is sustainable and environmentally-responsible.</w:t>
      </w:r>
      <w:r w:rsidRPr="00A20A86">
        <w:rPr>
          <w:sz w:val="12"/>
        </w:rPr>
        <w:t xml:space="preserve"> </w:t>
      </w:r>
      <w:r w:rsidRPr="00090EF0">
        <w:rPr>
          <w:rStyle w:val="StyleUnderline"/>
        </w:rPr>
        <w:t>By committing to improved aquaculture practices, countries can deliver nutritious fish to more people while being mindful of environmental impact</w:t>
      </w:r>
      <w:r w:rsidRPr="00A20A86">
        <w:rPr>
          <w:sz w:val="12"/>
        </w:rPr>
        <w:t>.</w:t>
      </w:r>
    </w:p>
    <w:p w:rsidR="00A71EFC" w:rsidRDefault="00A71EFC" w:rsidP="00E2021A">
      <w:pPr>
        <w:pStyle w:val="Heading4"/>
      </w:pPr>
      <w:r>
        <w:t>China key to solve aquaculture – highest motive and expertise</w:t>
      </w:r>
    </w:p>
    <w:p w:rsidR="00A71EFC" w:rsidRDefault="00A71EFC" w:rsidP="00A71EFC">
      <w:r w:rsidRPr="00366D0D">
        <w:rPr>
          <w:rStyle w:val="Style13ptBold"/>
        </w:rPr>
        <w:t>F.A.O.</w:t>
      </w:r>
      <w:r>
        <w:t>, 20</w:t>
      </w:r>
      <w:r w:rsidRPr="00366D0D">
        <w:rPr>
          <w:rStyle w:val="Style13ptBold"/>
        </w:rPr>
        <w:t>10</w:t>
      </w:r>
      <w:r>
        <w:rPr>
          <w:rStyle w:val="Style13ptBold"/>
        </w:rPr>
        <w:t>’</w:t>
      </w:r>
      <w:r>
        <w:t xml:space="preserve">, the Food and Agriculture Organization of the United Nations is a branch of the U.N. that seeks to eliminate poverty and increase the global usage of renewable resources, “REGIONAL REVIEW ON STATUS AND TRENDS IN AQUACULTURE DEVELOPMENT IN ASIA-PACIFIC,” </w:t>
      </w:r>
      <w:r w:rsidRPr="00366D0D">
        <w:t>http://www.fao.org/docrep/014/i2311e/i2311e.pdf</w:t>
      </w:r>
    </w:p>
    <w:p w:rsidR="00BF35F1" w:rsidRPr="00A71EFC" w:rsidRDefault="00A71EFC" w:rsidP="004C7BBD">
      <w:pPr>
        <w:rPr>
          <w:sz w:val="14"/>
        </w:rPr>
      </w:pPr>
      <w:r w:rsidRPr="00E17760">
        <w:rPr>
          <w:rStyle w:val="StyleUnderline"/>
        </w:rPr>
        <w:t>The Asia-Pacific region contributes the major share to global food fish supply from farming</w:t>
      </w:r>
      <w:r w:rsidRPr="00E17760">
        <w:rPr>
          <w:sz w:val="14"/>
        </w:rPr>
        <w:t xml:space="preserve">; </w:t>
      </w:r>
      <w:r w:rsidRPr="00E17760">
        <w:rPr>
          <w:rStyle w:val="StyleUnderline"/>
        </w:rPr>
        <w:t>China continues to be the biggest producer</w:t>
      </w:r>
      <w:r w:rsidRPr="00E17760">
        <w:rPr>
          <w:sz w:val="14"/>
        </w:rPr>
        <w:t>. It and seven other countries in the region (India, Indonesia,</w:t>
      </w:r>
      <w:r>
        <w:rPr>
          <w:sz w:val="14"/>
        </w:rPr>
        <w:t xml:space="preserve"> </w:t>
      </w:r>
      <w:r w:rsidRPr="00E17760">
        <w:rPr>
          <w:sz w:val="14"/>
        </w:rPr>
        <w:t>Thailand, Viet Nam, Bangladesh, the Philippines and Myanmar) are in the top-ten ranked aquaculture</w:t>
      </w:r>
      <w:r>
        <w:rPr>
          <w:sz w:val="14"/>
        </w:rPr>
        <w:t xml:space="preserve"> </w:t>
      </w:r>
      <w:r w:rsidRPr="00E17760">
        <w:rPr>
          <w:sz w:val="14"/>
        </w:rPr>
        <w:t xml:space="preserve">producers in volume and value. </w:t>
      </w:r>
      <w:r w:rsidRPr="00E17760">
        <w:rPr>
          <w:rStyle w:val="StyleUnderline"/>
        </w:rPr>
        <w:t xml:space="preserve">The region has a high rate of food fish consumption, estimated at 29 kg per person per year. To maintain this level for the next three decades would require producing an additional 30 to 40 million </w:t>
      </w:r>
      <w:proofErr w:type="spellStart"/>
      <w:r w:rsidRPr="00E17760">
        <w:rPr>
          <w:rStyle w:val="StyleUnderline"/>
        </w:rPr>
        <w:t>tonnes</w:t>
      </w:r>
      <w:proofErr w:type="spellEnd"/>
      <w:r w:rsidRPr="00E17760">
        <w:rPr>
          <w:rStyle w:val="StyleUnderline"/>
        </w:rPr>
        <w:t xml:space="preserve"> of fish per year by 2050 to meet the demand from a growing population. </w:t>
      </w:r>
      <w:r w:rsidRPr="00E17760">
        <w:rPr>
          <w:sz w:val="14"/>
        </w:rPr>
        <w:t>It has demonstrated the capacity to do so; during this decade many of the countries have</w:t>
      </w:r>
      <w:r>
        <w:rPr>
          <w:sz w:val="14"/>
        </w:rPr>
        <w:t xml:space="preserve"> </w:t>
      </w:r>
      <w:r w:rsidRPr="00E17760">
        <w:rPr>
          <w:sz w:val="14"/>
        </w:rPr>
        <w:t>produced more food fish from aquaculture than from capture fisheries, and all six countries (China,</w:t>
      </w:r>
      <w:r>
        <w:rPr>
          <w:sz w:val="14"/>
        </w:rPr>
        <w:t xml:space="preserve"> </w:t>
      </w:r>
      <w:r w:rsidRPr="00E17760">
        <w:rPr>
          <w:sz w:val="14"/>
        </w:rPr>
        <w:t>India, Indonesia, Thailand, Viet Nam and Bangladesh) that have attained a production level of more</w:t>
      </w:r>
      <w:r>
        <w:rPr>
          <w:sz w:val="14"/>
        </w:rPr>
        <w:t xml:space="preserve"> </w:t>
      </w:r>
      <w:r w:rsidRPr="00E17760">
        <w:rPr>
          <w:sz w:val="14"/>
        </w:rPr>
        <w:t xml:space="preserve">than one million </w:t>
      </w:r>
      <w:proofErr w:type="spellStart"/>
      <w:r w:rsidRPr="00E17760">
        <w:rPr>
          <w:sz w:val="14"/>
        </w:rPr>
        <w:t>tonnes</w:t>
      </w:r>
      <w:proofErr w:type="spellEnd"/>
      <w:r w:rsidRPr="00E17760">
        <w:rPr>
          <w:sz w:val="14"/>
        </w:rPr>
        <w:t xml:space="preserve"> a year are in the region. </w:t>
      </w:r>
      <w:r w:rsidRPr="00E17760">
        <w:rPr>
          <w:sz w:val="14"/>
        </w:rPr>
        <w:cr/>
      </w:r>
      <w:r w:rsidRPr="00E17760">
        <w:rPr>
          <w:rStyle w:val="StyleUnderline"/>
        </w:rPr>
        <w:t>Globally, the top-ten aquaculture producers</w:t>
      </w:r>
      <w:r>
        <w:rPr>
          <w:sz w:val="14"/>
        </w:rPr>
        <w:t xml:space="preserve"> by quantity (excluding aquatic plants) in 2008 </w:t>
      </w:r>
      <w:r w:rsidRPr="00E17760">
        <w:rPr>
          <w:rStyle w:val="StyleUnderline"/>
        </w:rPr>
        <w:t>were China</w:t>
      </w:r>
      <w:r>
        <w:rPr>
          <w:sz w:val="14"/>
        </w:rPr>
        <w:t xml:space="preserve">, India, Viet Nam, Indonesia, Thailand, Bangladesh, Norway, Chile, Philippines and Japan; Asian states hold the top six positions. By value, the top-ten producers were China, India, Viet Nam, Chile, Norway, Japan, Indonesia, Thailand, Bangladesh and the Philippines (Table 2). </w:t>
      </w:r>
      <w:r w:rsidRPr="00E17760">
        <w:rPr>
          <w:sz w:val="14"/>
        </w:rPr>
        <w:t>The growth rate of aquaculture production in the region remained very strong at 11.4 percent between</w:t>
      </w:r>
      <w:r>
        <w:rPr>
          <w:sz w:val="14"/>
        </w:rPr>
        <w:t xml:space="preserve"> </w:t>
      </w:r>
      <w:r w:rsidRPr="00E17760">
        <w:rPr>
          <w:sz w:val="14"/>
        </w:rPr>
        <w:t>2006 and 2008 (Figure 8). This growth used to result mainly from the continuously increasing</w:t>
      </w:r>
      <w:r>
        <w:rPr>
          <w:sz w:val="14"/>
        </w:rPr>
        <w:t xml:space="preserve"> </w:t>
      </w:r>
      <w:r w:rsidRPr="00E17760">
        <w:rPr>
          <w:sz w:val="14"/>
        </w:rPr>
        <w:t>production of China. However, the growth rate of Asia-Pacific (without China) overtook that of China</w:t>
      </w:r>
      <w:r>
        <w:rPr>
          <w:sz w:val="14"/>
        </w:rPr>
        <w:t xml:space="preserve"> </w:t>
      </w:r>
      <w:r w:rsidRPr="00E17760">
        <w:rPr>
          <w:sz w:val="14"/>
        </w:rPr>
        <w:t xml:space="preserve">during 2006–2008, 16.1 percent compared to 9.4 percent. Asia-Pacific produced 2.9 million </w:t>
      </w:r>
      <w:proofErr w:type="spellStart"/>
      <w:r w:rsidRPr="00E17760">
        <w:rPr>
          <w:sz w:val="14"/>
        </w:rPr>
        <w:t>tonnes</w:t>
      </w:r>
      <w:proofErr w:type="spellEnd"/>
      <w:r w:rsidRPr="00E17760">
        <w:rPr>
          <w:sz w:val="14"/>
        </w:rPr>
        <w:t>.</w:t>
      </w:r>
      <w:r>
        <w:rPr>
          <w:sz w:val="14"/>
        </w:rPr>
        <w:t xml:space="preserve"> </w:t>
      </w:r>
      <w:r w:rsidRPr="00E17760">
        <w:rPr>
          <w:sz w:val="14"/>
        </w:rPr>
        <w:t>By tonnage, the countries that have shown the largest increases include Viet Nam (49 percent),</w:t>
      </w:r>
      <w:r>
        <w:rPr>
          <w:sz w:val="14"/>
        </w:rPr>
        <w:t xml:space="preserve"> </w:t>
      </w:r>
      <w:r w:rsidRPr="00E17760">
        <w:rPr>
          <w:sz w:val="14"/>
        </w:rPr>
        <w:t>Indonesia (31 percent), India (9 percent), Philippines (19 percent), Bangladesh (13 percent), Myanmar</w:t>
      </w:r>
      <w:r>
        <w:rPr>
          <w:sz w:val="14"/>
        </w:rPr>
        <w:t xml:space="preserve"> </w:t>
      </w:r>
      <w:r w:rsidRPr="00E17760">
        <w:rPr>
          <w:sz w:val="14"/>
        </w:rPr>
        <w:t>(17 percent) and Malaysia (44 percent).</w:t>
      </w:r>
      <w:r>
        <w:rPr>
          <w:sz w:val="14"/>
        </w:rPr>
        <w:t xml:space="preserve"> </w:t>
      </w:r>
      <w:r w:rsidRPr="00FE4369">
        <w:rPr>
          <w:rStyle w:val="StyleUnderline"/>
        </w:rPr>
        <w:t xml:space="preserve">China produced 43 million </w:t>
      </w:r>
      <w:proofErr w:type="spellStart"/>
      <w:r w:rsidRPr="00FE4369">
        <w:rPr>
          <w:rStyle w:val="StyleUnderline"/>
        </w:rPr>
        <w:t>tonnes</w:t>
      </w:r>
      <w:proofErr w:type="spellEnd"/>
      <w:r w:rsidRPr="00FE4369">
        <w:rPr>
          <w:rStyle w:val="StyleUnderline"/>
        </w:rPr>
        <w:t xml:space="preserve"> in 2008 (including aquatic plants), representing 63 percent of world aquaculture production. Although China’s production is still increasing, its world market share decreased slightly from 67 percent in 2004 to 65 percent in 2006. </w:t>
      </w:r>
      <w:r w:rsidRPr="00FE4369">
        <w:rPr>
          <w:rStyle w:val="StyleUnderline"/>
        </w:rPr>
        <w:cr/>
      </w:r>
    </w:p>
    <w:p w:rsidR="00CE6816" w:rsidRDefault="00CE6816" w:rsidP="00CE6816">
      <w:pPr>
        <w:pStyle w:val="Heading3"/>
      </w:pPr>
      <w:r>
        <w:lastRenderedPageBreak/>
        <w:t>Mechanism – Methane Hydrates</w:t>
      </w:r>
    </w:p>
    <w:p w:rsidR="00CE6816" w:rsidRPr="00CE6816" w:rsidRDefault="00CE6816" w:rsidP="00E2021A">
      <w:pPr>
        <w:pStyle w:val="Heading4"/>
      </w:pPr>
      <w:r>
        <w:t>China’s best at methane hydrate drilling – research and massive motive now</w:t>
      </w:r>
    </w:p>
    <w:p w:rsidR="00CE6816" w:rsidRDefault="00CE6816" w:rsidP="00CE6816">
      <w:pPr>
        <w:rPr>
          <w:rStyle w:val="Style13ptBold"/>
        </w:rPr>
      </w:pPr>
      <w:r w:rsidRPr="0060337E">
        <w:rPr>
          <w:rStyle w:val="Style13ptBold"/>
        </w:rPr>
        <w:t>Zhang 13</w:t>
      </w:r>
    </w:p>
    <w:p w:rsidR="00CE6816" w:rsidRDefault="00CE6816" w:rsidP="00CE6816">
      <w:r w:rsidRPr="0060337E">
        <w:t>[</w:t>
      </w:r>
      <w:proofErr w:type="spellStart"/>
      <w:r w:rsidRPr="0060337E">
        <w:t>Linyi</w:t>
      </w:r>
      <w:proofErr w:type="spellEnd"/>
      <w:r w:rsidRPr="0060337E">
        <w:t>, is an author who recently graduated from Northwestern University’s Medill School of Journalism with a Master’s degree, is reporting this summer from Circle of Blue’s news desk in Traverse City, Michigan</w:t>
      </w:r>
      <w:r>
        <w:t xml:space="preserve">, "Deep Sea Gas: China Follows Japan in Pursuit of New Energy Source," September 6th, Circle of Blue, </w:t>
      </w:r>
      <w:r w:rsidRPr="0060337E">
        <w:t>http://www.circleofblue.org/waternews/2013/world/china-follows-japan-pursuit-deep-sea-gas/</w:t>
      </w:r>
      <w:r>
        <w:t xml:space="preserve"> #KRUGER]</w:t>
      </w:r>
    </w:p>
    <w:p w:rsidR="00CE6816" w:rsidRDefault="00CE6816" w:rsidP="00CE6816"/>
    <w:p w:rsidR="00CE6816" w:rsidRPr="00030E15" w:rsidRDefault="00CE6816" w:rsidP="00CE6816">
      <w:pPr>
        <w:rPr>
          <w:sz w:val="14"/>
        </w:rPr>
      </w:pPr>
      <w:r w:rsidRPr="00CE6816">
        <w:rPr>
          <w:rStyle w:val="StyleUnderline"/>
        </w:rPr>
        <w:t>Not to be outdone by their neighbors and rivals from Japan, Chinese scientists this summer have set out to find a potentially vast new source of cleaner-burning fossil fuels, located beneath the floor of the South China Sea.</w:t>
      </w:r>
      <w:r>
        <w:rPr>
          <w:rStyle w:val="StyleUnderline"/>
          <w:rFonts w:asciiTheme="majorHAnsi" w:hAnsiTheme="majorHAnsi"/>
        </w:rPr>
        <w:t xml:space="preserve"> </w:t>
      </w:r>
      <w:r w:rsidRPr="00CE6816">
        <w:rPr>
          <w:sz w:val="14"/>
        </w:rPr>
        <w:t>Surging Demand and Reliance on Foreign Energy</w:t>
      </w:r>
      <w:r w:rsidRPr="00CE6816">
        <w:rPr>
          <w:rFonts w:cs="Times New Roman"/>
          <w:sz w:val="14"/>
        </w:rPr>
        <w:t xml:space="preserve"> </w:t>
      </w:r>
      <w:r w:rsidRPr="00CE6816">
        <w:rPr>
          <w:rStyle w:val="StyleUnderline"/>
        </w:rPr>
        <w:t>China’s domestic market for natural gas is soaring</w:t>
      </w:r>
      <w:r w:rsidRPr="00CE6816">
        <w:rPr>
          <w:sz w:val="14"/>
          <w:szCs w:val="17"/>
        </w:rPr>
        <w:t xml:space="preserve">. </w:t>
      </w:r>
      <w:r w:rsidRPr="00CE6816">
        <w:rPr>
          <w:sz w:val="14"/>
        </w:rPr>
        <w:t xml:space="preserve">Demand for natural gas in China surged to 130 billion cubic meters (4,590 billion cubic feet) in 2011, which is four times higher than in 2000, according </w:t>
      </w:r>
      <w:proofErr w:type="spellStart"/>
      <w:r w:rsidRPr="00CE6816">
        <w:rPr>
          <w:sz w:val="14"/>
        </w:rPr>
        <w:t>toIEA’s</w:t>
      </w:r>
      <w:proofErr w:type="spellEnd"/>
      <w:r w:rsidRPr="00CE6816">
        <w:rPr>
          <w:sz w:val="14"/>
        </w:rPr>
        <w:t xml:space="preserve"> 2012 China gas report.</w:t>
      </w:r>
      <w:r w:rsidRPr="00CE6816">
        <w:rPr>
          <w:sz w:val="14"/>
          <w:szCs w:val="17"/>
        </w:rPr>
        <w:t xml:space="preserve"> </w:t>
      </w:r>
      <w:r w:rsidRPr="00CE6816">
        <w:rPr>
          <w:rStyle w:val="StyleUnderline"/>
        </w:rPr>
        <w:t>Currently, about one-quarter of the nation’s natural gas supply is imported</w:t>
      </w:r>
      <w:r w:rsidRPr="00CE6816">
        <w:rPr>
          <w:sz w:val="14"/>
          <w:szCs w:val="17"/>
        </w:rPr>
        <w:t xml:space="preserve">. </w:t>
      </w:r>
      <w:r w:rsidRPr="00CE6816">
        <w:rPr>
          <w:sz w:val="14"/>
        </w:rPr>
        <w:t>But China’s 12th Five-Year Plan, introduced in 2011, projects an increase to 35 percent of China’s gas that will be coming from beyond its borders by 2015. It should come as no surprise, then, that more than a dozen cities on China’s Pacific coast are now building new terminals to receive liquid natural gas imports from nations in the Middle East and other regions</w:t>
      </w:r>
      <w:r w:rsidRPr="00CE6816">
        <w:rPr>
          <w:sz w:val="14"/>
          <w:szCs w:val="17"/>
        </w:rPr>
        <w:t xml:space="preserve">. </w:t>
      </w:r>
      <w:r w:rsidRPr="00CE6816">
        <w:rPr>
          <w:rStyle w:val="Emphasis"/>
        </w:rPr>
        <w:t>The exploration comes five months after Japan announced in March that it had extracted natural gas from a new source of energy — methane hydrate, a type of natural gas</w:t>
      </w:r>
      <w:r w:rsidRPr="00921AB0">
        <w:rPr>
          <w:rStyle w:val="StyleUnderline"/>
          <w:rFonts w:asciiTheme="majorHAnsi" w:hAnsiTheme="majorHAnsi"/>
        </w:rPr>
        <w:t xml:space="preserve"> </w:t>
      </w:r>
      <w:r w:rsidRPr="00CE6816">
        <w:rPr>
          <w:rStyle w:val="StyleUnderline"/>
        </w:rPr>
        <w:t>that is</w:t>
      </w:r>
      <w:r w:rsidRPr="00CE6816">
        <w:rPr>
          <w:sz w:val="14"/>
          <w:szCs w:val="16"/>
        </w:rPr>
        <w:t xml:space="preserve"> </w:t>
      </w:r>
      <w:r w:rsidRPr="00CE6816">
        <w:rPr>
          <w:sz w:val="14"/>
        </w:rPr>
        <w:t xml:space="preserve">trapped in an ice shield and forms when methane and water combine at high pressure and low temperature — from the </w:t>
      </w:r>
      <w:proofErr w:type="spellStart"/>
      <w:r w:rsidRPr="00CE6816">
        <w:rPr>
          <w:sz w:val="14"/>
        </w:rPr>
        <w:t>deepwater</w:t>
      </w:r>
      <w:proofErr w:type="spellEnd"/>
      <w:r w:rsidRPr="00CE6816">
        <w:rPr>
          <w:sz w:val="14"/>
        </w:rPr>
        <w:t xml:space="preserve"> </w:t>
      </w:r>
      <w:proofErr w:type="spellStart"/>
      <w:r w:rsidRPr="00CE6816">
        <w:rPr>
          <w:sz w:val="14"/>
        </w:rPr>
        <w:t>seabeds</w:t>
      </w:r>
      <w:proofErr w:type="spellEnd"/>
      <w:r w:rsidRPr="00CE6816">
        <w:rPr>
          <w:sz w:val="14"/>
        </w:rPr>
        <w:t xml:space="preserve"> in the Pacific Ocean, off Aichi Prefecture. Japan has since announced that it found more than 200 other sources of methane hydrate in the </w:t>
      </w:r>
      <w:proofErr w:type="spellStart"/>
      <w:r w:rsidRPr="00CE6816">
        <w:rPr>
          <w:sz w:val="14"/>
        </w:rPr>
        <w:t>seabeds</w:t>
      </w:r>
      <w:proofErr w:type="spellEnd"/>
      <w:r w:rsidRPr="00CE6816">
        <w:rPr>
          <w:sz w:val="14"/>
        </w:rPr>
        <w:t xml:space="preserve"> surrounding the island nation. Methane hydrate reserves have the potential to contain more energy than any other fossil fuel, according to the U.S. Geological Survey and a 2011 study by the Massachusetts Institute of Technology (MIT). Just one cubic meter of pure methane hydrate can be depressurized and warmed to produce 164 cubic meters at room temperature and ambient pressure. Scientists estimate that 99 percent of methane hydrate reserves exist at water depths ranging from 300 meters (984 feet) to more than 4,000 meters (13,123 feet), depths that encompass much of the planet. The methane hydrates are then buried an additional 50 to 250 meters (165 to 805 feet) below the ocean floor. With 32,000 kilometers (19,884 miles) of ocean shoreline, </w:t>
      </w:r>
      <w:r w:rsidRPr="00CE6816">
        <w:rPr>
          <w:rStyle w:val="Emphasis"/>
        </w:rPr>
        <w:t>China is hoping to find its own stockpile of underwater methane hydrate reserves</w:t>
      </w:r>
      <w:r w:rsidRPr="00CE6816">
        <w:rPr>
          <w:sz w:val="14"/>
        </w:rPr>
        <w:t xml:space="preserve">. Some </w:t>
      </w:r>
      <w:r w:rsidRPr="00CE6816">
        <w:rPr>
          <w:rStyle w:val="StyleUnderline"/>
        </w:rPr>
        <w:t>Chinese experts have even compared the energy potential of methane hydrate reserves in the South China Sea to that in Daqing</w:t>
      </w:r>
      <w:r w:rsidRPr="00CE6816">
        <w:rPr>
          <w:sz w:val="14"/>
        </w:rPr>
        <w:t xml:space="preserve"> </w:t>
      </w:r>
      <w:r w:rsidRPr="00CE6816">
        <w:rPr>
          <w:sz w:val="14"/>
          <w:szCs w:val="16"/>
        </w:rPr>
        <w:t xml:space="preserve">— </w:t>
      </w:r>
      <w:r w:rsidRPr="00CE6816">
        <w:rPr>
          <w:sz w:val="14"/>
        </w:rPr>
        <w:t xml:space="preserve">China’s largest oil field, discovered in 1959 — which produced 293 million barrels of oil in 2012. That is 50 million barrels more than the shale boom of North Dakota produced in 2012, according to U.S. Energy Information Administration. Still, though the potential energy reserve is high, some energy authorities are not sure that methane hydrate can be a game changer for China, especially when commercial production appears so far away. “The recent Japan pilot — which indeed was successful — is for a particular geologic setting and hydrate play. And, even there, it is unclear whether production could be sustained at high rates and for long periods of time,” said Ruben </w:t>
      </w:r>
      <w:proofErr w:type="spellStart"/>
      <w:r w:rsidRPr="00CE6816">
        <w:rPr>
          <w:sz w:val="14"/>
        </w:rPr>
        <w:t>Juanes</w:t>
      </w:r>
      <w:proofErr w:type="spellEnd"/>
      <w:r w:rsidRPr="00CE6816">
        <w:rPr>
          <w:sz w:val="14"/>
        </w:rPr>
        <w:t>, associate professor in energy studies at MIT, during an interview with Circle of Blue. “It is unclear that hydrate production can be commercial in the short and medium term, especially in light of the recent shale gas development. It is not easy for me to see when hydrate could play a big role in the energy mix.” Unconventional Gas Markets</w:t>
      </w:r>
      <w:r w:rsidRPr="00CE6816">
        <w:rPr>
          <w:sz w:val="14"/>
          <w:szCs w:val="16"/>
        </w:rPr>
        <w:t xml:space="preserve"> </w:t>
      </w:r>
      <w:r w:rsidRPr="00CE6816">
        <w:rPr>
          <w:rStyle w:val="Emphasis"/>
        </w:rPr>
        <w:t>Deteriorating air quality and rising carbon emissions are driving China’s urgent shift from coal combustion, which currently makes up 70 percent of the nation’s energy consumption</w:t>
      </w:r>
      <w:r w:rsidRPr="00CE6816">
        <w:rPr>
          <w:sz w:val="14"/>
        </w:rPr>
        <w:t>.</w:t>
      </w:r>
      <w:r w:rsidRPr="00921AB0">
        <w:rPr>
          <w:rStyle w:val="StyleUnderline"/>
          <w:rFonts w:asciiTheme="majorHAnsi" w:hAnsiTheme="majorHAnsi"/>
        </w:rPr>
        <w:t xml:space="preserve"> </w:t>
      </w:r>
      <w:r w:rsidRPr="00CE6816">
        <w:rPr>
          <w:rStyle w:val="StyleUnderline"/>
        </w:rPr>
        <w:t>China’s clean energy sector is the world’s largest</w:t>
      </w:r>
      <w:r w:rsidRPr="00CE6816">
        <w:rPr>
          <w:sz w:val="14"/>
        </w:rPr>
        <w:t xml:space="preserve">, </w:t>
      </w:r>
      <w:r w:rsidRPr="00CE6816">
        <w:rPr>
          <w:sz w:val="14"/>
          <w:szCs w:val="16"/>
        </w:rPr>
        <w:t>due to increases in power generation from wind and water over the last decade</w:t>
      </w:r>
      <w:r w:rsidRPr="00CE6816">
        <w:rPr>
          <w:rStyle w:val="Emphasis"/>
        </w:rPr>
        <w:t>. Likewise, demand for cleaner-burning natural gas in China has experienced a four-fold increase over the past decade</w:t>
      </w:r>
      <w:r w:rsidRPr="00CE6816">
        <w:rPr>
          <w:sz w:val="14"/>
        </w:rPr>
        <w:t xml:space="preserve">. </w:t>
      </w:r>
      <w:r w:rsidRPr="00CE6816">
        <w:rPr>
          <w:sz w:val="14"/>
          <w:szCs w:val="16"/>
        </w:rPr>
        <w:t>But the Chinese have been less competent in developing reserves of unconventional natural gas, specifically coal bed methane and deep shale gas. Technology challenges and water scarcity have been barriers to bringing gas to market, despite a national push to explore every possible source and boost the production and use of natural gas. For instance,</w:t>
      </w:r>
      <w:r w:rsidRPr="00CE6816">
        <w:rPr>
          <w:rStyle w:val="apple-converted-space"/>
          <w:rFonts w:asciiTheme="majorHAnsi" w:hAnsiTheme="majorHAnsi" w:cs="Helvetica"/>
          <w:color w:val="333333"/>
          <w:sz w:val="14"/>
          <w:szCs w:val="16"/>
        </w:rPr>
        <w:t xml:space="preserve"> </w:t>
      </w:r>
      <w:r w:rsidRPr="00CE6816">
        <w:rPr>
          <w:sz w:val="14"/>
          <w:szCs w:val="16"/>
        </w:rPr>
        <w:t>local officials resist unlocking shale gas — large supplies may exist in northern, southwestern, and western China</w:t>
      </w:r>
      <w:r w:rsidRPr="00CE6816">
        <w:rPr>
          <w:rStyle w:val="apple-converted-space"/>
          <w:rFonts w:asciiTheme="majorHAnsi" w:hAnsiTheme="majorHAnsi" w:cs="Helvetica"/>
          <w:color w:val="333333"/>
          <w:sz w:val="14"/>
          <w:szCs w:val="16"/>
        </w:rPr>
        <w:t xml:space="preserve"> </w:t>
      </w:r>
      <w:r w:rsidRPr="00CE6816">
        <w:rPr>
          <w:sz w:val="14"/>
          <w:szCs w:val="16"/>
        </w:rPr>
        <w:t xml:space="preserve">— unless hydraulic fracturing (fracking) technology can be improved. As it stands now, each well uses approximately 11,000 to 19,000 cubic meters (3 million to 5 million gallons) of water per </w:t>
      </w:r>
      <w:proofErr w:type="spellStart"/>
      <w:r w:rsidRPr="00CE6816">
        <w:rPr>
          <w:sz w:val="14"/>
          <w:szCs w:val="16"/>
        </w:rPr>
        <w:t>frack</w:t>
      </w:r>
      <w:proofErr w:type="spellEnd"/>
      <w:r w:rsidRPr="00CE6816">
        <w:rPr>
          <w:sz w:val="14"/>
          <w:szCs w:val="16"/>
        </w:rPr>
        <w:t xml:space="preserve">. The process of tapping deep seabed methane hydrate by depressurization, meanwhile, does not involve water use at all. On the contrary, it produces water with no salts, which some models suggest could be an important commodity — either for energy production or human consumption, depending on quantities produced — according to Tim </w:t>
      </w:r>
      <w:proofErr w:type="spellStart"/>
      <w:r w:rsidRPr="00CE6816">
        <w:rPr>
          <w:sz w:val="14"/>
          <w:szCs w:val="16"/>
        </w:rPr>
        <w:t>Collett</w:t>
      </w:r>
      <w:proofErr w:type="spellEnd"/>
      <w:r w:rsidRPr="00CE6816">
        <w:rPr>
          <w:sz w:val="14"/>
          <w:szCs w:val="16"/>
        </w:rPr>
        <w:t xml:space="preserve">, a research geologist at the United States Geological Survey (USGS) who studies gas hydrates. However, the technology for extracting commercial quantities of gas at reasonable costs is far from being perfected, especially because dissociated, depressurized methane hydrates tend to reform if temperatures drop and pressures increase. “We don’t have a good handle on production rates, and production rates are directly tied to the amount of produced water,” </w:t>
      </w:r>
      <w:proofErr w:type="spellStart"/>
      <w:r w:rsidRPr="00CE6816">
        <w:rPr>
          <w:sz w:val="14"/>
          <w:szCs w:val="16"/>
        </w:rPr>
        <w:t>Collett</w:t>
      </w:r>
      <w:proofErr w:type="spellEnd"/>
      <w:r w:rsidRPr="00CE6816">
        <w:rPr>
          <w:sz w:val="14"/>
          <w:szCs w:val="16"/>
        </w:rPr>
        <w:t xml:space="preserve"> told Circle of Blue, noting that the longest hydrate production tests last only 10 to 20 days, whereas production data for other unconventional fuels has generally taken over a year. “</w:t>
      </w:r>
      <w:r w:rsidRPr="00CE6816">
        <w:rPr>
          <w:rStyle w:val="Emphasis"/>
        </w:rPr>
        <w:t>Hydrates are primarily a research topic right now, but an interesting one</w:t>
      </w:r>
      <w:r w:rsidRPr="00CE6816">
        <w:rPr>
          <w:sz w:val="14"/>
        </w:rPr>
        <w:t xml:space="preserve">.” The Wall Street Journal reported that the estimated cost of tapping methane hydrate ranges from $US 1,059 to $US 2,100 per 1,000 cubic meters ($US 30 to $US 60 per 1,000 cubic feet), which is 10 to 20 times as high as natural gas produced from deep </w:t>
      </w:r>
      <w:proofErr w:type="spellStart"/>
      <w:r w:rsidRPr="00CE6816">
        <w:rPr>
          <w:sz w:val="14"/>
        </w:rPr>
        <w:t>shales</w:t>
      </w:r>
      <w:proofErr w:type="spellEnd"/>
      <w:r w:rsidRPr="00CE6816">
        <w:rPr>
          <w:sz w:val="14"/>
        </w:rPr>
        <w:t xml:space="preserve"> in the United States and double to quadruple the imported liquid natural gas (LNG) market price in China during July.</w:t>
      </w:r>
    </w:p>
    <w:p w:rsidR="00C31EF6" w:rsidRDefault="00C31EF6" w:rsidP="00C31EF6">
      <w:pPr>
        <w:pStyle w:val="Heading3"/>
      </w:pPr>
      <w:r>
        <w:lastRenderedPageBreak/>
        <w:t>Mechanism – MH 370</w:t>
      </w:r>
    </w:p>
    <w:p w:rsidR="00030E15" w:rsidRPr="00030E15" w:rsidRDefault="00030E15" w:rsidP="00E2021A">
      <w:pPr>
        <w:pStyle w:val="Heading4"/>
      </w:pPr>
      <w:r>
        <w:t xml:space="preserve">China’s best for 370 search – giant commitment now and HUGE motive to succeed </w:t>
      </w:r>
    </w:p>
    <w:p w:rsidR="00C31EF6" w:rsidRDefault="00C31EF6" w:rsidP="00C31EF6">
      <w:pPr>
        <w:rPr>
          <w:rStyle w:val="Style13ptBold"/>
        </w:rPr>
      </w:pPr>
      <w:proofErr w:type="spellStart"/>
      <w:r w:rsidRPr="00F91156">
        <w:rPr>
          <w:rStyle w:val="Style13ptBold"/>
        </w:rPr>
        <w:t>Jianfeng</w:t>
      </w:r>
      <w:proofErr w:type="spellEnd"/>
      <w:r w:rsidRPr="00F91156">
        <w:rPr>
          <w:rStyle w:val="Style13ptBold"/>
        </w:rPr>
        <w:t xml:space="preserve"> 4/12</w:t>
      </w:r>
    </w:p>
    <w:p w:rsidR="00C31EF6" w:rsidRPr="00030E15" w:rsidRDefault="00C31EF6" w:rsidP="00030E15">
      <w:r w:rsidRPr="00030E15">
        <w:t xml:space="preserve">[Zhang is editor for CCTV </w:t>
      </w:r>
      <w:proofErr w:type="spellStart"/>
      <w:r w:rsidRPr="00030E15">
        <w:t>News,"Chinese</w:t>
      </w:r>
      <w:proofErr w:type="spellEnd"/>
      <w:r w:rsidRPr="00030E15">
        <w:t xml:space="preserve"> President </w:t>
      </w:r>
      <w:proofErr w:type="gramStart"/>
      <w:r w:rsidRPr="00030E15">
        <w:t>vows</w:t>
      </w:r>
      <w:proofErr w:type="gramEnd"/>
      <w:r w:rsidRPr="00030E15">
        <w:t xml:space="preserve"> enhanced cooperation with </w:t>
      </w:r>
      <w:proofErr w:type="spellStart"/>
      <w:r w:rsidRPr="00030E15">
        <w:t>Austrailia</w:t>
      </w:r>
      <w:proofErr w:type="spellEnd"/>
      <w:r w:rsidRPr="00030E15">
        <w:t xml:space="preserve"> on MH370 Search, "4/12/14, CCTV News, http://english.cntv.cn/2014/04/12/ARTI1397286442822737.shtml #KRUGER]</w:t>
      </w:r>
    </w:p>
    <w:p w:rsidR="00C31EF6" w:rsidRPr="00F91156" w:rsidRDefault="00C31EF6" w:rsidP="00C31EF6">
      <w:pPr>
        <w:rPr>
          <w:rStyle w:val="Style13ptBold"/>
          <w:b w:val="0"/>
        </w:rPr>
      </w:pPr>
    </w:p>
    <w:p w:rsidR="00C31EF6" w:rsidRPr="00030E15" w:rsidRDefault="00C31EF6" w:rsidP="00C31EF6">
      <w:pPr>
        <w:rPr>
          <w:sz w:val="16"/>
          <w:szCs w:val="16"/>
        </w:rPr>
      </w:pPr>
      <w:r w:rsidRPr="00D750FD">
        <w:rPr>
          <w:rStyle w:val="StyleUnderline"/>
        </w:rPr>
        <w:t>Chinese President</w:t>
      </w:r>
      <w:r w:rsidRPr="0014236D">
        <w:rPr>
          <w:u w:val="single"/>
        </w:rPr>
        <w:t xml:space="preserve"> Xi</w:t>
      </w:r>
      <w:r w:rsidRPr="00030E15">
        <w:rPr>
          <w:sz w:val="16"/>
        </w:rPr>
        <w:t xml:space="preserve"> </w:t>
      </w:r>
      <w:proofErr w:type="spellStart"/>
      <w:r w:rsidRPr="008E5FCA">
        <w:rPr>
          <w:rStyle w:val="StyleUnderline"/>
          <w:sz w:val="16"/>
          <w:szCs w:val="16"/>
        </w:rPr>
        <w:t>Jinping</w:t>
      </w:r>
      <w:proofErr w:type="spellEnd"/>
      <w:r w:rsidRPr="0014236D">
        <w:rPr>
          <w:rStyle w:val="StyleUnderline"/>
        </w:rPr>
        <w:t xml:space="preserve"> met with</w:t>
      </w:r>
      <w:r w:rsidRPr="00030E15">
        <w:rPr>
          <w:sz w:val="16"/>
        </w:rPr>
        <w:t xml:space="preserve"> </w:t>
      </w:r>
      <w:r w:rsidRPr="00030E15">
        <w:rPr>
          <w:sz w:val="16"/>
          <w:szCs w:val="16"/>
        </w:rPr>
        <w:t>visiting Australian Prime Minister</w:t>
      </w:r>
      <w:r w:rsidRPr="00030E15">
        <w:rPr>
          <w:sz w:val="16"/>
        </w:rPr>
        <w:t xml:space="preserve"> </w:t>
      </w:r>
      <w:r w:rsidRPr="0014236D">
        <w:rPr>
          <w:rStyle w:val="StyleUnderline"/>
        </w:rPr>
        <w:t>Tony Abbott</w:t>
      </w:r>
      <w:r w:rsidRPr="00030E15">
        <w:rPr>
          <w:sz w:val="16"/>
          <w:szCs w:val="16"/>
        </w:rPr>
        <w:t xml:space="preserve"> Friday afternoon at the Great Hall of the People in downtown Beijing</w:t>
      </w:r>
      <w:r w:rsidRPr="00030E15">
        <w:rPr>
          <w:sz w:val="16"/>
        </w:rPr>
        <w:t xml:space="preserve">. </w:t>
      </w:r>
      <w:r w:rsidRPr="0014236D">
        <w:rPr>
          <w:rStyle w:val="Emphasis"/>
        </w:rPr>
        <w:t>Xi expressed gratitude for Australia's search for the missing Malaysia Airlines Flight MH370, adding that China will continue searching for the flight and stay in close communication with the Australian side</w:t>
      </w:r>
      <w:r w:rsidRPr="00030E15">
        <w:rPr>
          <w:sz w:val="16"/>
        </w:rPr>
        <w:t>.</w:t>
      </w:r>
      <w:r w:rsidR="00030E15" w:rsidRPr="00030E15">
        <w:rPr>
          <w:sz w:val="16"/>
        </w:rPr>
        <w:t xml:space="preserve"> </w:t>
      </w:r>
      <w:r w:rsidRPr="00030E15">
        <w:rPr>
          <w:sz w:val="16"/>
          <w:szCs w:val="12"/>
        </w:rPr>
        <w:t>Abbott also expressed gratitude for the immediate assistance that China provided for Australia when the search for MH370 shifted from the northern corridor to the southern corridor in Australia.</w:t>
      </w:r>
      <w:r w:rsidR="00030E15" w:rsidRPr="00030E15">
        <w:rPr>
          <w:sz w:val="16"/>
          <w:szCs w:val="12"/>
        </w:rPr>
        <w:t xml:space="preserve"> </w:t>
      </w:r>
      <w:r w:rsidRPr="0014236D">
        <w:rPr>
          <w:rStyle w:val="Emphasis"/>
        </w:rPr>
        <w:t>"China was the very first country to provide ships for the search, and we've been very grateful for the help</w:t>
      </w:r>
      <w:r w:rsidRPr="00030E15">
        <w:rPr>
          <w:sz w:val="16"/>
        </w:rPr>
        <w:t>,</w:t>
      </w:r>
      <w:r w:rsidRPr="00030E15">
        <w:rPr>
          <w:sz w:val="16"/>
          <w:szCs w:val="12"/>
        </w:rPr>
        <w:t>" he said.</w:t>
      </w:r>
      <w:r w:rsidR="00030E15" w:rsidRPr="00030E15">
        <w:rPr>
          <w:sz w:val="16"/>
          <w:szCs w:val="12"/>
        </w:rPr>
        <w:t xml:space="preserve"> </w:t>
      </w:r>
      <w:r w:rsidRPr="00030E15">
        <w:rPr>
          <w:sz w:val="16"/>
          <w:szCs w:val="12"/>
        </w:rPr>
        <w:t>At a luncheon in Shanghai today, Abbott said he was confident that the signals picked up in the search were from the black box of the missing plane.</w:t>
      </w:r>
      <w:r w:rsidR="00030E15" w:rsidRPr="00030E15">
        <w:rPr>
          <w:sz w:val="16"/>
          <w:szCs w:val="12"/>
        </w:rPr>
        <w:t xml:space="preserve"> </w:t>
      </w:r>
      <w:r w:rsidRPr="00030E15">
        <w:rPr>
          <w:sz w:val="16"/>
          <w:szCs w:val="12"/>
        </w:rPr>
        <w:t>The plane disappeared on March 8 en route from Kuala Lumpur to Beijing with 239 people on board. The flight recorder could help solve the mystery of why the plane veered so far off course. The battery of the black box usually lasts for only a month and is expected to die very soon.</w:t>
      </w:r>
      <w:r w:rsidR="00030E15" w:rsidRPr="00030E15">
        <w:rPr>
          <w:sz w:val="16"/>
          <w:szCs w:val="12"/>
        </w:rPr>
        <w:t xml:space="preserve"> </w:t>
      </w:r>
      <w:r w:rsidRPr="00030E15">
        <w:rPr>
          <w:sz w:val="16"/>
          <w:szCs w:val="12"/>
        </w:rPr>
        <w:t>During the meeting, Xi said Abbott's leadership of such a delegation to China showed the great importance and sincerity that the Australian side has attached to developing bilateral ties.</w:t>
      </w:r>
      <w:r w:rsidR="00030E15" w:rsidRPr="00030E15">
        <w:rPr>
          <w:sz w:val="16"/>
          <w:szCs w:val="12"/>
        </w:rPr>
        <w:t xml:space="preserve"> </w:t>
      </w:r>
      <w:r w:rsidRPr="00030E15">
        <w:rPr>
          <w:sz w:val="16"/>
          <w:szCs w:val="12"/>
        </w:rPr>
        <w:t>Both important countries in the Asia-Pacific Region</w:t>
      </w:r>
      <w:r w:rsidRPr="0014236D">
        <w:rPr>
          <w:rStyle w:val="StyleUnderline"/>
        </w:rPr>
        <w:t>, China and Australia share broad and important common interests and have huge potential for cooperation</w:t>
      </w:r>
      <w:r w:rsidRPr="00030E15">
        <w:rPr>
          <w:sz w:val="16"/>
        </w:rPr>
        <w:t>,</w:t>
      </w:r>
      <w:r w:rsidRPr="00030E15">
        <w:rPr>
          <w:sz w:val="16"/>
          <w:szCs w:val="16"/>
        </w:rPr>
        <w:t xml:space="preserve"> said Xi.</w:t>
      </w:r>
      <w:r w:rsidR="00030E15" w:rsidRPr="00030E15">
        <w:rPr>
          <w:sz w:val="16"/>
        </w:rPr>
        <w:t xml:space="preserve"> </w:t>
      </w:r>
      <w:r w:rsidRPr="0014236D">
        <w:rPr>
          <w:rStyle w:val="Emphasis"/>
        </w:rPr>
        <w:t>He said China is willing to work with Australia to push forward their strategic partnership and maintain close high-level exchanges and multi-level dialogues so as to increase political mutual trust.</w:t>
      </w:r>
      <w:r w:rsidR="00030E15">
        <w:rPr>
          <w:rStyle w:val="Emphasis"/>
        </w:rPr>
        <w:t xml:space="preserve"> </w:t>
      </w:r>
      <w:r w:rsidRPr="0014236D">
        <w:rPr>
          <w:rStyle w:val="StyleUnderline"/>
        </w:rPr>
        <w:t>The president called on the two sides to speed up negotiations on a bilateral free trade deal</w:t>
      </w:r>
      <w:r w:rsidRPr="00030E15">
        <w:rPr>
          <w:sz w:val="16"/>
        </w:rPr>
        <w:t xml:space="preserve">, </w:t>
      </w:r>
      <w:r w:rsidRPr="00030E15">
        <w:rPr>
          <w:sz w:val="16"/>
          <w:szCs w:val="16"/>
        </w:rPr>
        <w:t>and hoped that Australia could offer good conditions for investment by Chinese enterprises in Australia.</w:t>
      </w:r>
      <w:r w:rsidR="00030E15" w:rsidRPr="00030E15">
        <w:rPr>
          <w:sz w:val="16"/>
          <w:szCs w:val="16"/>
        </w:rPr>
        <w:t xml:space="preserve"> </w:t>
      </w:r>
      <w:r w:rsidRPr="00030E15">
        <w:rPr>
          <w:sz w:val="16"/>
          <w:szCs w:val="16"/>
        </w:rPr>
        <w:t>The two sides should boost exchanges and cooperation in the areas of military, combating transnational crime, and culture, and strengthen coordination and cooperation, he said. He also called for joint efforts in coping with global challenges, such as climate change and cyber security.</w:t>
      </w:r>
      <w:r w:rsidR="00030E15" w:rsidRPr="00030E15">
        <w:rPr>
          <w:sz w:val="16"/>
          <w:szCs w:val="16"/>
        </w:rPr>
        <w:t xml:space="preserve"> </w:t>
      </w:r>
      <w:r w:rsidRPr="00030E15">
        <w:rPr>
          <w:sz w:val="16"/>
          <w:szCs w:val="16"/>
        </w:rPr>
        <w:t>Noting that China and Australia will host the summit of Asia-Pacific Economic Cooperation (APEC) in Beijing and the G20 Leaders Summit this year, respectively, Xi said the two sides should support each other in order to ensure positive results from the two meetings.</w:t>
      </w:r>
      <w:r w:rsidR="00030E15" w:rsidRPr="00030E15">
        <w:rPr>
          <w:sz w:val="16"/>
          <w:szCs w:val="16"/>
        </w:rPr>
        <w:t xml:space="preserve"> </w:t>
      </w:r>
      <w:r w:rsidRPr="00030E15">
        <w:rPr>
          <w:sz w:val="16"/>
          <w:szCs w:val="16"/>
        </w:rPr>
        <w:t>Abbott said that China's development is an opportunity for Australia, the region and the world, and Australia is willing to be China's reliable partner in long-term cooperation.</w:t>
      </w:r>
      <w:r w:rsidR="00030E15" w:rsidRPr="00030E15">
        <w:rPr>
          <w:sz w:val="16"/>
          <w:szCs w:val="16"/>
        </w:rPr>
        <w:t xml:space="preserve"> </w:t>
      </w:r>
      <w:r w:rsidRPr="00030E15">
        <w:rPr>
          <w:sz w:val="16"/>
          <w:szCs w:val="16"/>
        </w:rPr>
        <w:t>Abbott said he made the China visit a priority for his Northeast Asia visit, which aims to enhance bilateral strategic partnership and safeguard peace and stability in the Asia-Pacific region.</w:t>
      </w:r>
      <w:r w:rsidR="00030E15" w:rsidRPr="00030E15">
        <w:rPr>
          <w:sz w:val="16"/>
          <w:szCs w:val="16"/>
        </w:rPr>
        <w:t xml:space="preserve"> </w:t>
      </w:r>
      <w:r w:rsidRPr="008E5FCA">
        <w:rPr>
          <w:rStyle w:val="StyleUnderline"/>
        </w:rPr>
        <w:t>Australia is ready to work with China to accelerate talks for a free trade deal and welcomes Chinese enterprises to invest in Australia</w:t>
      </w:r>
      <w:r w:rsidRPr="00030E15">
        <w:rPr>
          <w:sz w:val="16"/>
          <w:szCs w:val="16"/>
        </w:rPr>
        <w:t>, he said.</w:t>
      </w:r>
      <w:r w:rsidR="00030E15" w:rsidRPr="00030E15">
        <w:rPr>
          <w:sz w:val="16"/>
          <w:szCs w:val="16"/>
        </w:rPr>
        <w:t xml:space="preserve"> </w:t>
      </w:r>
      <w:r w:rsidRPr="00030E15">
        <w:rPr>
          <w:sz w:val="16"/>
          <w:szCs w:val="16"/>
        </w:rPr>
        <w:t>He said</w:t>
      </w:r>
      <w:r w:rsidRPr="00030E15">
        <w:rPr>
          <w:sz w:val="16"/>
        </w:rPr>
        <w:t xml:space="preserve"> </w:t>
      </w:r>
      <w:r w:rsidRPr="008E5FCA">
        <w:rPr>
          <w:rStyle w:val="StyleUnderline"/>
        </w:rPr>
        <w:t>he hopes the two countries will beef up cooperation in the areas of finance, education, science and technology, culture and tourism, and jointly promote people-to-people exchanges</w:t>
      </w:r>
      <w:r w:rsidRPr="00030E15">
        <w:rPr>
          <w:sz w:val="16"/>
        </w:rPr>
        <w:t>.</w:t>
      </w:r>
      <w:r w:rsidR="00030E15" w:rsidRPr="00030E15">
        <w:rPr>
          <w:sz w:val="16"/>
        </w:rPr>
        <w:t xml:space="preserve"> </w:t>
      </w:r>
      <w:r w:rsidRPr="00030E15">
        <w:rPr>
          <w:sz w:val="16"/>
          <w:szCs w:val="16"/>
        </w:rPr>
        <w:t>He welcomed Xi to attend the G20 Leaders Summit and visit Australia. He also expects to participate in the APEC summit in Beijing in November.</w:t>
      </w:r>
      <w:r w:rsidR="00030E15">
        <w:rPr>
          <w:sz w:val="16"/>
          <w:szCs w:val="16"/>
        </w:rPr>
        <w:t xml:space="preserve"> </w:t>
      </w:r>
      <w:r w:rsidRPr="008E5FCA">
        <w:rPr>
          <w:sz w:val="16"/>
          <w:szCs w:val="16"/>
        </w:rPr>
        <w:t xml:space="preserve">Before arriving in Beijing, Abbott attended the opening ceremony of the </w:t>
      </w:r>
      <w:proofErr w:type="spellStart"/>
      <w:r w:rsidRPr="008E5FCA">
        <w:rPr>
          <w:sz w:val="16"/>
          <w:szCs w:val="16"/>
        </w:rPr>
        <w:t>Boao</w:t>
      </w:r>
      <w:proofErr w:type="spellEnd"/>
      <w:r w:rsidRPr="008E5FCA">
        <w:rPr>
          <w:sz w:val="16"/>
          <w:szCs w:val="16"/>
        </w:rPr>
        <w:t xml:space="preserve"> Forum for Asia (BFA) Annual Conference 2014 in south China's Hainan province and visited China's financial hub of Shanghai.</w:t>
      </w:r>
    </w:p>
    <w:p w:rsidR="00100489" w:rsidRDefault="00100489" w:rsidP="00100489">
      <w:pPr>
        <w:pStyle w:val="Heading3"/>
      </w:pPr>
      <w:r>
        <w:lastRenderedPageBreak/>
        <w:t xml:space="preserve">Mechanism – Mining </w:t>
      </w:r>
    </w:p>
    <w:p w:rsidR="00100489" w:rsidRDefault="00100489" w:rsidP="00E2021A">
      <w:pPr>
        <w:pStyle w:val="Heading4"/>
      </w:pPr>
      <w:r>
        <w:t>China’s perfect for deep sea metallurgical mining – have the motive because of resource crunch and means given recent efforts</w:t>
      </w:r>
    </w:p>
    <w:p w:rsidR="00100489" w:rsidRDefault="00100489" w:rsidP="00100489">
      <w:pPr>
        <w:rPr>
          <w:rStyle w:val="Style13ptBold"/>
        </w:rPr>
      </w:pPr>
      <w:r>
        <w:rPr>
          <w:rStyle w:val="Style13ptBold"/>
        </w:rPr>
        <w:t>Economic Times 14</w:t>
      </w:r>
    </w:p>
    <w:p w:rsidR="00100489" w:rsidRDefault="00100489" w:rsidP="00100489">
      <w:r w:rsidRPr="00100489">
        <w:t>{</w:t>
      </w:r>
      <w:r>
        <w:t>“China Speeds u</w:t>
      </w:r>
      <w:r w:rsidRPr="00100489">
        <w:t xml:space="preserve">p Indian Ocean Exploration for Minerals,” Xinhua News Agency via the Economic Times, 2/26, </w:t>
      </w:r>
      <w:hyperlink r:id="rId8" w:history="1">
        <w:r w:rsidRPr="00F34641">
          <w:rPr>
            <w:rStyle w:val="Hyperlink"/>
          </w:rPr>
          <w:t>http://articles.economictimes.indiatimes.com/2014-02-26/news/47705593_1_polymetallic-sulphide-ore-deposit-international-seabed-authority-state-oceanic-administration</w:t>
        </w:r>
      </w:hyperlink>
      <w:r w:rsidRPr="00100489">
        <w:t>}</w:t>
      </w:r>
    </w:p>
    <w:p w:rsidR="00100489" w:rsidRDefault="00100489" w:rsidP="00100489"/>
    <w:p w:rsidR="00100489" w:rsidRPr="00100489" w:rsidRDefault="00100489" w:rsidP="00100489">
      <w:pPr>
        <w:rPr>
          <w:sz w:val="16"/>
        </w:rPr>
      </w:pPr>
      <w:r w:rsidRPr="00100489">
        <w:rPr>
          <w:rStyle w:val="StyleUnderline"/>
        </w:rPr>
        <w:t>China</w:t>
      </w:r>
      <w:r w:rsidRPr="00100489">
        <w:rPr>
          <w:sz w:val="16"/>
        </w:rPr>
        <w:t xml:space="preserve"> has </w:t>
      </w:r>
      <w:r w:rsidRPr="00100489">
        <w:rPr>
          <w:rStyle w:val="StyleUnderline"/>
        </w:rPr>
        <w:t xml:space="preserve">said its research vessel surveying </w:t>
      </w:r>
      <w:proofErr w:type="spellStart"/>
      <w:r w:rsidRPr="00100489">
        <w:rPr>
          <w:rStyle w:val="StyleUnderline"/>
        </w:rPr>
        <w:t>polymetallic</w:t>
      </w:r>
      <w:proofErr w:type="spellEnd"/>
      <w:r w:rsidRPr="00100489">
        <w:rPr>
          <w:rStyle w:val="StyleUnderline"/>
        </w:rPr>
        <w:t xml:space="preserve"> deposits in the Indian Ocean has discovered</w:t>
      </w:r>
      <w:r w:rsidRPr="00100489">
        <w:rPr>
          <w:sz w:val="16"/>
        </w:rPr>
        <w:t xml:space="preserve"> two </w:t>
      </w:r>
      <w:r w:rsidRPr="00100489">
        <w:rPr>
          <w:rStyle w:val="StyleUnderline"/>
        </w:rPr>
        <w:t>hydrothermal</w:t>
      </w:r>
      <w:r w:rsidRPr="00100489">
        <w:rPr>
          <w:sz w:val="16"/>
        </w:rPr>
        <w:t xml:space="preserve"> and four hydrothermal </w:t>
      </w:r>
      <w:r w:rsidRPr="00100489">
        <w:rPr>
          <w:rStyle w:val="StyleUnderline"/>
        </w:rPr>
        <w:t>anomaly areas as the resource-hungry country stepped up efforts to extract minerals from the seabed.</w:t>
      </w:r>
      <w:r>
        <w:rPr>
          <w:rStyle w:val="StyleUnderline"/>
        </w:rPr>
        <w:t xml:space="preserve"> </w:t>
      </w:r>
      <w:r w:rsidRPr="00100489">
        <w:rPr>
          <w:sz w:val="16"/>
        </w:rPr>
        <w:t>China's State Oceanic Administration (</w:t>
      </w:r>
      <w:r w:rsidRPr="00100489">
        <w:rPr>
          <w:rStyle w:val="StyleUnderline"/>
        </w:rPr>
        <w:t>SOA) hailed achievements</w:t>
      </w:r>
      <w:r w:rsidRPr="00100489">
        <w:rPr>
          <w:sz w:val="16"/>
        </w:rPr>
        <w:t xml:space="preserve"> by Chinese scientists. The SOA said that </w:t>
      </w:r>
      <w:r w:rsidRPr="00100489">
        <w:rPr>
          <w:rStyle w:val="StyleUnderline"/>
        </w:rPr>
        <w:t>scientists</w:t>
      </w:r>
      <w:r w:rsidRPr="00100489">
        <w:rPr>
          <w:sz w:val="16"/>
        </w:rPr>
        <w:t xml:space="preserve"> onboard the "Dayang-1" research vessel </w:t>
      </w:r>
      <w:r w:rsidRPr="00100489">
        <w:rPr>
          <w:rStyle w:val="StyleUnderline"/>
        </w:rPr>
        <w:t>discovered</w:t>
      </w:r>
      <w:r w:rsidRPr="00100489">
        <w:rPr>
          <w:sz w:val="16"/>
        </w:rPr>
        <w:t xml:space="preserve"> two seafloor hydrothermal areas and four hydrothermal anomaly areas, and </w:t>
      </w:r>
      <w:r w:rsidRPr="00100489">
        <w:rPr>
          <w:rStyle w:val="StyleUnderline"/>
        </w:rPr>
        <w:t>deepened understanding about the overall area. They also gained insight on the origins of carbonate hydrothermal areas, and made successful attempts to explore for sulfide</w:t>
      </w:r>
      <w:r w:rsidRPr="00100489">
        <w:rPr>
          <w:sz w:val="16"/>
        </w:rPr>
        <w:t xml:space="preserve">, state-run Xinhua news agency quoted the SOA as saying. </w:t>
      </w:r>
      <w:r w:rsidRPr="00100489">
        <w:rPr>
          <w:rStyle w:val="StyleUnderline"/>
        </w:rPr>
        <w:t>Hydrothermal sulfide is a kind of seabed deposit containing copper, zinc and precious metals such as gold and silver</w:t>
      </w:r>
      <w:r w:rsidRPr="00100489">
        <w:rPr>
          <w:sz w:val="16"/>
        </w:rPr>
        <w:t xml:space="preserve">. </w:t>
      </w:r>
      <w:r w:rsidRPr="00100489">
        <w:rPr>
          <w:rStyle w:val="Emphasis"/>
        </w:rPr>
        <w:t>Firming up its foothold</w:t>
      </w:r>
      <w:r w:rsidRPr="00100489">
        <w:rPr>
          <w:sz w:val="16"/>
        </w:rPr>
        <w:t xml:space="preserve"> in India's backyard, </w:t>
      </w:r>
      <w:r w:rsidRPr="00100489">
        <w:rPr>
          <w:rStyle w:val="StyleUnderline"/>
        </w:rPr>
        <w:t xml:space="preserve">China has gained approval </w:t>
      </w:r>
      <w:r w:rsidRPr="00100489">
        <w:rPr>
          <w:sz w:val="16"/>
        </w:rPr>
        <w:t xml:space="preserve">in 2012 </w:t>
      </w:r>
      <w:r w:rsidRPr="00100489">
        <w:rPr>
          <w:rStyle w:val="StyleUnderline"/>
        </w:rPr>
        <w:t xml:space="preserve">to explore a 10,000 </w:t>
      </w:r>
      <w:proofErr w:type="spellStart"/>
      <w:r w:rsidRPr="00100489">
        <w:rPr>
          <w:rStyle w:val="StyleUnderline"/>
        </w:rPr>
        <w:t>sq</w:t>
      </w:r>
      <w:proofErr w:type="spellEnd"/>
      <w:r w:rsidRPr="00100489">
        <w:rPr>
          <w:rStyle w:val="StyleUnderline"/>
        </w:rPr>
        <w:t xml:space="preserve"> km </w:t>
      </w:r>
      <w:proofErr w:type="spellStart"/>
      <w:r w:rsidRPr="00100489">
        <w:rPr>
          <w:rStyle w:val="StyleUnderline"/>
        </w:rPr>
        <w:t>polymetallic</w:t>
      </w:r>
      <w:proofErr w:type="spellEnd"/>
      <w:r w:rsidRPr="00100489">
        <w:rPr>
          <w:rStyle w:val="StyleUnderline"/>
        </w:rPr>
        <w:t xml:space="preserve"> </w:t>
      </w:r>
      <w:proofErr w:type="spellStart"/>
      <w:r w:rsidRPr="00100489">
        <w:rPr>
          <w:rStyle w:val="StyleUnderline"/>
        </w:rPr>
        <w:t>sulphide</w:t>
      </w:r>
      <w:proofErr w:type="spellEnd"/>
      <w:r w:rsidRPr="00100489">
        <w:rPr>
          <w:rStyle w:val="StyleUnderline"/>
        </w:rPr>
        <w:t xml:space="preserve"> ore deposit in an international seabed region of the southwest Indian Ocean</w:t>
      </w:r>
      <w:r w:rsidRPr="00100489">
        <w:rPr>
          <w:sz w:val="16"/>
        </w:rPr>
        <w:t xml:space="preserve">. </w:t>
      </w:r>
      <w:r w:rsidRPr="00100489">
        <w:rPr>
          <w:rStyle w:val="StyleUnderline"/>
        </w:rPr>
        <w:t>The 15-year approval was secured by China from the</w:t>
      </w:r>
      <w:r w:rsidRPr="00100489">
        <w:rPr>
          <w:sz w:val="16"/>
        </w:rPr>
        <w:t xml:space="preserve"> International Seabed Authority (</w:t>
      </w:r>
      <w:r w:rsidRPr="00100489">
        <w:rPr>
          <w:rStyle w:val="StyleUnderline"/>
        </w:rPr>
        <w:t>ISA</w:t>
      </w:r>
      <w:r w:rsidRPr="00100489">
        <w:rPr>
          <w:sz w:val="16"/>
        </w:rPr>
        <w:t xml:space="preserve">). </w:t>
      </w:r>
      <w:r w:rsidRPr="00100489">
        <w:rPr>
          <w:rStyle w:val="StyleUnderline"/>
        </w:rPr>
        <w:t>China's booming economy has forced it to look for minerals abroad. China also has obtained exclusive rights to prospect</w:t>
      </w:r>
      <w:r w:rsidRPr="00100489">
        <w:rPr>
          <w:sz w:val="16"/>
        </w:rPr>
        <w:t xml:space="preserve"> in a 75,000-square-km </w:t>
      </w:r>
      <w:proofErr w:type="spellStart"/>
      <w:r w:rsidRPr="00100489">
        <w:rPr>
          <w:sz w:val="16"/>
        </w:rPr>
        <w:t>polymetallic</w:t>
      </w:r>
      <w:proofErr w:type="spellEnd"/>
      <w:r w:rsidRPr="00100489">
        <w:rPr>
          <w:sz w:val="16"/>
        </w:rPr>
        <w:t xml:space="preserve"> nodule ore deposit in the east Pacific Ocean in 2001.</w:t>
      </w:r>
    </w:p>
    <w:p w:rsidR="004C7BBD" w:rsidRDefault="004C7BBD" w:rsidP="004C7BBD">
      <w:pPr>
        <w:pStyle w:val="Heading3"/>
      </w:pPr>
      <w:r>
        <w:lastRenderedPageBreak/>
        <w:t>Mechanism – Offshore Wind</w:t>
      </w:r>
    </w:p>
    <w:p w:rsidR="004C7BBD" w:rsidRPr="004C7BBD" w:rsidRDefault="004C7BBD" w:rsidP="00E2021A">
      <w:pPr>
        <w:pStyle w:val="Heading4"/>
      </w:pPr>
      <w:r>
        <w:t xml:space="preserve">China empirically solves offshore wind best – US piecemeal structure comparatively results in failure </w:t>
      </w:r>
    </w:p>
    <w:p w:rsidR="004C7BBD" w:rsidRDefault="004C7BBD" w:rsidP="004C7BBD">
      <w:pPr>
        <w:rPr>
          <w:rStyle w:val="Style13ptBold"/>
        </w:rPr>
      </w:pPr>
      <w:proofErr w:type="spellStart"/>
      <w:r w:rsidRPr="00F75FCD">
        <w:rPr>
          <w:rStyle w:val="Style13ptBold"/>
        </w:rPr>
        <w:t>Conathan</w:t>
      </w:r>
      <w:proofErr w:type="spellEnd"/>
      <w:r w:rsidRPr="00F75FCD">
        <w:rPr>
          <w:rStyle w:val="Style13ptBold"/>
        </w:rPr>
        <w:t xml:space="preserve"> 11</w:t>
      </w:r>
    </w:p>
    <w:p w:rsidR="004C7BBD" w:rsidRDefault="004C7BBD" w:rsidP="004C7BBD">
      <w:r w:rsidRPr="00B70EB8">
        <w:t>[Michael,</w:t>
      </w:r>
      <w:r w:rsidRPr="00F75FCD">
        <w:t xml:space="preserve"> is the Director of Ocean Policy at American Progress. His work focuses on driving progressive solutions to the multitude of problems facing the world’s oceans. Prior to joining American Progress, Mike spent five years staffing the Senate Committee on Commerce, Science, and Transportation’s Subcommittee on Oceans, Atmosphere, Fisheries, and Coast Guard—initially serving a one-year appointment as a Dean John </w:t>
      </w:r>
      <w:proofErr w:type="spellStart"/>
      <w:r w:rsidRPr="00F75FCD">
        <w:t>Knauss</w:t>
      </w:r>
      <w:proofErr w:type="spellEnd"/>
      <w:r w:rsidRPr="00F75FCD">
        <w:t xml:space="preserve"> Marine Policy Fellow before joining the committee full-time as a professional staff member in 2007</w:t>
      </w:r>
      <w:r>
        <w:t>,"National Ocean Policy: A Path to America's Ocean Future ,"October 26, 2011,Center for American Progress Action Fund,</w:t>
      </w:r>
      <w:r w:rsidRPr="00F75FCD">
        <w:t xml:space="preserve"> http://www.americanprogressaction.org/issues/green/report/2011/10/26/10451/national-ocean-policy-a-path-to-americas-ocean-future/</w:t>
      </w:r>
      <w:r>
        <w:t xml:space="preserve"> #KRUGER]</w:t>
      </w:r>
    </w:p>
    <w:p w:rsidR="004C7BBD" w:rsidRPr="00F75FCD" w:rsidRDefault="004C7BBD" w:rsidP="004C7BBD">
      <w:pPr>
        <w:rPr>
          <w:rStyle w:val="Style13ptBold"/>
        </w:rPr>
      </w:pPr>
    </w:p>
    <w:p w:rsidR="004C7BBD" w:rsidRDefault="004C7BBD" w:rsidP="004C7BBD">
      <w:r w:rsidRPr="00B70EB8">
        <w:rPr>
          <w:rStyle w:val="StyleUnderline"/>
        </w:rPr>
        <w:t>A June 2011 report by the</w:t>
      </w:r>
      <w:r>
        <w:t xml:space="preserve"> </w:t>
      </w:r>
      <w:r w:rsidRPr="00F16DBF">
        <w:rPr>
          <w:sz w:val="16"/>
          <w:szCs w:val="16"/>
        </w:rPr>
        <w:t>nonpartisan</w:t>
      </w:r>
      <w:r>
        <w:t xml:space="preserve"> </w:t>
      </w:r>
      <w:r w:rsidRPr="00B70EB8">
        <w:rPr>
          <w:rStyle w:val="StyleUnderline"/>
        </w:rPr>
        <w:t>Joint Ocean Commission, comprised of members of</w:t>
      </w:r>
      <w:r w:rsidRPr="00F16DBF">
        <w:rPr>
          <w:sz w:val="16"/>
          <w:szCs w:val="16"/>
        </w:rPr>
        <w:t xml:space="preserve"> both</w:t>
      </w:r>
      <w:r w:rsidRPr="00F16DBF">
        <w:rPr>
          <w:rStyle w:val="StyleUnderline"/>
          <w:sz w:val="16"/>
          <w:szCs w:val="16"/>
        </w:rPr>
        <w:t xml:space="preserve"> </w:t>
      </w:r>
      <w:r w:rsidRPr="00B70EB8">
        <w:rPr>
          <w:rStyle w:val="StyleUnderline"/>
        </w:rPr>
        <w:t xml:space="preserve">the </w:t>
      </w:r>
      <w:r w:rsidRPr="00F16DBF">
        <w:rPr>
          <w:sz w:val="16"/>
          <w:szCs w:val="16"/>
        </w:rPr>
        <w:t xml:space="preserve">Pew and </w:t>
      </w:r>
      <w:r w:rsidRPr="00B70EB8">
        <w:rPr>
          <w:rStyle w:val="StyleUnderline"/>
        </w:rPr>
        <w:t>U.S. Ocean Commissions</w:t>
      </w:r>
      <w:r w:rsidRPr="00F16DBF">
        <w:rPr>
          <w:sz w:val="16"/>
          <w:szCs w:val="16"/>
        </w:rPr>
        <w:t>, expressed strong ongoing support for comprehensive ocean planning and the National Ocean Policy</w:t>
      </w:r>
      <w:r w:rsidRPr="00B70EB8">
        <w:rPr>
          <w:rStyle w:val="StyleUnderline"/>
        </w:rPr>
        <w:t>, stating, “the current sector-by-sector management system is incapable of providing the integrated, comprehensive, and flexible approach needed to ensure that conflicts among proposed uses are minimized and potential benefits enhanced.”</w:t>
      </w:r>
      <w:r>
        <w:rPr>
          <w:rStyle w:val="StyleUnderline"/>
        </w:rPr>
        <w:t xml:space="preserve"> </w:t>
      </w:r>
      <w:r w:rsidRPr="00F16DBF">
        <w:rPr>
          <w:sz w:val="16"/>
          <w:szCs w:val="16"/>
        </w:rPr>
        <w:t>In fact, strategic planning maximizes organizational efficiency and use of taxpayer dollars. Contrary to the false depiction of the National Ocean Policy as excessive government regulation, it will bring all interested parties to the table before key management decisions are made. This will improve opportunities for industry, communities, nongovernmental organizations, and citizens to participate in the planning process and facilitate sustainable economic growth by providing transparency and predictability for economic investments. The alternative is allowing developers of individual projects to drive the regulatory process without adequate guidance from regulators or input from alternate stakeholders, a process that has been shown to lead to a seemingly endless string of lawsuits, political quagmires, and a poisonous investment climate.</w:t>
      </w:r>
      <w:r>
        <w:rPr>
          <w:sz w:val="16"/>
          <w:szCs w:val="16"/>
        </w:rPr>
        <w:t xml:space="preserve"> </w:t>
      </w:r>
      <w:r w:rsidRPr="00F16DBF">
        <w:rPr>
          <w:rStyle w:val="StyleUnderline"/>
        </w:rPr>
        <w:t>There is no better example of the inefficiencies inherent in the piecemeal system than the offshore wind industry. O</w:t>
      </w:r>
      <w:r w:rsidRPr="00B70EB8">
        <w:rPr>
          <w:rStyle w:val="StyleUnderline"/>
        </w:rPr>
        <w:t>ffshore wind is a viable and rapidly growing piece of the energy picture</w:t>
      </w:r>
      <w:r w:rsidRPr="00F16DBF">
        <w:rPr>
          <w:sz w:val="16"/>
          <w:szCs w:val="16"/>
        </w:rPr>
        <w:t xml:space="preserve"> in other parts of the world. Today European countries have installed nearly 3,000 megawatts of offshore wind facilities, and </w:t>
      </w:r>
      <w:r w:rsidRPr="00B70EB8">
        <w:rPr>
          <w:rStyle w:val="Emphasis"/>
        </w:rPr>
        <w:t>Europe and China combined have permitted more than 40,000 megawatts of wind turbines in their oceans. The U</w:t>
      </w:r>
      <w:r w:rsidRPr="00F16DBF">
        <w:rPr>
          <w:sz w:val="16"/>
          <w:szCs w:val="16"/>
        </w:rPr>
        <w:t>nited</w:t>
      </w:r>
      <w:r w:rsidRPr="00B70EB8">
        <w:rPr>
          <w:rStyle w:val="Emphasis"/>
        </w:rPr>
        <w:t xml:space="preserve"> S</w:t>
      </w:r>
      <w:r w:rsidRPr="00F16DBF">
        <w:rPr>
          <w:sz w:val="16"/>
          <w:szCs w:val="16"/>
        </w:rPr>
        <w:t>tates</w:t>
      </w:r>
      <w:r w:rsidRPr="00B70EB8">
        <w:rPr>
          <w:rStyle w:val="Emphasis"/>
        </w:rPr>
        <w:t xml:space="preserve"> has permitted exactly 488 megawatts</w:t>
      </w:r>
      <w:r w:rsidRPr="00F16DBF">
        <w:rPr>
          <w:sz w:val="16"/>
          <w:szCs w:val="16"/>
        </w:rPr>
        <w:t>, and we have yet to break ground on our first turbine</w:t>
      </w:r>
      <w:r>
        <w:t>.</w:t>
      </w:r>
    </w:p>
    <w:p w:rsidR="00F327A4" w:rsidRDefault="00F327A4" w:rsidP="00F327A4">
      <w:pPr>
        <w:pStyle w:val="Heading3"/>
      </w:pPr>
      <w:r>
        <w:lastRenderedPageBreak/>
        <w:t>Mechanism – Oil Drilling</w:t>
      </w:r>
    </w:p>
    <w:p w:rsidR="00F327A4" w:rsidRPr="00F327A4" w:rsidRDefault="00F327A4" w:rsidP="00E2021A">
      <w:pPr>
        <w:pStyle w:val="Heading4"/>
      </w:pPr>
      <w:r>
        <w:t>China is a worldwide power in oil – best service, supply chain and equipment</w:t>
      </w:r>
    </w:p>
    <w:p w:rsidR="00F327A4" w:rsidRDefault="00F327A4" w:rsidP="00F327A4">
      <w:pPr>
        <w:rPr>
          <w:rStyle w:val="Style13ptBold"/>
        </w:rPr>
      </w:pPr>
      <w:r w:rsidRPr="002240CA">
        <w:rPr>
          <w:rStyle w:val="Style13ptBold"/>
        </w:rPr>
        <w:t>Zhu and Callas 4/15</w:t>
      </w:r>
    </w:p>
    <w:p w:rsidR="00F327A4" w:rsidRPr="00F327A4" w:rsidRDefault="00F327A4" w:rsidP="00F327A4">
      <w:r w:rsidRPr="00F327A4">
        <w:t xml:space="preserve">[Charlie Zhu is Chief Correspondent, Asia Energy Companies for Reuters, Andrew is an EMEA desk head at Reuters, "China </w:t>
      </w:r>
      <w:proofErr w:type="spellStart"/>
      <w:r w:rsidRPr="00F327A4">
        <w:t>Inc</w:t>
      </w:r>
      <w:proofErr w:type="spellEnd"/>
      <w:r w:rsidRPr="00F327A4">
        <w:t xml:space="preserve"> joins the big league in oil and gas services, "February 15th, 2014, Reuters,  http://www.reuters.com/article/2014/04/14/china-oil-equipment-idUSL3N0N00F920140414 #KRUGER]</w:t>
      </w:r>
    </w:p>
    <w:p w:rsidR="00F327A4" w:rsidRPr="002240CA" w:rsidRDefault="00F327A4" w:rsidP="00F327A4">
      <w:pPr>
        <w:rPr>
          <w:rStyle w:val="Style13ptBold"/>
          <w:rFonts w:asciiTheme="majorHAnsi" w:hAnsiTheme="majorHAnsi"/>
          <w:b w:val="0"/>
        </w:rPr>
      </w:pPr>
    </w:p>
    <w:p w:rsidR="00F327A4" w:rsidRPr="00030E15" w:rsidRDefault="00F327A4" w:rsidP="00F327A4">
      <w:pPr>
        <w:rPr>
          <w:sz w:val="16"/>
          <w:szCs w:val="16"/>
        </w:rPr>
      </w:pPr>
      <w:r w:rsidRPr="00890521">
        <w:rPr>
          <w:rStyle w:val="Emphasis"/>
        </w:rPr>
        <w:t> Global oil companies are increasingly turning to China for services and equipment,</w:t>
      </w:r>
      <w:r w:rsidRPr="002240CA">
        <w:rPr>
          <w:sz w:val="16"/>
          <w:szCs w:val="16"/>
          <w:shd w:val="clear" w:color="auto" w:fill="FFFFFF"/>
        </w:rPr>
        <w:t xml:space="preserve"> attracted by lower costs and a newly acquired expertise</w:t>
      </w:r>
      <w:r>
        <w:rPr>
          <w:shd w:val="clear" w:color="auto" w:fill="FFFFFF"/>
        </w:rPr>
        <w:t xml:space="preserve"> </w:t>
      </w:r>
      <w:r w:rsidRPr="00890521">
        <w:rPr>
          <w:rStyle w:val="StyleUnderline"/>
        </w:rPr>
        <w:t>that is challenging more established rivals.</w:t>
      </w:r>
      <w:r>
        <w:rPr>
          <w:rStyle w:val="StyleUnderline"/>
        </w:rPr>
        <w:t xml:space="preserve"> </w:t>
      </w:r>
      <w:r w:rsidRPr="00890521">
        <w:rPr>
          <w:rStyle w:val="Emphasis"/>
        </w:rPr>
        <w:t>State-run and privately controlled Chinese rig makers, oil and gas services and</w:t>
      </w:r>
      <w:r>
        <w:rPr>
          <w:rStyle w:val="Emphasis"/>
        </w:rPr>
        <w:t xml:space="preserve"> </w:t>
      </w:r>
      <w:r w:rsidRPr="00890521">
        <w:rPr>
          <w:rStyle w:val="Emphasis"/>
        </w:rPr>
        <w:t>engineering</w:t>
      </w:r>
      <w:r>
        <w:rPr>
          <w:rStyle w:val="Emphasis"/>
        </w:rPr>
        <w:t xml:space="preserve"> </w:t>
      </w:r>
      <w:r w:rsidRPr="00890521">
        <w:rPr>
          <w:rStyle w:val="Emphasis"/>
        </w:rPr>
        <w:t>firms are showing up in the supply chain everywhere from the Middle East, the North Sea and North America</w:t>
      </w:r>
      <w:r>
        <w:t xml:space="preserve"> </w:t>
      </w:r>
      <w:r w:rsidRPr="002240CA">
        <w:rPr>
          <w:sz w:val="16"/>
          <w:szCs w:val="16"/>
        </w:rPr>
        <w:t>to frontier areas like Mozambique.</w:t>
      </w:r>
      <w:r>
        <w:rPr>
          <w:rFonts w:cs="Times New Roman"/>
        </w:rPr>
        <w:t xml:space="preserve"> </w:t>
      </w:r>
      <w:r w:rsidRPr="00890521">
        <w:rPr>
          <w:rStyle w:val="Emphasis"/>
        </w:rPr>
        <w:t>Chinese yards, having come from nowhere in less than a decade, are building more</w:t>
      </w:r>
      <w:r>
        <w:t xml:space="preserve"> </w:t>
      </w:r>
      <w:r w:rsidRPr="002240CA">
        <w:rPr>
          <w:sz w:val="16"/>
          <w:szCs w:val="16"/>
        </w:rPr>
        <w:t xml:space="preserve">jack-up </w:t>
      </w:r>
      <w:r w:rsidRPr="00890521">
        <w:rPr>
          <w:rStyle w:val="Emphasis"/>
        </w:rPr>
        <w:t>rigs</w:t>
      </w:r>
      <w:r>
        <w:t xml:space="preserve"> </w:t>
      </w:r>
      <w:r w:rsidRPr="002240CA">
        <w:rPr>
          <w:sz w:val="16"/>
          <w:szCs w:val="16"/>
        </w:rPr>
        <w:t xml:space="preserve">- the most common offshore rig used for shallow water drilling </w:t>
      </w:r>
      <w:r w:rsidRPr="00890521">
        <w:rPr>
          <w:rStyle w:val="Emphasis"/>
          <w:u w:val="none"/>
        </w:rPr>
        <w:t>- than all the other yards in the world put together</w:t>
      </w:r>
      <w:r>
        <w:t xml:space="preserve">, </w:t>
      </w:r>
      <w:r w:rsidRPr="002240CA">
        <w:rPr>
          <w:sz w:val="16"/>
          <w:szCs w:val="16"/>
        </w:rPr>
        <w:t xml:space="preserve">data from industry consultants IHS </w:t>
      </w:r>
      <w:proofErr w:type="spellStart"/>
      <w:r w:rsidRPr="002240CA">
        <w:rPr>
          <w:sz w:val="16"/>
          <w:szCs w:val="16"/>
        </w:rPr>
        <w:t>Petrodata</w:t>
      </w:r>
      <w:proofErr w:type="spellEnd"/>
      <w:r w:rsidRPr="002240CA">
        <w:rPr>
          <w:sz w:val="16"/>
          <w:szCs w:val="16"/>
        </w:rPr>
        <w:t xml:space="preserve"> shows.</w:t>
      </w:r>
      <w:r>
        <w:t xml:space="preserve"> </w:t>
      </w:r>
      <w:r w:rsidRPr="00890521">
        <w:rPr>
          <w:rStyle w:val="StyleUnderline"/>
        </w:rPr>
        <w:t>Helped by strong government support</w:t>
      </w:r>
      <w:r>
        <w:t xml:space="preserve">, </w:t>
      </w:r>
      <w:r w:rsidRPr="002240CA">
        <w:rPr>
          <w:sz w:val="16"/>
          <w:szCs w:val="16"/>
        </w:rPr>
        <w:t xml:space="preserve">plentiful </w:t>
      </w:r>
      <w:proofErr w:type="spellStart"/>
      <w:r w:rsidRPr="002240CA">
        <w:rPr>
          <w:sz w:val="16"/>
          <w:szCs w:val="16"/>
        </w:rPr>
        <w:t>labour</w:t>
      </w:r>
      <w:proofErr w:type="spellEnd"/>
      <w:r w:rsidRPr="002240CA">
        <w:rPr>
          <w:sz w:val="16"/>
          <w:szCs w:val="16"/>
        </w:rPr>
        <w:t xml:space="preserve"> and an abundant supply of raw materials like steel, </w:t>
      </w:r>
      <w:r w:rsidRPr="00890521">
        <w:rPr>
          <w:rStyle w:val="StyleUnderline"/>
        </w:rPr>
        <w:t>China could become a major offshore</w:t>
      </w:r>
      <w:r>
        <w:rPr>
          <w:rStyle w:val="StyleUnderline"/>
        </w:rPr>
        <w:t xml:space="preserve"> </w:t>
      </w:r>
      <w:r w:rsidRPr="00890521">
        <w:rPr>
          <w:rStyle w:val="StyleUnderline"/>
        </w:rPr>
        <w:t>oil equipment</w:t>
      </w:r>
      <w:r>
        <w:rPr>
          <w:rStyle w:val="StyleUnderline"/>
        </w:rPr>
        <w:t xml:space="preserve"> </w:t>
      </w:r>
      <w:r w:rsidRPr="00890521">
        <w:rPr>
          <w:rStyle w:val="StyleUnderline"/>
        </w:rPr>
        <w:t>manufacturing hub in less than 10 years</w:t>
      </w:r>
      <w:r w:rsidRPr="00890521">
        <w:t xml:space="preserve">, </w:t>
      </w:r>
      <w:r w:rsidRPr="002240CA">
        <w:rPr>
          <w:sz w:val="16"/>
          <w:szCs w:val="16"/>
        </w:rPr>
        <w:t>industry executives say, just like Singapore and</w:t>
      </w:r>
      <w:r>
        <w:rPr>
          <w:sz w:val="16"/>
          <w:szCs w:val="16"/>
        </w:rPr>
        <w:t xml:space="preserve"> </w:t>
      </w:r>
      <w:r w:rsidRPr="002240CA">
        <w:rPr>
          <w:sz w:val="16"/>
          <w:szCs w:val="16"/>
        </w:rPr>
        <w:t>South Korea</w:t>
      </w:r>
      <w:r>
        <w:rPr>
          <w:rStyle w:val="apple-converted-space"/>
          <w:rFonts w:ascii="Georgia" w:hAnsi="Georgia"/>
          <w:color w:val="000000"/>
          <w:sz w:val="16"/>
          <w:szCs w:val="16"/>
        </w:rPr>
        <w:t xml:space="preserve"> </w:t>
      </w:r>
      <w:r w:rsidRPr="002240CA">
        <w:rPr>
          <w:sz w:val="16"/>
          <w:szCs w:val="16"/>
        </w:rPr>
        <w:t>overtook the United States and Europe in the 1990s.</w:t>
      </w:r>
      <w:r>
        <w:rPr>
          <w:rFonts w:cs="Times New Roman"/>
        </w:rPr>
        <w:t xml:space="preserve"> </w:t>
      </w:r>
      <w:r w:rsidRPr="00890521">
        <w:rPr>
          <w:rStyle w:val="StyleUnderline"/>
        </w:rPr>
        <w:t>"The Chinese provide products with better value</w:t>
      </w:r>
      <w:r w:rsidRPr="002240CA">
        <w:rPr>
          <w:sz w:val="16"/>
          <w:szCs w:val="16"/>
        </w:rPr>
        <w:t>," said Scott Darling, Hong-Kong based head of Asia oil and gas research at JPMorgan, which hosted an investor tour of the Middle East last month to study the competitiveness of Chinese energy equipment and services suppliers. "And they are experts in managing supply chains, thanks to their domestic experiences."</w:t>
      </w:r>
      <w:r>
        <w:t xml:space="preserve"> </w:t>
      </w:r>
      <w:r w:rsidRPr="00890521">
        <w:rPr>
          <w:rStyle w:val="StyleUnderline"/>
        </w:rPr>
        <w:t xml:space="preserve">The rise of Chinese energy </w:t>
      </w:r>
      <w:r w:rsidRPr="002240CA">
        <w:rPr>
          <w:sz w:val="16"/>
          <w:szCs w:val="16"/>
        </w:rPr>
        <w:t>equipment manufacturers and services firms overseas, partly fuelled by the rapid expansion of state energy giants</w:t>
      </w:r>
      <w:r>
        <w:t xml:space="preserve">, </w:t>
      </w:r>
      <w:r w:rsidRPr="00890521">
        <w:rPr>
          <w:rStyle w:val="StyleUnderline"/>
        </w:rPr>
        <w:t>is putting pressure on established companies</w:t>
      </w:r>
      <w:r w:rsidRPr="002240CA">
        <w:rPr>
          <w:sz w:val="16"/>
          <w:szCs w:val="16"/>
        </w:rPr>
        <w:t xml:space="preserve"> including Singapore oil rig makers Keppel Corp and </w:t>
      </w:r>
      <w:proofErr w:type="spellStart"/>
      <w:r w:rsidRPr="002240CA">
        <w:rPr>
          <w:sz w:val="16"/>
          <w:szCs w:val="16"/>
        </w:rPr>
        <w:t>Sembcorp</w:t>
      </w:r>
      <w:proofErr w:type="spellEnd"/>
      <w:r w:rsidRPr="002240CA">
        <w:rPr>
          <w:sz w:val="16"/>
          <w:szCs w:val="16"/>
        </w:rPr>
        <w:t xml:space="preserve"> Marine, and land drilling giant National-</w:t>
      </w:r>
      <w:proofErr w:type="spellStart"/>
      <w:r w:rsidRPr="002240CA">
        <w:rPr>
          <w:sz w:val="16"/>
          <w:szCs w:val="16"/>
        </w:rPr>
        <w:t>Oilwell</w:t>
      </w:r>
      <w:proofErr w:type="spellEnd"/>
      <w:r w:rsidRPr="002240CA">
        <w:rPr>
          <w:sz w:val="16"/>
          <w:szCs w:val="16"/>
        </w:rPr>
        <w:t xml:space="preserve"> Varco </w:t>
      </w:r>
      <w:proofErr w:type="spellStart"/>
      <w:r w:rsidRPr="002240CA">
        <w:rPr>
          <w:sz w:val="16"/>
          <w:szCs w:val="16"/>
        </w:rPr>
        <w:t>Inc</w:t>
      </w:r>
      <w:proofErr w:type="spellEnd"/>
      <w:r w:rsidRPr="002240CA">
        <w:rPr>
          <w:sz w:val="16"/>
          <w:szCs w:val="16"/>
        </w:rPr>
        <w:t xml:space="preserve"> (NOV).</w:t>
      </w:r>
      <w:r>
        <w:rPr>
          <w:sz w:val="16"/>
          <w:szCs w:val="16"/>
        </w:rPr>
        <w:t xml:space="preserve"> </w:t>
      </w:r>
      <w:r w:rsidRPr="002240CA">
        <w:rPr>
          <w:sz w:val="16"/>
          <w:szCs w:val="16"/>
        </w:rPr>
        <w:t xml:space="preserve">To stay ahead, both Keppel and </w:t>
      </w:r>
      <w:proofErr w:type="spellStart"/>
      <w:r w:rsidRPr="002240CA">
        <w:rPr>
          <w:sz w:val="16"/>
          <w:szCs w:val="16"/>
        </w:rPr>
        <w:t>Sembcorp</w:t>
      </w:r>
      <w:proofErr w:type="spellEnd"/>
      <w:r w:rsidRPr="002240CA">
        <w:rPr>
          <w:sz w:val="16"/>
          <w:szCs w:val="16"/>
        </w:rPr>
        <w:t xml:space="preserve"> are increasingly building more sophisticated equipment, an area where Chinese firms still lack expertise. Leading the Chinese overseas expansion are state-controlled shipyards and units of state giants China National Petroleum Corp (CNPC), parent of </w:t>
      </w:r>
      <w:proofErr w:type="spellStart"/>
      <w:proofErr w:type="gramStart"/>
      <w:r w:rsidRPr="002240CA">
        <w:rPr>
          <w:sz w:val="16"/>
          <w:szCs w:val="16"/>
        </w:rPr>
        <w:t>PetroChina</w:t>
      </w:r>
      <w:proofErr w:type="spellEnd"/>
      <w:r w:rsidRPr="002240CA">
        <w:rPr>
          <w:sz w:val="16"/>
          <w:szCs w:val="16"/>
        </w:rPr>
        <w:t xml:space="preserve"> ,</w:t>
      </w:r>
      <w:proofErr w:type="gramEnd"/>
      <w:r w:rsidRPr="002240CA">
        <w:rPr>
          <w:sz w:val="16"/>
          <w:szCs w:val="16"/>
        </w:rPr>
        <w:t xml:space="preserve"> Sinopec Group and China National Offshore Oil Corp (CNOOC).</w:t>
      </w:r>
      <w:r>
        <w:rPr>
          <w:sz w:val="16"/>
          <w:szCs w:val="16"/>
        </w:rPr>
        <w:t xml:space="preserve"> </w:t>
      </w:r>
      <w:r w:rsidRPr="002240CA">
        <w:rPr>
          <w:sz w:val="16"/>
          <w:szCs w:val="16"/>
        </w:rPr>
        <w:t xml:space="preserve">Chinese companies won over half the global orders for </w:t>
      </w:r>
      <w:proofErr w:type="spellStart"/>
      <w:r w:rsidRPr="002240CA">
        <w:rPr>
          <w:sz w:val="16"/>
          <w:szCs w:val="16"/>
        </w:rPr>
        <w:t>jackup</w:t>
      </w:r>
      <w:proofErr w:type="spellEnd"/>
      <w:r w:rsidRPr="002240CA">
        <w:rPr>
          <w:sz w:val="16"/>
          <w:szCs w:val="16"/>
        </w:rPr>
        <w:t xml:space="preserve"> rigs last year, up from around a third between 2008 and 2012, data from IHS </w:t>
      </w:r>
      <w:proofErr w:type="spellStart"/>
      <w:r w:rsidRPr="002240CA">
        <w:rPr>
          <w:sz w:val="16"/>
          <w:szCs w:val="16"/>
        </w:rPr>
        <w:t>Petrodata</w:t>
      </w:r>
      <w:proofErr w:type="spellEnd"/>
      <w:r w:rsidRPr="002240CA">
        <w:rPr>
          <w:sz w:val="16"/>
          <w:szCs w:val="16"/>
        </w:rPr>
        <w:t xml:space="preserve"> showed.</w:t>
      </w:r>
      <w:r>
        <w:rPr>
          <w:sz w:val="16"/>
          <w:szCs w:val="16"/>
        </w:rPr>
        <w:t xml:space="preserve"> </w:t>
      </w:r>
      <w:r w:rsidRPr="002240CA">
        <w:rPr>
          <w:sz w:val="16"/>
          <w:szCs w:val="16"/>
        </w:rPr>
        <w:t xml:space="preserve">In the area of land drilling equipment, a number of privately run companies have emerged as major overseas players. These include </w:t>
      </w:r>
      <w:proofErr w:type="spellStart"/>
      <w:r w:rsidRPr="002240CA">
        <w:rPr>
          <w:sz w:val="16"/>
          <w:szCs w:val="16"/>
        </w:rPr>
        <w:t>Honghua</w:t>
      </w:r>
      <w:proofErr w:type="spellEnd"/>
      <w:r w:rsidRPr="002240CA">
        <w:rPr>
          <w:sz w:val="16"/>
          <w:szCs w:val="16"/>
        </w:rPr>
        <w:t xml:space="preserve"> Group Ltd, the second-largest land rig manufacturer globally with 80 percent of revenue driven by overseas orders, and </w:t>
      </w:r>
      <w:proofErr w:type="spellStart"/>
      <w:r w:rsidRPr="002240CA">
        <w:rPr>
          <w:sz w:val="16"/>
          <w:szCs w:val="16"/>
        </w:rPr>
        <w:t>Hilong</w:t>
      </w:r>
      <w:proofErr w:type="spellEnd"/>
      <w:r w:rsidRPr="002240CA">
        <w:rPr>
          <w:sz w:val="16"/>
          <w:szCs w:val="16"/>
        </w:rPr>
        <w:t xml:space="preserve"> Holding Ltd, which started its overseas foray in 2005 and is now the world's second-largest drill pipe maker after Houston-based NOV.</w:t>
      </w:r>
      <w:r>
        <w:rPr>
          <w:sz w:val="16"/>
          <w:szCs w:val="16"/>
        </w:rPr>
        <w:t xml:space="preserve"> </w:t>
      </w:r>
      <w:r w:rsidRPr="002240CA">
        <w:rPr>
          <w:sz w:val="16"/>
          <w:szCs w:val="16"/>
        </w:rPr>
        <w:t xml:space="preserve">"Drill pipes are crucial to oil producers. Previously their drilling schedules were sort of dictated by just one company, NOV," Amy Zhang, </w:t>
      </w:r>
      <w:proofErr w:type="spellStart"/>
      <w:r w:rsidRPr="002240CA">
        <w:rPr>
          <w:sz w:val="16"/>
          <w:szCs w:val="16"/>
        </w:rPr>
        <w:t>Hilong's</w:t>
      </w:r>
      <w:proofErr w:type="spellEnd"/>
      <w:r w:rsidRPr="002240CA">
        <w:rPr>
          <w:sz w:val="16"/>
          <w:szCs w:val="16"/>
        </w:rPr>
        <w:t xml:space="preserve"> chief strategy officer, told Reuters.</w:t>
      </w:r>
      <w:r>
        <w:rPr>
          <w:sz w:val="16"/>
          <w:szCs w:val="16"/>
        </w:rPr>
        <w:t xml:space="preserve"> </w:t>
      </w:r>
      <w:r w:rsidRPr="002240CA">
        <w:rPr>
          <w:sz w:val="16"/>
          <w:szCs w:val="16"/>
        </w:rPr>
        <w:t>"Now clients have more options. We filled in the gaps."</w:t>
      </w:r>
      <w:r>
        <w:rPr>
          <w:sz w:val="16"/>
          <w:szCs w:val="16"/>
        </w:rPr>
        <w:t xml:space="preserve"> </w:t>
      </w:r>
      <w:r w:rsidRPr="002240CA">
        <w:rPr>
          <w:sz w:val="16"/>
          <w:szCs w:val="16"/>
        </w:rPr>
        <w:t>CRUDE AND CLUNKY</w:t>
      </w:r>
      <w:r>
        <w:rPr>
          <w:sz w:val="16"/>
          <w:szCs w:val="16"/>
        </w:rPr>
        <w:t xml:space="preserve"> </w:t>
      </w:r>
      <w:r w:rsidRPr="00890521">
        <w:rPr>
          <w:rStyle w:val="StyleUnderline"/>
        </w:rPr>
        <w:t xml:space="preserve">Manufacturing energy equipment is an expensive, </w:t>
      </w:r>
      <w:proofErr w:type="spellStart"/>
      <w:r w:rsidRPr="00890521">
        <w:rPr>
          <w:rStyle w:val="StyleUnderline"/>
        </w:rPr>
        <w:t>labour-intensive</w:t>
      </w:r>
      <w:proofErr w:type="spellEnd"/>
      <w:r w:rsidRPr="00890521">
        <w:rPr>
          <w:rStyle w:val="StyleUnderline"/>
        </w:rPr>
        <w:t xml:space="preserve"> and lengthy process, and with global energy firms trying to cut costs, the affordability of the services offered by Chinese firms has trumped their relative lack of experience.</w:t>
      </w:r>
      <w:r>
        <w:rPr>
          <w:rStyle w:val="StyleUnderline"/>
        </w:rPr>
        <w:t xml:space="preserve"> </w:t>
      </w:r>
      <w:r w:rsidRPr="002240CA">
        <w:rPr>
          <w:sz w:val="16"/>
          <w:szCs w:val="16"/>
        </w:rPr>
        <w:t>Exxon Mobil Corp, Total SA, BP PLC and</w:t>
      </w:r>
      <w:r>
        <w:rPr>
          <w:sz w:val="16"/>
          <w:szCs w:val="16"/>
        </w:rPr>
        <w:t xml:space="preserve"> </w:t>
      </w:r>
      <w:r w:rsidRPr="002240CA">
        <w:rPr>
          <w:sz w:val="16"/>
          <w:szCs w:val="16"/>
        </w:rPr>
        <w:t>Royal Dutch Shell</w:t>
      </w:r>
      <w:r>
        <w:rPr>
          <w:rStyle w:val="apple-converted-space"/>
          <w:rFonts w:ascii="Georgia" w:hAnsi="Georgia"/>
          <w:color w:val="000000"/>
          <w:sz w:val="16"/>
          <w:szCs w:val="16"/>
        </w:rPr>
        <w:t xml:space="preserve"> </w:t>
      </w:r>
      <w:r w:rsidRPr="002240CA">
        <w:rPr>
          <w:sz w:val="16"/>
          <w:szCs w:val="16"/>
        </w:rPr>
        <w:t>have all pledged to cap spending due to pressure from their shareholders, who want more generous payouts before cyclical oil prices start heading lower.</w:t>
      </w:r>
      <w:r>
        <w:rPr>
          <w:sz w:val="16"/>
          <w:szCs w:val="16"/>
        </w:rPr>
        <w:t xml:space="preserve"> </w:t>
      </w:r>
      <w:r w:rsidRPr="002240CA">
        <w:rPr>
          <w:sz w:val="16"/>
          <w:szCs w:val="16"/>
        </w:rPr>
        <w:t>China's oil and petrochemical equipment exports were averaging at around $18 billion a year in the past few years, equivalent to the annual capital spending budget of a mid-sized international oil company, industry data showed.</w:t>
      </w:r>
      <w:r>
        <w:rPr>
          <w:sz w:val="16"/>
          <w:szCs w:val="16"/>
        </w:rPr>
        <w:t xml:space="preserve"> </w:t>
      </w:r>
      <w:r w:rsidRPr="002240CA">
        <w:rPr>
          <w:sz w:val="16"/>
          <w:szCs w:val="16"/>
        </w:rPr>
        <w:t xml:space="preserve">Shell is currently the biggest buyer of equipment and services from China among its foreign rivals. Its China procurement jumped to $3 billion last year from $1.9 billion in 2012 and $1 billion a year earlier, Shell China spokesman </w:t>
      </w:r>
      <w:proofErr w:type="spellStart"/>
      <w:r w:rsidRPr="002240CA">
        <w:rPr>
          <w:sz w:val="16"/>
          <w:szCs w:val="16"/>
        </w:rPr>
        <w:t>Jiangtao</w:t>
      </w:r>
      <w:proofErr w:type="spellEnd"/>
      <w:r w:rsidRPr="002240CA">
        <w:rPr>
          <w:sz w:val="16"/>
          <w:szCs w:val="16"/>
        </w:rPr>
        <w:t xml:space="preserve"> Shi said, adding that one third of its 2013 China procurement was earmarked for projects outside China.</w:t>
      </w:r>
      <w:r>
        <w:rPr>
          <w:sz w:val="16"/>
          <w:szCs w:val="16"/>
        </w:rPr>
        <w:t xml:space="preserve"> </w:t>
      </w:r>
      <w:r w:rsidRPr="002240CA">
        <w:rPr>
          <w:sz w:val="16"/>
          <w:szCs w:val="16"/>
        </w:rPr>
        <w:t>Lower costs appear to be one of the main attractions.</w:t>
      </w:r>
      <w:r>
        <w:rPr>
          <w:sz w:val="16"/>
          <w:szCs w:val="16"/>
        </w:rPr>
        <w:t xml:space="preserve"> </w:t>
      </w:r>
      <w:r w:rsidRPr="002240CA">
        <w:rPr>
          <w:sz w:val="16"/>
          <w:szCs w:val="16"/>
        </w:rPr>
        <w:t xml:space="preserve">COSCO Corp, China State Shipbuilding </w:t>
      </w:r>
      <w:proofErr w:type="gramStart"/>
      <w:r w:rsidRPr="002240CA">
        <w:rPr>
          <w:sz w:val="16"/>
          <w:szCs w:val="16"/>
        </w:rPr>
        <w:t>Corp ,</w:t>
      </w:r>
      <w:proofErr w:type="gramEnd"/>
      <w:r w:rsidRPr="002240CA">
        <w:rPr>
          <w:sz w:val="16"/>
          <w:szCs w:val="16"/>
        </w:rPr>
        <w:t xml:space="preserve"> China Shipbuilding Industry Corp, Yantai CIMC Raffles and Offshore Oil</w:t>
      </w:r>
      <w:r>
        <w:rPr>
          <w:rStyle w:val="apple-converted-space"/>
          <w:rFonts w:ascii="Georgia" w:hAnsi="Georgia"/>
          <w:color w:val="000000"/>
          <w:sz w:val="16"/>
          <w:szCs w:val="16"/>
        </w:rPr>
        <w:t xml:space="preserve"> </w:t>
      </w:r>
      <w:r w:rsidRPr="002240CA">
        <w:rPr>
          <w:sz w:val="16"/>
          <w:szCs w:val="16"/>
        </w:rPr>
        <w:t>Engineering</w:t>
      </w:r>
      <w:r>
        <w:rPr>
          <w:rStyle w:val="apple-converted-space"/>
          <w:rFonts w:ascii="Georgia" w:hAnsi="Georgia"/>
          <w:color w:val="000000"/>
          <w:sz w:val="16"/>
          <w:szCs w:val="16"/>
        </w:rPr>
        <w:t xml:space="preserve"> </w:t>
      </w:r>
      <w:r w:rsidRPr="002240CA">
        <w:rPr>
          <w:sz w:val="16"/>
          <w:szCs w:val="16"/>
        </w:rPr>
        <w:t>Corp can build a jack-up rig for $170-180 million, significantly lower than the $200-220 million price tag for the same rig built in Singapore.</w:t>
      </w:r>
      <w:r>
        <w:rPr>
          <w:sz w:val="16"/>
          <w:szCs w:val="16"/>
        </w:rPr>
        <w:t xml:space="preserve"> </w:t>
      </w:r>
      <w:r w:rsidRPr="002240CA">
        <w:rPr>
          <w:sz w:val="16"/>
          <w:szCs w:val="16"/>
        </w:rPr>
        <w:t>Chinese manufacturers can also make land rigs, drilling pipes, bits, modules, pumps and valves at up to half the price of the same equipment made elsewhere. Prices are so competitive that the United States in 2012 slapped hefty anti-dumping duties on imports of Chinese seamless steel pipes, including pipes used for oil and</w:t>
      </w:r>
      <w:r>
        <w:rPr>
          <w:rStyle w:val="apple-converted-space"/>
          <w:rFonts w:ascii="Georgia" w:hAnsi="Georgia"/>
          <w:color w:val="000000"/>
          <w:sz w:val="16"/>
          <w:szCs w:val="16"/>
        </w:rPr>
        <w:t xml:space="preserve"> </w:t>
      </w:r>
      <w:r w:rsidRPr="002240CA">
        <w:rPr>
          <w:sz w:val="16"/>
          <w:szCs w:val="16"/>
        </w:rPr>
        <w:t>gas drilling.</w:t>
      </w:r>
      <w:r>
        <w:rPr>
          <w:sz w:val="16"/>
          <w:szCs w:val="16"/>
        </w:rPr>
        <w:t xml:space="preserve"> </w:t>
      </w:r>
      <w:r w:rsidRPr="002240CA">
        <w:rPr>
          <w:rStyle w:val="StyleUnderline"/>
        </w:rPr>
        <w:t xml:space="preserve">"We export a lot of petroleum </w:t>
      </w:r>
      <w:r w:rsidRPr="002240CA">
        <w:rPr>
          <w:sz w:val="16"/>
          <w:szCs w:val="16"/>
        </w:rPr>
        <w:t>and petrochemical gears</w:t>
      </w:r>
      <w:r>
        <w:t>.</w:t>
      </w:r>
      <w:r w:rsidRPr="002240CA">
        <w:rPr>
          <w:rStyle w:val="StyleUnderline"/>
        </w:rPr>
        <w:t xml:space="preserve"> Most of them are crude and clunky stuff but we make money from them</w:t>
      </w:r>
      <w:r w:rsidRPr="002240CA">
        <w:rPr>
          <w:sz w:val="16"/>
          <w:szCs w:val="16"/>
        </w:rPr>
        <w:t>," Zhang Kang, senior consultant at Sinopec, told Reuters. "We also try to make more sophisticated equipment."</w:t>
      </w:r>
    </w:p>
    <w:p w:rsidR="009960D8" w:rsidRDefault="009960D8" w:rsidP="009960D8">
      <w:pPr>
        <w:pStyle w:val="Heading3"/>
      </w:pPr>
      <w:r>
        <w:lastRenderedPageBreak/>
        <w:t>Mechanism – Renewables</w:t>
      </w:r>
    </w:p>
    <w:p w:rsidR="009960D8" w:rsidRPr="009960D8" w:rsidRDefault="009960D8" w:rsidP="00E2021A">
      <w:pPr>
        <w:pStyle w:val="Heading4"/>
      </w:pPr>
      <w:r>
        <w:t xml:space="preserve">China’s leading renewables development now – 5 year plan set the tone </w:t>
      </w:r>
    </w:p>
    <w:p w:rsidR="009960D8" w:rsidRPr="007B4099" w:rsidRDefault="009960D8" w:rsidP="009960D8">
      <w:r w:rsidRPr="00603BE4">
        <w:rPr>
          <w:rStyle w:val="Style13ptBold"/>
        </w:rPr>
        <w:t>CCICED</w:t>
      </w:r>
      <w:r>
        <w:t xml:space="preserve"> Committee, 20</w:t>
      </w:r>
      <w:r w:rsidRPr="00603BE4">
        <w:rPr>
          <w:rStyle w:val="Style13ptBold"/>
        </w:rPr>
        <w:t>11</w:t>
      </w:r>
      <w:r>
        <w:t>, China Council for International Cooperation on Energy and Development, “CCICED 20</w:t>
      </w:r>
      <w:r w:rsidRPr="00603BE4">
        <w:rPr>
          <w:rStyle w:val="Style13ptBold"/>
          <w:b w:val="0"/>
          <w:sz w:val="22"/>
        </w:rPr>
        <w:t>11</w:t>
      </w:r>
      <w:r>
        <w:t xml:space="preserve"> Annual General Meeting,” </w:t>
      </w:r>
      <w:r w:rsidRPr="00603BE4">
        <w:t>http://www.cciced.net/encciced/event/AGM_1/2011agm/proceeings/201205/P020120524364301295038.pdf</w:t>
      </w:r>
    </w:p>
    <w:p w:rsidR="009960D8" w:rsidRDefault="009960D8" w:rsidP="009960D8"/>
    <w:p w:rsidR="009960D8" w:rsidRDefault="009960D8" w:rsidP="009960D8">
      <w:pPr>
        <w:rPr>
          <w:rStyle w:val="StyleUnderline"/>
        </w:rPr>
      </w:pPr>
      <w:r w:rsidRPr="009960D8">
        <w:rPr>
          <w:rStyle w:val="StyleUnderline"/>
        </w:rPr>
        <w:t xml:space="preserve">Green development has become a </w:t>
      </w:r>
      <w:r w:rsidRPr="009960D8">
        <w:rPr>
          <w:rStyle w:val="Emphasis"/>
        </w:rPr>
        <w:t>trend of times</w:t>
      </w:r>
      <w:r w:rsidRPr="009960D8">
        <w:rPr>
          <w:rStyle w:val="StyleUnderline"/>
        </w:rPr>
        <w:t>. A new round of industrial</w:t>
      </w:r>
      <w:r w:rsidRPr="009960D8">
        <w:t xml:space="preserve"> and </w:t>
      </w:r>
      <w:r w:rsidRPr="009960D8">
        <w:rPr>
          <w:rStyle w:val="StyleUnderline"/>
        </w:rPr>
        <w:t>scientific and technological innovation is under sprout and multiplying.</w:t>
      </w:r>
      <w:r w:rsidRPr="009960D8">
        <w:t xml:space="preserve"> </w:t>
      </w:r>
      <w:r w:rsidRPr="009960D8">
        <w:rPr>
          <w:rStyle w:val="Emphasis"/>
        </w:rPr>
        <w:t>We will push forward</w:t>
      </w:r>
      <w:r w:rsidRPr="009960D8">
        <w:rPr>
          <w:rStyle w:val="StyleUnderline"/>
        </w:rPr>
        <w:t xml:space="preserve"> the multi energy clean development, </w:t>
      </w:r>
      <w:r w:rsidRPr="009960D8">
        <w:t xml:space="preserve">improve the utilization of efficiency of energy resources and reduce resources consumption to the greatest extent. We will plan, build and reconstruct different industrial parks according to the requirement of circular economy, and establish the industrial system by the recycling chain. </w:t>
      </w:r>
      <w:r w:rsidRPr="009960D8">
        <w:rPr>
          <w:rStyle w:val="StyleUnderline"/>
        </w:rPr>
        <w:t>We will</w:t>
      </w:r>
      <w:r w:rsidRPr="009960D8">
        <w:t xml:space="preserve"> also </w:t>
      </w:r>
      <w:r w:rsidRPr="009960D8">
        <w:rPr>
          <w:rStyle w:val="StyleUnderline"/>
        </w:rPr>
        <w:t xml:space="preserve">complete the resources recycling system, and promote the utilization of </w:t>
      </w:r>
      <w:r w:rsidRPr="009960D8">
        <w:rPr>
          <w:rStyle w:val="Emphasis"/>
        </w:rPr>
        <w:t xml:space="preserve">renewable resources in large scale. </w:t>
      </w:r>
      <w:r w:rsidRPr="009960D8">
        <w:rPr>
          <w:rStyle w:val="StyleUnderline"/>
        </w:rPr>
        <w:t>We encourage</w:t>
      </w:r>
      <w:r w:rsidRPr="009960D8">
        <w:t xml:space="preserve"> the use of green products, carrying out green shopping, living in </w:t>
      </w:r>
      <w:r w:rsidRPr="009960D8">
        <w:rPr>
          <w:rStyle w:val="StyleUnderline"/>
        </w:rPr>
        <w:t>green style and green consumption. Developing a circular economy will not only save resources and reduce pollution from the source, but also play a role in “green development”, as</w:t>
      </w:r>
      <w:r w:rsidRPr="009960D8">
        <w:t xml:space="preserve"> is stated </w:t>
      </w:r>
      <w:r w:rsidRPr="009960D8">
        <w:rPr>
          <w:rStyle w:val="StyleUnderline"/>
        </w:rPr>
        <w:t>in the “12th Five-Year Plan”</w:t>
      </w:r>
      <w:r w:rsidRPr="009960D8">
        <w:t xml:space="preserve">. In line with principles of reduction, reuse and recycling, we should give priority to reduction, aiming to improve resource efficiency. We need to promote the development of a recycling economy throughout production, circulation and consumption. Moreover, we should accelerate the construction of a resource recycling system for the whole society. </w:t>
      </w:r>
      <w:r w:rsidRPr="009960D8">
        <w:rPr>
          <w:rStyle w:val="StyleUnderline"/>
        </w:rPr>
        <w:t xml:space="preserve">We also need step up the implementation of cleaner production </w:t>
      </w:r>
      <w:r w:rsidRPr="009960D8">
        <w:t xml:space="preserve">in agriculture, industry, construction, business services and other key areas, </w:t>
      </w:r>
      <w:r w:rsidRPr="009960D8">
        <w:rPr>
          <w:rStyle w:val="StyleUnderline"/>
        </w:rPr>
        <w:t xml:space="preserve">and bring pollutants and emissions under control from the source throughout the entire process, </w:t>
      </w:r>
      <w:r w:rsidRPr="009960D8">
        <w:t xml:space="preserve">while reducing resource consumption. We need a sound resource recycling system for renewables, establish and improve systems of classified garbage recovery, sealed shipping, and central treatment. </w:t>
      </w:r>
      <w:r w:rsidRPr="009960D8">
        <w:rPr>
          <w:rStyle w:val="StyleUnderline"/>
        </w:rPr>
        <w:t xml:space="preserve">We should promote green consumption patterns and lifestyle, advocating a civilized, economical, and green </w:t>
      </w:r>
      <w:r w:rsidRPr="009960D8">
        <w:rPr>
          <w:rStyle w:val="Emphasis"/>
        </w:rPr>
        <w:t>low-carbon consumption concept in the whole society</w:t>
      </w:r>
      <w:r w:rsidRPr="009960D8">
        <w:t xml:space="preserve">. </w:t>
      </w:r>
      <w:r w:rsidRPr="009960D8">
        <w:rPr>
          <w:rStyle w:val="StyleUnderline"/>
        </w:rPr>
        <w:t>We should put green government procurement into practice, and gradually raise the proportions of energy-saving</w:t>
      </w:r>
      <w:r w:rsidRPr="009960D8">
        <w:t xml:space="preserve"> and water-saving products as well as recycled products; </w:t>
      </w:r>
      <w:r w:rsidRPr="009960D8">
        <w:rPr>
          <w:rStyle w:val="StyleUnderline"/>
        </w:rPr>
        <w:t xml:space="preserve">strengthen policy support such as fiscal and financial policies, technical support, and planning guidance; improve laws, regulations and standards; establish the system of extended producer responsibility; develop technologies and product catalogues regarding circular economy; and establish a </w:t>
      </w:r>
      <w:r w:rsidRPr="009960D8">
        <w:rPr>
          <w:rStyle w:val="Emphasis"/>
        </w:rPr>
        <w:t>renewable product identification system</w:t>
      </w:r>
      <w:r w:rsidRPr="009960D8">
        <w:rPr>
          <w:rStyle w:val="StyleUnderline"/>
        </w:rPr>
        <w:t xml:space="preserve"> and a sound statistics and assessment system for circular economy.</w:t>
      </w:r>
    </w:p>
    <w:p w:rsidR="009960D8" w:rsidRDefault="009960D8" w:rsidP="00E2021A">
      <w:pPr>
        <w:pStyle w:val="Heading4"/>
      </w:pPr>
      <w:r>
        <w:t>They’re feasible, cheap, and desired now – China’s perfect</w:t>
      </w:r>
    </w:p>
    <w:p w:rsidR="009960D8" w:rsidRDefault="009960D8" w:rsidP="009960D8">
      <w:r w:rsidRPr="008A4A17">
        <w:rPr>
          <w:rStyle w:val="Style13ptBold"/>
        </w:rPr>
        <w:t>WWF</w:t>
      </w:r>
      <w:r>
        <w:t xml:space="preserve">, </w:t>
      </w:r>
      <w:r w:rsidRPr="008A4A17">
        <w:rPr>
          <w:rStyle w:val="Style13ptBold"/>
        </w:rPr>
        <w:t>2 – 19</w:t>
      </w:r>
      <w:r>
        <w:t xml:space="preserve"> – 14, The WWF is an international wildlife conservation that promotes reduction of pollution, “Groundbreaking analysis shows China's renewable energy future within reach,” </w:t>
      </w:r>
      <w:hyperlink r:id="rId9" w:history="1">
        <w:r w:rsidR="000A03CF" w:rsidRPr="00F34641">
          <w:rPr>
            <w:rStyle w:val="Hyperlink"/>
          </w:rPr>
          <w:t>http://wwf.panda.org/?216412/China-renewables-report</w:t>
        </w:r>
      </w:hyperlink>
    </w:p>
    <w:p w:rsidR="000A03CF" w:rsidRPr="008A4A17" w:rsidRDefault="000A03CF" w:rsidP="009960D8"/>
    <w:p w:rsidR="009960D8" w:rsidRPr="000A03CF" w:rsidRDefault="009960D8" w:rsidP="000A03CF">
      <w:pPr>
        <w:rPr>
          <w:rStyle w:val="Emphasis"/>
          <w:sz w:val="32"/>
        </w:rPr>
      </w:pPr>
      <w:r w:rsidRPr="000A03CF">
        <w:rPr>
          <w:rStyle w:val="StyleUnderline"/>
        </w:rPr>
        <w:t>By embracing</w:t>
      </w:r>
      <w:r w:rsidRPr="000A03CF">
        <w:t xml:space="preserve"> conservation measures and </w:t>
      </w:r>
      <w:r w:rsidRPr="000A03CF">
        <w:rPr>
          <w:rStyle w:val="StyleUnderline"/>
        </w:rPr>
        <w:t xml:space="preserve">renewable energy, China can transition to </w:t>
      </w:r>
      <w:r w:rsidRPr="000A03CF">
        <w:rPr>
          <w:rStyle w:val="Emphasis"/>
        </w:rPr>
        <w:t>an 80 percent</w:t>
      </w:r>
      <w:r w:rsidRPr="000A03CF">
        <w:rPr>
          <w:rStyle w:val="StyleUnderline"/>
        </w:rPr>
        <w:t xml:space="preserve"> renewable electric power system </w:t>
      </w:r>
      <w:r w:rsidRPr="000A03CF">
        <w:rPr>
          <w:rStyle w:val="Emphasis"/>
        </w:rPr>
        <w:t xml:space="preserve">by 2050 </w:t>
      </w:r>
      <w:r w:rsidRPr="000A03CF">
        <w:rPr>
          <w:rStyle w:val="StyleUnderline"/>
        </w:rPr>
        <w:t>at far less cost than continuing to rely on coal</w:t>
      </w:r>
      <w:r w:rsidRPr="000A03CF">
        <w:t xml:space="preserve">, according to a new report from WWF-US. </w:t>
      </w:r>
      <w:r w:rsidRPr="000A03CF">
        <w:rPr>
          <w:rStyle w:val="StyleUnderline"/>
        </w:rPr>
        <w:t>As a result, China’s carbon emissions</w:t>
      </w:r>
      <w:r w:rsidRPr="000A03CF">
        <w:t xml:space="preserve"> from power generation </w:t>
      </w:r>
      <w:r w:rsidRPr="000A03CF">
        <w:rPr>
          <w:rStyle w:val="StyleUnderline"/>
        </w:rPr>
        <w:t>could be 90 percent less than currently projected levels</w:t>
      </w:r>
      <w:r w:rsidRPr="000A03CF">
        <w:t xml:space="preserve"> in 2050 </w:t>
      </w:r>
      <w:r w:rsidRPr="000A03CF">
        <w:rPr>
          <w:rStyle w:val="StyleUnderline"/>
        </w:rPr>
        <w:t>without compromising the reliability of the electric grid or slowing economic growth. The China’s Future Generation report</w:t>
      </w:r>
      <w:r w:rsidRPr="000A03CF">
        <w:t xml:space="preserve"> was prepared by the Energy Transition Research Institute (</w:t>
      </w:r>
      <w:proofErr w:type="spellStart"/>
      <w:r w:rsidRPr="000A03CF">
        <w:t>Entri</w:t>
      </w:r>
      <w:proofErr w:type="spellEnd"/>
      <w:r w:rsidRPr="000A03CF">
        <w:t xml:space="preserve">) for WWF and </w:t>
      </w:r>
      <w:r w:rsidRPr="000A03CF">
        <w:rPr>
          <w:rStyle w:val="StyleUnderline"/>
        </w:rPr>
        <w:t>uses robust computer modeling to simulate</w:t>
      </w:r>
      <w:r w:rsidRPr="000A03CF">
        <w:t xml:space="preserve"> four </w:t>
      </w:r>
      <w:r w:rsidRPr="000A03CF">
        <w:rPr>
          <w:rStyle w:val="StyleUnderline"/>
        </w:rPr>
        <w:t xml:space="preserve">scenarios based on </w:t>
      </w:r>
      <w:r w:rsidRPr="000A03CF">
        <w:rPr>
          <w:rStyle w:val="Emphasis"/>
        </w:rPr>
        <w:t>today’s proven technology</w:t>
      </w:r>
      <w:r w:rsidRPr="000A03CF">
        <w:t xml:space="preserve">: a Baseline, High Efficiency, High Renewables, and </w:t>
      </w:r>
      <w:r w:rsidRPr="000A03CF">
        <w:lastRenderedPageBreak/>
        <w:t xml:space="preserve">Low-Carbon Mix scenario. To develop its findings, </w:t>
      </w:r>
      <w:proofErr w:type="spellStart"/>
      <w:r w:rsidRPr="000A03CF">
        <w:t>Entri</w:t>
      </w:r>
      <w:proofErr w:type="spellEnd"/>
      <w:r w:rsidRPr="000A03CF">
        <w:t xml:space="preserve"> examines China’s electricity supply and demand on an hour-by-hour basis through 2050 using its advanced China Grid Model. “</w:t>
      </w:r>
      <w:r w:rsidRPr="000A03CF">
        <w:rPr>
          <w:rStyle w:val="StyleUnderline"/>
        </w:rPr>
        <w:t xml:space="preserve">By fully embracing energy conservation, efficiency and </w:t>
      </w:r>
      <w:proofErr w:type="spellStart"/>
      <w:r w:rsidRPr="000A03CF">
        <w:rPr>
          <w:rStyle w:val="StyleUnderline"/>
        </w:rPr>
        <w:t>renewables</w:t>
      </w:r>
      <w:proofErr w:type="spellEnd"/>
      <w:r w:rsidRPr="000A03CF">
        <w:rPr>
          <w:rStyle w:val="StyleUnderline"/>
        </w:rPr>
        <w:t>, China has the potential to demonstrate to the world that economic growth is possible while sharply reducing the emissions</w:t>
      </w:r>
      <w:r w:rsidRPr="000A03CF">
        <w:t xml:space="preserve"> that drive unhealthy air pollution and climate change,” said WWF’s China Climate and Energy Program Director </w:t>
      </w:r>
      <w:proofErr w:type="spellStart"/>
      <w:r w:rsidRPr="000A03CF">
        <w:t>Lunyan</w:t>
      </w:r>
      <w:proofErr w:type="spellEnd"/>
      <w:r w:rsidRPr="000A03CF">
        <w:t xml:space="preserve"> Lu. “This research shows that </w:t>
      </w:r>
      <w:r w:rsidRPr="000A03CF">
        <w:rPr>
          <w:rStyle w:val="StyleUnderline"/>
        </w:rPr>
        <w:t>with strong political will, China can prosper while eliminating coal from its power mix within the next 30 years.</w:t>
      </w:r>
      <w:r w:rsidRPr="000A03CF">
        <w:t xml:space="preserve">” In addition to ramping up development of renewable power sources, the </w:t>
      </w:r>
      <w:proofErr w:type="gramStart"/>
      <w:r w:rsidRPr="000A03CF">
        <w:t>world’s</w:t>
      </w:r>
      <w:proofErr w:type="gramEnd"/>
      <w:r w:rsidRPr="000A03CF">
        <w:t xml:space="preserve"> most populous and energy-hungry nation will need to simultaneously pursue aggressive energy efficiency initiatives to reduce electricity demand. These efficiencies, including bold standards for appliances and industrial equipment, can reduce annual power consumption in 2050 by almost half, which would set the gold standard for these products globally and make the shift to a renewables-based power system possible. “</w:t>
      </w:r>
      <w:r w:rsidRPr="000A03CF">
        <w:rPr>
          <w:rStyle w:val="StyleUnderline"/>
        </w:rPr>
        <w:t xml:space="preserve">This research allows Chinese leaders to put the questions of technical feasibility aside and economic viability aside. Instead, it is time to </w:t>
      </w:r>
      <w:r w:rsidRPr="000A03CF">
        <w:rPr>
          <w:rStyle w:val="Emphasis"/>
        </w:rPr>
        <w:t xml:space="preserve">focus on how to enact the right policies and establish the right institutions </w:t>
      </w:r>
      <w:r w:rsidRPr="000A03CF">
        <w:rPr>
          <w:rStyle w:val="StyleUnderline"/>
        </w:rPr>
        <w:t xml:space="preserve">to ensure that China’s citizens and economy are receiving </w:t>
      </w:r>
      <w:r w:rsidRPr="000A03CF">
        <w:rPr>
          <w:rStyle w:val="Emphasis"/>
        </w:rPr>
        <w:t>clean, renewable electricity</w:t>
      </w:r>
      <w:r w:rsidRPr="000A03CF">
        <w:rPr>
          <w:rStyle w:val="StyleUnderline"/>
        </w:rPr>
        <w:t xml:space="preserve">,” said Lu. “The report shows that today’s technology can get China </w:t>
      </w:r>
      <w:r w:rsidRPr="000A03CF">
        <w:rPr>
          <w:rStyle w:val="Emphasis"/>
        </w:rPr>
        <w:t>within striking distance</w:t>
      </w:r>
      <w:r w:rsidRPr="000A03CF">
        <w:rPr>
          <w:rStyle w:val="StyleUnderline"/>
        </w:rPr>
        <w:t xml:space="preserve"> of WWF’s vision of a future powered </w:t>
      </w:r>
      <w:r w:rsidRPr="000A03CF">
        <w:rPr>
          <w:rStyle w:val="Emphasis"/>
        </w:rPr>
        <w:t>solely by renewable energy</w:t>
      </w:r>
      <w:r w:rsidRPr="000A03CF">
        <w:t xml:space="preserve">.” </w:t>
      </w:r>
      <w:r w:rsidRPr="000A03CF">
        <w:rPr>
          <w:rStyle w:val="StyleUnderline"/>
        </w:rPr>
        <w:t>The analysis also describes recent Chinese regulatory efforts and challenges to increasing the percentage of renewable electricity</w:t>
      </w:r>
      <w:r w:rsidRPr="000A03CF">
        <w:t xml:space="preserve"> in the country, </w:t>
      </w:r>
      <w:r w:rsidRPr="000A03CF">
        <w:rPr>
          <w:rStyle w:val="StyleUnderline"/>
        </w:rPr>
        <w:t>while providing a set of targeted recommendations for Chinese leaders</w:t>
      </w:r>
      <w:r w:rsidRPr="000A03CF">
        <w:t xml:space="preserve"> and policy makers </w:t>
      </w:r>
      <w:r w:rsidRPr="000A03CF">
        <w:rPr>
          <w:rStyle w:val="StyleUnderline"/>
        </w:rPr>
        <w:t>on</w:t>
      </w:r>
      <w:r w:rsidRPr="000A03CF">
        <w:t xml:space="preserve"> energy efficiency, </w:t>
      </w:r>
      <w:r w:rsidRPr="000A03CF">
        <w:rPr>
          <w:rStyle w:val="StyleUnderline"/>
        </w:rPr>
        <w:t>prioritizing low-carbon electricity supply investments</w:t>
      </w:r>
      <w:r w:rsidRPr="000A03CF">
        <w:t>, allowing price changes to reflect the true cost of service, and prioritizing collection and analysis of key power usage data. “</w:t>
      </w:r>
      <w:r w:rsidRPr="000A03CF">
        <w:rPr>
          <w:rStyle w:val="StyleUnderline"/>
        </w:rPr>
        <w:t xml:space="preserve">Both China and the United States are at a </w:t>
      </w:r>
      <w:r w:rsidRPr="000A03CF">
        <w:rPr>
          <w:rStyle w:val="Emphasis"/>
        </w:rPr>
        <w:t>crossroads</w:t>
      </w:r>
      <w:r w:rsidRPr="000A03CF">
        <w:rPr>
          <w:rStyle w:val="StyleUnderline"/>
        </w:rPr>
        <w:t xml:space="preserve"> where leaders </w:t>
      </w:r>
      <w:r w:rsidRPr="000A03CF">
        <w:rPr>
          <w:rStyle w:val="Emphasis"/>
        </w:rPr>
        <w:t>need to choose</w:t>
      </w:r>
      <w:r w:rsidRPr="000A03CF">
        <w:rPr>
          <w:rStyle w:val="StyleUnderline"/>
        </w:rPr>
        <w:t xml:space="preserve"> between a future where healthy communities are powered by clean, renewable energy or a future darkened by air pollution</w:t>
      </w:r>
      <w:r w:rsidRPr="000A03CF">
        <w:t xml:space="preserve"> and the dangerous effects of climate change,” said Lou Leonard, WWF’s US vice president for climate change. “</w:t>
      </w:r>
      <w:r w:rsidRPr="000A03CF">
        <w:rPr>
          <w:rStyle w:val="StyleUnderline"/>
        </w:rPr>
        <w:t>This year, as all countries develop new national climate targets</w:t>
      </w:r>
      <w:r w:rsidRPr="000A03CF">
        <w:t xml:space="preserve"> in advance of talks in Paris, </w:t>
      </w:r>
      <w:r w:rsidRPr="000A03CF">
        <w:rPr>
          <w:rStyle w:val="Emphasis"/>
        </w:rPr>
        <w:t xml:space="preserve">our leaders need to choose that brighter future. </w:t>
      </w:r>
      <w:r w:rsidRPr="000A03CF">
        <w:rPr>
          <w:rStyle w:val="StyleUnderline"/>
        </w:rPr>
        <w:t xml:space="preserve">For Chinese leaders the choice is simple. This report shows that </w:t>
      </w:r>
      <w:r w:rsidRPr="000A03CF">
        <w:rPr>
          <w:rStyle w:val="Emphasis"/>
        </w:rPr>
        <w:t>renewables are doable</w:t>
      </w:r>
      <w:r w:rsidRPr="000A03CF">
        <w:t xml:space="preserve">. </w:t>
      </w:r>
      <w:r w:rsidRPr="000A03CF">
        <w:rPr>
          <w:rStyle w:val="StyleUnderline"/>
        </w:rPr>
        <w:t xml:space="preserve">China </w:t>
      </w:r>
      <w:r w:rsidRPr="000A03CF">
        <w:rPr>
          <w:rStyle w:val="Emphasis"/>
          <w:sz w:val="32"/>
        </w:rPr>
        <w:t>can meet bold new targets with today’s technologies while cutting energy costs.”</w:t>
      </w:r>
    </w:p>
    <w:p w:rsidR="009960D8" w:rsidRPr="009960D8" w:rsidRDefault="009960D8" w:rsidP="009960D8"/>
    <w:p w:rsidR="00C95162" w:rsidRDefault="00C95162" w:rsidP="00C95162">
      <w:pPr>
        <w:pStyle w:val="Heading3"/>
      </w:pPr>
      <w:r>
        <w:lastRenderedPageBreak/>
        <w:t>Resolution – Development</w:t>
      </w:r>
    </w:p>
    <w:p w:rsidR="00C95162" w:rsidRPr="004E1E0A" w:rsidRDefault="00C95162" w:rsidP="00E2021A">
      <w:pPr>
        <w:pStyle w:val="Heading4"/>
      </w:pPr>
      <w:r w:rsidRPr="004E1E0A">
        <w:t xml:space="preserve">China’s best – huge push for development now </w:t>
      </w:r>
    </w:p>
    <w:p w:rsidR="00C95162" w:rsidRPr="00C95162" w:rsidRDefault="00C95162" w:rsidP="00C95162">
      <w:r>
        <w:rPr>
          <w:rStyle w:val="Style13ptBold"/>
        </w:rPr>
        <w:t>Xinhua</w:t>
      </w:r>
      <w:r w:rsidRPr="00C95162">
        <w:rPr>
          <w:rStyle w:val="Style13ptBold"/>
        </w:rPr>
        <w:t xml:space="preserve"> 14</w:t>
      </w:r>
      <w:r w:rsidRPr="00C95162">
        <w:t xml:space="preserve"> [“Xi advocates efforts to boost China's maritime power”, </w:t>
      </w:r>
      <w:proofErr w:type="spellStart"/>
      <w:r w:rsidRPr="00C95162">
        <w:t>Xinhuanet</w:t>
      </w:r>
      <w:proofErr w:type="spellEnd"/>
      <w:r w:rsidRPr="00C95162">
        <w:t xml:space="preserve">, 7/31/14, </w:t>
      </w:r>
      <w:hyperlink r:id="rId10" w:tgtFrame="_blank" w:history="1">
        <w:r w:rsidRPr="00C95162">
          <w:rPr>
            <w:rStyle w:val="Hyperlink"/>
          </w:rPr>
          <w:t>http://news.xinhuanet.com/english/china/2013-07/31/c_132591246.htm]BZhu</w:t>
        </w:r>
      </w:hyperlink>
    </w:p>
    <w:p w:rsidR="00C95162" w:rsidRDefault="00C95162" w:rsidP="00C95162">
      <w:pPr>
        <w:rPr>
          <w:sz w:val="16"/>
          <w:szCs w:val="24"/>
        </w:rPr>
      </w:pPr>
    </w:p>
    <w:p w:rsidR="00C95162" w:rsidRPr="00C95162" w:rsidRDefault="00C95162" w:rsidP="00C95162">
      <w:pPr>
        <w:rPr>
          <w:sz w:val="16"/>
          <w:szCs w:val="24"/>
        </w:rPr>
      </w:pPr>
      <w:r w:rsidRPr="009103E8">
        <w:rPr>
          <w:sz w:val="16"/>
          <w:szCs w:val="24"/>
        </w:rPr>
        <w:t xml:space="preserve">BEIJING, July 31 (Xinhua) -- </w:t>
      </w:r>
      <w:r w:rsidRPr="00C95162">
        <w:rPr>
          <w:rStyle w:val="StyleUnderline"/>
        </w:rPr>
        <w:t xml:space="preserve">President Xi </w:t>
      </w:r>
      <w:proofErr w:type="spellStart"/>
      <w:r w:rsidRPr="00C95162">
        <w:rPr>
          <w:rStyle w:val="StyleUnderline"/>
        </w:rPr>
        <w:t>Jinping</w:t>
      </w:r>
      <w:proofErr w:type="spellEnd"/>
      <w:r w:rsidRPr="00C95162">
        <w:rPr>
          <w:rStyle w:val="StyleUnderline"/>
        </w:rPr>
        <w:t xml:space="preserve"> has championed efforts to build China into a maritime power, adding that the country will pursue "converging interests" with other countries in oceanic development. </w:t>
      </w:r>
      <w:r w:rsidRPr="009103E8">
        <w:rPr>
          <w:sz w:val="16"/>
          <w:szCs w:val="24"/>
        </w:rPr>
        <w:t xml:space="preserve">At a study session with members of the Political Bureau of the Communist Party of China (CPC) Central Committee on Tuesday, Xi called for efforts to learn more about and further manage maritime development. </w:t>
      </w:r>
      <w:r w:rsidRPr="00C95162">
        <w:rPr>
          <w:rStyle w:val="StyleUnderline"/>
        </w:rPr>
        <w:t>China will safeguard its maritime rights and interests, and make overall plans and take all factors into consideration</w:t>
      </w:r>
      <w:r w:rsidRPr="009103E8">
        <w:rPr>
          <w:sz w:val="16"/>
          <w:szCs w:val="24"/>
        </w:rPr>
        <w:t xml:space="preserve">, he said. Xi said China will adhere to the path of peaceful development, but "in no way will the country abandon its legitimate rights and interests, nor will it give up its core national interests." The president said </w:t>
      </w:r>
      <w:r w:rsidRPr="00C95162">
        <w:rPr>
          <w:rStyle w:val="StyleUnderline"/>
        </w:rPr>
        <w:t>China will "use peaceful means</w:t>
      </w:r>
      <w:r w:rsidRPr="009103E8">
        <w:rPr>
          <w:sz w:val="16"/>
          <w:szCs w:val="24"/>
        </w:rPr>
        <w:t xml:space="preserve"> and negotiations to </w:t>
      </w:r>
      <w:r w:rsidRPr="00C95162">
        <w:rPr>
          <w:rStyle w:val="StyleUnderline"/>
        </w:rPr>
        <w:t>settle disputes and strive to safeguard peace and stability."</w:t>
      </w:r>
      <w:r w:rsidRPr="009103E8">
        <w:rPr>
          <w:sz w:val="16"/>
          <w:szCs w:val="24"/>
        </w:rPr>
        <w:t xml:space="preserve"> Meanwhile, he stressed that </w:t>
      </w:r>
      <w:r w:rsidRPr="00C95162">
        <w:rPr>
          <w:rStyle w:val="StyleUnderline"/>
        </w:rPr>
        <w:t>China will prepare to cope with complexities, enhance its capacity in safeguarding maritime rights and interests, and resolutely safeguard its maritime rights and interests</w:t>
      </w:r>
      <w:r w:rsidRPr="009103E8">
        <w:rPr>
          <w:sz w:val="16"/>
          <w:szCs w:val="24"/>
        </w:rPr>
        <w:t xml:space="preserve">. The country will adhere to the policy of "shelving disputes and carrying out joint development" for areas over which China owns sovereign rights, while also promoting mutually beneficial and friendly cooperation and seeking and expanding common converging interests with other countries, Xi said. In the 21st century, </w:t>
      </w:r>
      <w:r w:rsidRPr="00C95162">
        <w:rPr>
          <w:rStyle w:val="StyleUnderline"/>
        </w:rPr>
        <w:t xml:space="preserve">oceans and seas have an increasingly important role to play in a country's economic development and opening up to the outside world, he said. Their status has become more prominent in regards to safeguarding state sovereignty, national security and development interests, as well as the advancement of a country's ecological civilization. The oceans and seas have an increasingly important strategic status concerning global competition in the spheres of politics, economic development, military, and technology, he said. The key report to the 18th National Congress of the CPC held last November outlined the "maritime power" strategy, calling for enhanced capacity for exploiting marine resources, protecting the marine environment and safeguarding China's maritime rights and interests. At the study session, Xi underscored efforts to make marine industries a pillar of China's national economy. Relevant parties should improve the capability and enlarge the fields for exploiting marine resources so as to "cultivate the marine economy into a new growth point of the country," he said. Xi also emphasized the "sustainable exploitation of marine resources," saying that exploitation and protection, as well as pollution control and ecological remediation, should all be taken into account. "All-out efforts should be made to curb the trend of the deterioration of the marine ecological environment," Xi said. </w:t>
      </w:r>
      <w:r w:rsidRPr="009103E8">
        <w:rPr>
          <w:sz w:val="16"/>
          <w:szCs w:val="24"/>
        </w:rPr>
        <w:t xml:space="preserve">"(The authorities) should be resolute in taking measures to achieve remarkable improvement in the marine ecological environment and ensure safe seafood, blue seas and skies, and clean beaches for the public," he said. </w:t>
      </w:r>
      <w:r w:rsidRPr="00C95162">
        <w:rPr>
          <w:rStyle w:val="StyleUnderline"/>
        </w:rPr>
        <w:t>Pollutants from land-based sources should be effectively controlled and the establishment of an ecological compensation mechanism should be accelerated, according to Xi. China should forcefully develop high-end and advanced oceanic technologies in order to build China into a maritime power,</w:t>
      </w:r>
      <w:r w:rsidRPr="009103E8">
        <w:rPr>
          <w:sz w:val="16"/>
          <w:szCs w:val="24"/>
        </w:rPr>
        <w:t xml:space="preserve"> Xi noted. He urged relevant authorities to make breakthroughs in major fields like deep water, green and oceanic safety technologies and promote research and development of core technologies and key generic technologies that are essential for marine economic restructuring. "China's maritime cause has generally entered the best period of development after years of efforts," said the president. Xi said China must strive for unified development in the ocean and on land as well as seek a harmonious human-ocean relationship during the development</w:t>
      </w:r>
      <w:r w:rsidRPr="009103E8">
        <w:rPr>
          <w:sz w:val="24"/>
          <w:szCs w:val="24"/>
          <w:u w:val="single"/>
        </w:rPr>
        <w:t xml:space="preserve">. </w:t>
      </w:r>
      <w:r w:rsidRPr="00C95162">
        <w:rPr>
          <w:rStyle w:val="StyleUnderline"/>
        </w:rPr>
        <w:t>China will depend on the ocean to prosper and will steadily promote the building of its maritime power through peaceful and mutually beneficial cooperation, he said</w:t>
      </w:r>
      <w:r w:rsidRPr="009103E8">
        <w:rPr>
          <w:sz w:val="16"/>
          <w:szCs w:val="24"/>
        </w:rPr>
        <w:t xml:space="preserve">. Zeng </w:t>
      </w:r>
      <w:proofErr w:type="spellStart"/>
      <w:r w:rsidRPr="009103E8">
        <w:rPr>
          <w:sz w:val="16"/>
          <w:szCs w:val="24"/>
        </w:rPr>
        <w:t>Hengyi</w:t>
      </w:r>
      <w:proofErr w:type="spellEnd"/>
      <w:r w:rsidRPr="009103E8">
        <w:rPr>
          <w:sz w:val="16"/>
          <w:szCs w:val="24"/>
        </w:rPr>
        <w:t xml:space="preserve">, deputy chief engineer of the China National Offshore Oil Corp., and </w:t>
      </w:r>
      <w:proofErr w:type="gramStart"/>
      <w:r w:rsidRPr="009103E8">
        <w:rPr>
          <w:sz w:val="16"/>
          <w:szCs w:val="24"/>
        </w:rPr>
        <w:t>Gao</w:t>
      </w:r>
      <w:proofErr w:type="gramEnd"/>
      <w:r w:rsidRPr="009103E8">
        <w:rPr>
          <w:sz w:val="16"/>
          <w:szCs w:val="24"/>
        </w:rPr>
        <w:t xml:space="preserve"> </w:t>
      </w:r>
      <w:proofErr w:type="spellStart"/>
      <w:r w:rsidRPr="009103E8">
        <w:rPr>
          <w:sz w:val="16"/>
          <w:szCs w:val="24"/>
        </w:rPr>
        <w:t>Zhiguo</w:t>
      </w:r>
      <w:proofErr w:type="spellEnd"/>
      <w:r w:rsidRPr="009103E8">
        <w:rPr>
          <w:sz w:val="16"/>
          <w:szCs w:val="24"/>
        </w:rPr>
        <w:t>, a researcher with the China Institute for Marine Affairs under the State Oceanic Administration, made representations and put forward their suggestions regarding maritime power at the session.</w:t>
      </w:r>
      <w:r>
        <w:rPr>
          <w:sz w:val="16"/>
          <w:szCs w:val="24"/>
        </w:rPr>
        <w:t xml:space="preserve"> </w:t>
      </w:r>
    </w:p>
    <w:p w:rsidR="006117CF" w:rsidRPr="00A71EFC" w:rsidRDefault="006117CF" w:rsidP="00E2021A">
      <w:pPr>
        <w:pStyle w:val="Heading4"/>
      </w:pPr>
      <w:r>
        <w:t xml:space="preserve">China leads ocean development </w:t>
      </w:r>
    </w:p>
    <w:p w:rsidR="006117CF" w:rsidRDefault="006117CF" w:rsidP="006117CF">
      <w:pPr>
        <w:rPr>
          <w:rFonts w:cs="Calibri"/>
          <w:color w:val="000000"/>
          <w:sz w:val="24"/>
          <w:szCs w:val="24"/>
        </w:rPr>
      </w:pPr>
      <w:proofErr w:type="spellStart"/>
      <w:r w:rsidRPr="000703AA">
        <w:rPr>
          <w:rFonts w:cs="Calibri"/>
          <w:color w:val="000000"/>
          <w:sz w:val="24"/>
          <w:szCs w:val="24"/>
        </w:rPr>
        <w:t>Rui</w:t>
      </w:r>
      <w:proofErr w:type="spellEnd"/>
      <w:r w:rsidRPr="000703AA">
        <w:rPr>
          <w:rFonts w:cs="Calibri"/>
          <w:color w:val="000000"/>
          <w:sz w:val="24"/>
          <w:szCs w:val="24"/>
        </w:rPr>
        <w:t xml:space="preserve"> </w:t>
      </w:r>
      <w:r w:rsidRPr="00A71EFC">
        <w:rPr>
          <w:rStyle w:val="Style13ptBold"/>
        </w:rPr>
        <w:t>Zhao</w:t>
      </w:r>
      <w:r>
        <w:rPr>
          <w:rFonts w:cs="Calibri"/>
          <w:color w:val="000000"/>
          <w:sz w:val="24"/>
          <w:szCs w:val="24"/>
        </w:rPr>
        <w:t xml:space="preserve">, associate research fellow, “The Role of Ocean Industry in the Chinese National Economy: An Input-Output Analysis” May </w:t>
      </w:r>
      <w:r w:rsidRPr="00A71EFC">
        <w:rPr>
          <w:rStyle w:val="Style13ptBold"/>
        </w:rPr>
        <w:t>2013</w:t>
      </w:r>
      <w:r>
        <w:rPr>
          <w:rFonts w:cs="Calibri"/>
          <w:color w:val="000000"/>
          <w:sz w:val="24"/>
          <w:szCs w:val="24"/>
        </w:rPr>
        <w:t>, Ocean Economy Department</w:t>
      </w:r>
    </w:p>
    <w:p w:rsidR="006117CF" w:rsidRPr="000703AA" w:rsidRDefault="006117CF" w:rsidP="006117CF">
      <w:pPr>
        <w:rPr>
          <w:rFonts w:cs="Calibri"/>
          <w:color w:val="000000"/>
          <w:sz w:val="24"/>
          <w:szCs w:val="24"/>
        </w:rPr>
      </w:pPr>
      <w:r>
        <w:rPr>
          <w:rFonts w:cs="Calibri"/>
          <w:color w:val="000000"/>
          <w:sz w:val="24"/>
          <w:szCs w:val="24"/>
        </w:rPr>
        <w:t>National Marine Data and Information Service: Tianjin, China. [</w:t>
      </w:r>
      <w:r w:rsidRPr="0017020E">
        <w:rPr>
          <w:rFonts w:cs="Calibri"/>
          <w:color w:val="000000"/>
          <w:sz w:val="24"/>
          <w:szCs w:val="24"/>
        </w:rPr>
        <w:t>/www.miis.edu/media/view/32499/original/zhao</w:t>
      </w:r>
      <w:r>
        <w:rPr>
          <w:rFonts w:cs="Calibri"/>
          <w:color w:val="000000"/>
          <w:sz w:val="24"/>
          <w:szCs w:val="24"/>
        </w:rPr>
        <w:t>]</w:t>
      </w:r>
    </w:p>
    <w:p w:rsidR="006117CF" w:rsidRDefault="006117CF" w:rsidP="006117CF">
      <w:pPr>
        <w:rPr>
          <w:rFonts w:cs="Calibri"/>
          <w:color w:val="000000"/>
          <w:sz w:val="16"/>
          <w:szCs w:val="24"/>
        </w:rPr>
      </w:pPr>
      <w:r>
        <w:rPr>
          <w:rFonts w:cs="Calibri"/>
          <w:color w:val="000000"/>
          <w:sz w:val="16"/>
          <w:szCs w:val="24"/>
        </w:rPr>
        <w:lastRenderedPageBreak/>
        <w:t xml:space="preserve"> </w:t>
      </w:r>
    </w:p>
    <w:p w:rsidR="006117CF" w:rsidRPr="00A71EFC" w:rsidRDefault="006117CF" w:rsidP="006117CF">
      <w:pPr>
        <w:rPr>
          <w:rFonts w:cs="Calibri"/>
          <w:color w:val="000000"/>
          <w:sz w:val="12"/>
          <w:szCs w:val="24"/>
        </w:rPr>
      </w:pPr>
      <w:r w:rsidRPr="00A71EFC">
        <w:rPr>
          <w:rFonts w:cs="Calibri"/>
          <w:color w:val="000000"/>
          <w:sz w:val="12"/>
          <w:szCs w:val="24"/>
        </w:rPr>
        <w:t xml:space="preserve">The 21st century is the century of ocean and blue civilization. Economic </w:t>
      </w:r>
      <w:r w:rsidRPr="00A71EFC">
        <w:rPr>
          <w:rStyle w:val="StyleUnderline"/>
        </w:rPr>
        <w:t xml:space="preserve">globalization is </w:t>
      </w:r>
      <w:r w:rsidRPr="00A71EFC">
        <w:rPr>
          <w:rStyle w:val="Emphasis"/>
        </w:rPr>
        <w:t>accelerating to push</w:t>
      </w:r>
      <w:r w:rsidRPr="00A71EFC">
        <w:rPr>
          <w:rStyle w:val="StyleUnderline"/>
        </w:rPr>
        <w:t xml:space="preserve"> inland economies to move toward the ocean economy.2 Exploration and protection of ocean resources play</w:t>
      </w:r>
      <w:r w:rsidRPr="00FE14B4">
        <w:rPr>
          <w:rFonts w:cs="Calibri"/>
          <w:color w:val="000000"/>
          <w:sz w:val="24"/>
          <w:szCs w:val="24"/>
          <w:u w:val="single"/>
        </w:rPr>
        <w:t xml:space="preserve"> </w:t>
      </w:r>
      <w:r w:rsidRPr="00A71EFC">
        <w:rPr>
          <w:rStyle w:val="Emphasis"/>
        </w:rPr>
        <w:t>an important role</w:t>
      </w:r>
      <w:r w:rsidRPr="00FE14B4">
        <w:rPr>
          <w:rFonts w:cs="Calibri"/>
          <w:color w:val="000000"/>
          <w:sz w:val="24"/>
          <w:szCs w:val="24"/>
          <w:u w:val="single"/>
        </w:rPr>
        <w:t xml:space="preserve"> in sustainable development, </w:t>
      </w:r>
      <w:r w:rsidRPr="00A71EFC">
        <w:rPr>
          <w:rStyle w:val="Emphasis"/>
        </w:rPr>
        <w:t>especially in China</w:t>
      </w:r>
      <w:r w:rsidRPr="00FE14B4">
        <w:rPr>
          <w:rFonts w:cs="Calibri"/>
          <w:color w:val="000000"/>
          <w:sz w:val="24"/>
          <w:szCs w:val="24"/>
          <w:u w:val="single"/>
        </w:rPr>
        <w:t xml:space="preserve"> </w:t>
      </w:r>
      <w:r w:rsidRPr="00A71EFC">
        <w:rPr>
          <w:rStyle w:val="StyleUnderline"/>
        </w:rPr>
        <w:t>who has a vast sea territory</w:t>
      </w:r>
      <w:r w:rsidRPr="00A71EFC">
        <w:rPr>
          <w:rFonts w:cs="Calibri"/>
          <w:color w:val="000000"/>
          <w:sz w:val="12"/>
          <w:szCs w:val="24"/>
        </w:rPr>
        <w:t>. Since China adopted the policy of “reform and opening” in 1978</w:t>
      </w:r>
      <w:r w:rsidRPr="00FE14B4">
        <w:rPr>
          <w:rFonts w:cs="Calibri"/>
          <w:color w:val="000000"/>
          <w:sz w:val="24"/>
          <w:szCs w:val="24"/>
          <w:u w:val="single"/>
        </w:rPr>
        <w:t xml:space="preserve">, </w:t>
      </w:r>
      <w:r w:rsidRPr="00A71EFC">
        <w:rPr>
          <w:rStyle w:val="StyleUnderline"/>
        </w:rPr>
        <w:t>China has witnessed the</w:t>
      </w:r>
      <w:r w:rsidRPr="00FE14B4">
        <w:rPr>
          <w:rFonts w:cs="Calibri"/>
          <w:color w:val="000000"/>
          <w:sz w:val="24"/>
          <w:szCs w:val="24"/>
          <w:u w:val="single"/>
        </w:rPr>
        <w:t xml:space="preserve"> </w:t>
      </w:r>
      <w:r w:rsidRPr="00A71EFC">
        <w:rPr>
          <w:rStyle w:val="Emphasis"/>
        </w:rPr>
        <w:t>rapid development of marine resources</w:t>
      </w:r>
      <w:r w:rsidRPr="00FE14B4">
        <w:rPr>
          <w:rFonts w:cs="Calibri"/>
          <w:color w:val="000000"/>
          <w:sz w:val="24"/>
          <w:szCs w:val="24"/>
          <w:u w:val="single"/>
        </w:rPr>
        <w:t xml:space="preserve">, </w:t>
      </w:r>
      <w:r w:rsidRPr="00A71EFC">
        <w:rPr>
          <w:rStyle w:val="StyleUnderline"/>
        </w:rPr>
        <w:t>especially in the recent decade. China’s marine economy has maintained a higher growth rate than that of the national economy during the same period,</w:t>
      </w:r>
      <w:r w:rsidRPr="00A71EFC">
        <w:rPr>
          <w:rFonts w:cs="Calibri"/>
          <w:color w:val="000000"/>
          <w:sz w:val="12"/>
          <w:szCs w:val="24"/>
        </w:rPr>
        <w:t xml:space="preserve"> yet it still has certain disparities with the global marine economy. As mentioned above, </w:t>
      </w:r>
      <w:r w:rsidRPr="00A71EFC">
        <w:rPr>
          <w:rStyle w:val="Emphasis"/>
        </w:rPr>
        <w:t>a new era of the ocean economy in China has started</w:t>
      </w:r>
      <w:r w:rsidRPr="00A71EFC">
        <w:rPr>
          <w:rStyle w:val="StyleUnderline"/>
        </w:rPr>
        <w:t>; the ocean economy will increase greatly in the near future</w:t>
      </w:r>
      <w:r w:rsidRPr="00FE14B4">
        <w:rPr>
          <w:rFonts w:cs="Calibri"/>
          <w:color w:val="000000"/>
          <w:sz w:val="24"/>
          <w:szCs w:val="24"/>
          <w:u w:val="single"/>
        </w:rPr>
        <w:t>.</w:t>
      </w:r>
      <w:r w:rsidRPr="00A71EFC">
        <w:rPr>
          <w:rFonts w:cs="Calibri"/>
          <w:color w:val="000000"/>
          <w:sz w:val="12"/>
          <w:szCs w:val="24"/>
        </w:rPr>
        <w:t xml:space="preserve"> According to the 2011 statistical bulletin of China’s Ocean Economy, </w:t>
      </w:r>
      <w:r w:rsidRPr="00A71EFC">
        <w:rPr>
          <w:sz w:val="12"/>
        </w:rPr>
        <w:t xml:space="preserve">the Ocean economy in China accounts for </w:t>
      </w:r>
      <w:proofErr w:type="spellStart"/>
      <w:r w:rsidRPr="00A71EFC">
        <w:rPr>
          <w:sz w:val="12"/>
        </w:rPr>
        <w:t>nomore</w:t>
      </w:r>
      <w:proofErr w:type="spellEnd"/>
      <w:r w:rsidRPr="00A71EFC">
        <w:rPr>
          <w:sz w:val="12"/>
        </w:rPr>
        <w:t xml:space="preserve"> than 10 percent of China's gross domestic product (GDP), and</w:t>
      </w:r>
      <w:r w:rsidRPr="00A71EFC">
        <w:rPr>
          <w:rFonts w:cs="Calibri"/>
          <w:color w:val="000000"/>
          <w:sz w:val="12"/>
          <w:szCs w:val="24"/>
        </w:rPr>
        <w:t xml:space="preserve"> it is mainly centered on traditional industries such as fishing, transport and tourism. Emerging industries, including marine-related biomedicine, power, chemicals and seawater utilization, only account for five percent of marine output. Therefore, in this research, I will focus on traditional industries including the ocean transport industry, coastal tourism industry, shipbuilding industry and marine fishery industry [15]. </w:t>
      </w:r>
      <w:r w:rsidRPr="00A71EFC">
        <w:rPr>
          <w:rStyle w:val="StyleUnderline"/>
        </w:rPr>
        <w:t>According to the China marine statistical yearbook 2011, major</w:t>
      </w:r>
      <w:r w:rsidRPr="00FE14B4">
        <w:rPr>
          <w:rFonts w:cs="Calibri"/>
          <w:color w:val="000000"/>
          <w:sz w:val="24"/>
          <w:szCs w:val="24"/>
          <w:u w:val="single"/>
        </w:rPr>
        <w:t xml:space="preserve"> marine industries’ effects on value added of the national marine economy in 2010 reached 1618.78 billion Yuan, </w:t>
      </w:r>
      <w:r w:rsidRPr="00A71EFC">
        <w:rPr>
          <w:rStyle w:val="Emphasis"/>
        </w:rPr>
        <w:t>up 17.4% from</w:t>
      </w:r>
      <w:r w:rsidRPr="00FE14B4">
        <w:rPr>
          <w:rFonts w:cs="Calibri"/>
          <w:color w:val="000000"/>
          <w:sz w:val="24"/>
          <w:szCs w:val="24"/>
          <w:u w:val="single"/>
        </w:rPr>
        <w:t xml:space="preserve"> the previous </w:t>
      </w:r>
      <w:proofErr w:type="gramStart"/>
      <w:r w:rsidRPr="00FE14B4">
        <w:rPr>
          <w:rFonts w:cs="Calibri"/>
          <w:color w:val="000000"/>
          <w:sz w:val="24"/>
          <w:szCs w:val="24"/>
          <w:u w:val="single"/>
        </w:rPr>
        <w:t>year</w:t>
      </w:r>
      <w:r w:rsidRPr="00A71EFC">
        <w:rPr>
          <w:rFonts w:cs="Calibri"/>
          <w:color w:val="000000"/>
          <w:sz w:val="12"/>
          <w:szCs w:val="24"/>
        </w:rPr>
        <w:t>(</w:t>
      </w:r>
      <w:proofErr w:type="gramEnd"/>
      <w:r w:rsidRPr="00A71EFC">
        <w:rPr>
          <w:rFonts w:cs="Calibri"/>
          <w:color w:val="000000"/>
          <w:sz w:val="12"/>
          <w:szCs w:val="24"/>
        </w:rPr>
        <w:t>unless otherwise specified, the growth rate is calculated in the comparable price</w:t>
      </w:r>
      <w:r w:rsidRPr="00FE14B4">
        <w:rPr>
          <w:rFonts w:cs="Calibri"/>
          <w:color w:val="000000"/>
          <w:sz w:val="24"/>
          <w:szCs w:val="24"/>
          <w:u w:val="single"/>
        </w:rPr>
        <w:t xml:space="preserve">). The coastal tourism and marine communications and transportation industry </w:t>
      </w:r>
      <w:r w:rsidRPr="00A71EFC">
        <w:rPr>
          <w:rStyle w:val="Emphasis"/>
        </w:rPr>
        <w:t>still played a dominant role</w:t>
      </w:r>
      <w:r w:rsidRPr="00A71EFC">
        <w:rPr>
          <w:rFonts w:cs="Calibri"/>
          <w:color w:val="000000"/>
          <w:sz w:val="12"/>
          <w:szCs w:val="24"/>
        </w:rPr>
        <w:t xml:space="preserve"> [16]. </w:t>
      </w:r>
    </w:p>
    <w:p w:rsidR="005C41F0" w:rsidRDefault="005C41F0" w:rsidP="005C41F0">
      <w:pPr>
        <w:pStyle w:val="Heading3"/>
      </w:pPr>
      <w:r>
        <w:lastRenderedPageBreak/>
        <w:t>Resolution – Exploration</w:t>
      </w:r>
    </w:p>
    <w:p w:rsidR="005C41F0" w:rsidRDefault="005C41F0" w:rsidP="00E2021A">
      <w:pPr>
        <w:pStyle w:val="Heading4"/>
      </w:pPr>
      <w:r>
        <w:t xml:space="preserve">China should lead ocean exploration – </w:t>
      </w:r>
      <w:proofErr w:type="spellStart"/>
      <w:r>
        <w:t>Jiaolong</w:t>
      </w:r>
      <w:proofErr w:type="spellEnd"/>
      <w:r>
        <w:t xml:space="preserve"> tech is world class, leading commitment/will, private sector support</w:t>
      </w:r>
    </w:p>
    <w:p w:rsidR="005C41F0" w:rsidRDefault="005C41F0" w:rsidP="005C41F0">
      <w:pPr>
        <w:rPr>
          <w:rStyle w:val="Style13ptBold"/>
        </w:rPr>
      </w:pPr>
      <w:proofErr w:type="spellStart"/>
      <w:r w:rsidRPr="005C41F0">
        <w:rPr>
          <w:rStyle w:val="Style13ptBold"/>
        </w:rPr>
        <w:t>Yuanqing</w:t>
      </w:r>
      <w:proofErr w:type="spellEnd"/>
      <w:r w:rsidRPr="005C41F0">
        <w:rPr>
          <w:rStyle w:val="Style13ptBold"/>
        </w:rPr>
        <w:t xml:space="preserve"> 14</w:t>
      </w:r>
    </w:p>
    <w:p w:rsidR="005C41F0" w:rsidRPr="005C41F0" w:rsidRDefault="005C41F0" w:rsidP="005C41F0">
      <w:r w:rsidRPr="005C41F0">
        <w:t xml:space="preserve">{Sun, syndicated columnist on Chinese governmental policy, “China Takes Lead </w:t>
      </w:r>
      <w:proofErr w:type="gramStart"/>
      <w:r w:rsidRPr="005C41F0">
        <w:t>In</w:t>
      </w:r>
      <w:proofErr w:type="gramEnd"/>
      <w:r w:rsidRPr="005C41F0">
        <w:t xml:space="preserve"> Underwater Exploration,” China Daily: Asia, 7/3, http://www.chinadailyasia.com/lifestyle/2014-07/03/content_15146050.html#THUR}</w:t>
      </w:r>
    </w:p>
    <w:p w:rsidR="005C41F0" w:rsidRPr="005C41F0" w:rsidRDefault="005C41F0" w:rsidP="005C41F0">
      <w:pPr>
        <w:rPr>
          <w:rStyle w:val="Style13ptBold"/>
        </w:rPr>
      </w:pPr>
    </w:p>
    <w:p w:rsidR="005C41F0" w:rsidRPr="005C41F0" w:rsidRDefault="005C41F0" w:rsidP="005C41F0">
      <w:pPr>
        <w:rPr>
          <w:sz w:val="14"/>
        </w:rPr>
      </w:pPr>
      <w:r w:rsidRPr="005C41F0">
        <w:rPr>
          <w:rStyle w:val="StyleUnderline"/>
        </w:rPr>
        <w:t xml:space="preserve">The </w:t>
      </w:r>
      <w:proofErr w:type="spellStart"/>
      <w:r w:rsidRPr="005C41F0">
        <w:rPr>
          <w:rStyle w:val="StyleUnderline"/>
        </w:rPr>
        <w:t>Jiaolong</w:t>
      </w:r>
      <w:proofErr w:type="spellEnd"/>
      <w:r w:rsidRPr="005C41F0">
        <w:rPr>
          <w:rStyle w:val="StyleUnderline"/>
        </w:rPr>
        <w:t xml:space="preserve"> submersible won the 2014 Hans Hass Fifty Fathoms Award</w:t>
      </w:r>
      <w:r w:rsidRPr="005C41F0">
        <w:rPr>
          <w:sz w:val="14"/>
        </w:rPr>
        <w:t xml:space="preserve"> in </w:t>
      </w:r>
      <w:proofErr w:type="spellStart"/>
      <w:r w:rsidRPr="005C41F0">
        <w:rPr>
          <w:sz w:val="14"/>
        </w:rPr>
        <w:t>Sanya</w:t>
      </w:r>
      <w:proofErr w:type="spellEnd"/>
      <w:r w:rsidRPr="005C41F0">
        <w:rPr>
          <w:sz w:val="14"/>
        </w:rPr>
        <w:t xml:space="preserve">, Hainan province, in June. The award is jointly given by the Historical Diving Society Hans Hass Award Committee and Swiss watchmaker </w:t>
      </w:r>
      <w:proofErr w:type="spellStart"/>
      <w:r w:rsidRPr="005C41F0">
        <w:rPr>
          <w:sz w:val="14"/>
        </w:rPr>
        <w:t>Blancpain</w:t>
      </w:r>
      <w:proofErr w:type="spellEnd"/>
      <w:r w:rsidRPr="005C41F0">
        <w:rPr>
          <w:sz w:val="14"/>
        </w:rPr>
        <w:t xml:space="preserve">. </w:t>
      </w:r>
      <w:r w:rsidRPr="005C41F0">
        <w:rPr>
          <w:rStyle w:val="StyleUnderline"/>
        </w:rPr>
        <w:t>The submersible</w:t>
      </w:r>
      <w:r w:rsidRPr="005C41F0">
        <w:rPr>
          <w:sz w:val="14"/>
        </w:rPr>
        <w:t xml:space="preserve">, independently </w:t>
      </w:r>
      <w:r w:rsidRPr="005C41F0">
        <w:rPr>
          <w:rStyle w:val="StyleUnderline"/>
        </w:rPr>
        <w:t>developed in China, reached</w:t>
      </w:r>
      <w:r w:rsidRPr="005C41F0">
        <w:rPr>
          <w:sz w:val="14"/>
        </w:rPr>
        <w:t xml:space="preserve"> as deep as </w:t>
      </w:r>
      <w:r w:rsidRPr="005C41F0">
        <w:rPr>
          <w:rStyle w:val="Emphasis"/>
        </w:rPr>
        <w:t>7,062 meters</w:t>
      </w:r>
      <w:r w:rsidRPr="005C41F0">
        <w:rPr>
          <w:rStyle w:val="StyleUnderline"/>
        </w:rPr>
        <w:t xml:space="preserve"> in the Mariana Trench</w:t>
      </w:r>
      <w:r w:rsidRPr="005C41F0">
        <w:rPr>
          <w:sz w:val="14"/>
        </w:rPr>
        <w:t xml:space="preserve"> in the western Pacific Ocean in 2012, </w:t>
      </w:r>
      <w:r w:rsidRPr="005C41F0">
        <w:rPr>
          <w:rStyle w:val="StyleUnderline"/>
        </w:rPr>
        <w:t xml:space="preserve">setting a </w:t>
      </w:r>
      <w:r w:rsidRPr="005C41F0">
        <w:rPr>
          <w:rStyle w:val="Emphasis"/>
        </w:rPr>
        <w:t>new record</w:t>
      </w:r>
      <w:r w:rsidRPr="005C41F0">
        <w:rPr>
          <w:sz w:val="14"/>
        </w:rPr>
        <w:t xml:space="preserve"> among Chinese divers. The committee initiated a double prize for Cui </w:t>
      </w:r>
      <w:proofErr w:type="spellStart"/>
      <w:r w:rsidRPr="005C41F0">
        <w:rPr>
          <w:sz w:val="14"/>
        </w:rPr>
        <w:t>Weicheng</w:t>
      </w:r>
      <w:proofErr w:type="spellEnd"/>
      <w:r w:rsidRPr="005C41F0">
        <w:rPr>
          <w:sz w:val="14"/>
        </w:rPr>
        <w:t xml:space="preserve">, deputy chief designer of </w:t>
      </w:r>
      <w:proofErr w:type="spellStart"/>
      <w:r w:rsidRPr="005C41F0">
        <w:rPr>
          <w:sz w:val="14"/>
        </w:rPr>
        <w:t>Jiaolong</w:t>
      </w:r>
      <w:proofErr w:type="spellEnd"/>
      <w:r w:rsidRPr="005C41F0">
        <w:rPr>
          <w:sz w:val="14"/>
        </w:rPr>
        <w:t xml:space="preserve">, for his individual achievements, and the State Oceanic Administration for its support in building the submersible. The award has been honoring individuals for excellence in underwater science and technology since 2003. Previous recipients include renowned film director and diving pioneer James Cameron and Stan Waterman, pioneering underwater film producer and photographer. This is the first time a Chinese project has won the award. </w:t>
      </w:r>
      <w:r w:rsidRPr="005C41F0">
        <w:rPr>
          <w:rStyle w:val="StyleUnderline"/>
        </w:rPr>
        <w:t xml:space="preserve">"Today, </w:t>
      </w:r>
      <w:r w:rsidRPr="005C41F0">
        <w:rPr>
          <w:rStyle w:val="Emphasis"/>
          <w:sz w:val="32"/>
        </w:rPr>
        <w:t>it is China that is leading the world in its commitment to manned deep ocean exploration</w:t>
      </w:r>
      <w:r w:rsidRPr="005C41F0">
        <w:rPr>
          <w:rStyle w:val="Emphasis"/>
        </w:rPr>
        <w:t>,</w:t>
      </w:r>
      <w:r w:rsidRPr="005C41F0">
        <w:rPr>
          <w:rStyle w:val="StyleUnderline"/>
        </w:rPr>
        <w:t>" says</w:t>
      </w:r>
      <w:r w:rsidRPr="005C41F0">
        <w:rPr>
          <w:sz w:val="14"/>
        </w:rPr>
        <w:t xml:space="preserve"> </w:t>
      </w:r>
      <w:proofErr w:type="spellStart"/>
      <w:r w:rsidRPr="005C41F0">
        <w:rPr>
          <w:sz w:val="14"/>
        </w:rPr>
        <w:t>Krov</w:t>
      </w:r>
      <w:proofErr w:type="spellEnd"/>
      <w:r w:rsidRPr="005C41F0">
        <w:rPr>
          <w:sz w:val="14"/>
        </w:rPr>
        <w:t xml:space="preserve"> </w:t>
      </w:r>
      <w:r w:rsidRPr="005C41F0">
        <w:rPr>
          <w:rStyle w:val="StyleUnderline"/>
        </w:rPr>
        <w:t>Menuhin</w:t>
      </w:r>
      <w:r w:rsidRPr="005C41F0">
        <w:rPr>
          <w:sz w:val="14"/>
        </w:rPr>
        <w:t xml:space="preserve">, chairman of the award committee and </w:t>
      </w:r>
      <w:r w:rsidRPr="005C41F0">
        <w:rPr>
          <w:rStyle w:val="StyleUnderline"/>
        </w:rPr>
        <w:t>advisory board member at the Historical Diving Society, an international non-profit organization that studies man's underwater activities and promotes public awareness of the ocean.</w:t>
      </w:r>
      <w:r>
        <w:rPr>
          <w:rStyle w:val="StyleUnderline"/>
        </w:rPr>
        <w:t xml:space="preserve"> </w:t>
      </w:r>
      <w:r w:rsidRPr="005C41F0">
        <w:rPr>
          <w:sz w:val="14"/>
        </w:rPr>
        <w:t>"</w:t>
      </w:r>
      <w:r w:rsidRPr="005C41F0">
        <w:rPr>
          <w:rStyle w:val="StyleUnderline"/>
        </w:rPr>
        <w:t>And the far-sighted vision, the courage and the immense engagement to implement this program is in keeping with the pioneering spirit of Hans Hass. He entered the ocean with the same vision, courage and commitment," he says.</w:t>
      </w:r>
      <w:r>
        <w:rPr>
          <w:rStyle w:val="StyleUnderline"/>
        </w:rPr>
        <w:t xml:space="preserve"> </w:t>
      </w:r>
      <w:r w:rsidRPr="005C41F0">
        <w:rPr>
          <w:sz w:val="14"/>
        </w:rPr>
        <w:t xml:space="preserve">The winners received a framed cast bronze plaque, with an image of Hans Hass, designed by ocean artist </w:t>
      </w:r>
      <w:proofErr w:type="spellStart"/>
      <w:r w:rsidRPr="005C41F0">
        <w:rPr>
          <w:sz w:val="14"/>
        </w:rPr>
        <w:t>Wyland</w:t>
      </w:r>
      <w:proofErr w:type="spellEnd"/>
      <w:r w:rsidRPr="005C41F0">
        <w:rPr>
          <w:sz w:val="14"/>
        </w:rPr>
        <w:t xml:space="preserve">. And </w:t>
      </w:r>
      <w:proofErr w:type="spellStart"/>
      <w:r w:rsidRPr="005C41F0">
        <w:rPr>
          <w:sz w:val="14"/>
        </w:rPr>
        <w:t>Blancpain</w:t>
      </w:r>
      <w:proofErr w:type="spellEnd"/>
      <w:r w:rsidRPr="005C41F0">
        <w:rPr>
          <w:sz w:val="14"/>
        </w:rPr>
        <w:t xml:space="preserve"> presented them Fifty Fathoms Bathyscaphe diving watches with specially engraved cases. The brand will serve as the official time keeper for </w:t>
      </w:r>
      <w:proofErr w:type="spellStart"/>
      <w:r w:rsidRPr="005C41F0">
        <w:rPr>
          <w:sz w:val="14"/>
        </w:rPr>
        <w:t>Jiaolong's</w:t>
      </w:r>
      <w:proofErr w:type="spellEnd"/>
      <w:r w:rsidRPr="005C41F0">
        <w:rPr>
          <w:sz w:val="14"/>
        </w:rPr>
        <w:t xml:space="preserve"> future underwater expeditions. It also announced a collaboration with the State Oceanic Administration to launch projects to raise public consciousness of the ocean in China in the coming years. The details are still being discussed. "</w:t>
      </w:r>
      <w:r w:rsidRPr="005C41F0">
        <w:rPr>
          <w:rStyle w:val="StyleUnderline"/>
        </w:rPr>
        <w:t xml:space="preserve">We are </w:t>
      </w:r>
      <w:r w:rsidRPr="005C41F0">
        <w:rPr>
          <w:rStyle w:val="Emphasis"/>
        </w:rPr>
        <w:t>very impressed</w:t>
      </w:r>
      <w:r w:rsidRPr="005C41F0">
        <w:rPr>
          <w:rStyle w:val="StyleUnderline"/>
        </w:rPr>
        <w:t xml:space="preserve"> with </w:t>
      </w:r>
      <w:proofErr w:type="spellStart"/>
      <w:r w:rsidRPr="005C41F0">
        <w:rPr>
          <w:rStyle w:val="StyleUnderline"/>
        </w:rPr>
        <w:t>Jiaolong</w:t>
      </w:r>
      <w:proofErr w:type="spellEnd"/>
      <w:r w:rsidRPr="005C41F0">
        <w:rPr>
          <w:rStyle w:val="StyleUnderline"/>
        </w:rPr>
        <w:t xml:space="preserve"> with its ability to constantly dive into new depths</w:t>
      </w:r>
      <w:r w:rsidRPr="005C41F0">
        <w:rPr>
          <w:sz w:val="14"/>
        </w:rPr>
        <w:t xml:space="preserve">, especially its crew, whose courage, focus and action enabled them to reach new frontiers all the time," says Marc </w:t>
      </w:r>
      <w:proofErr w:type="spellStart"/>
      <w:r w:rsidRPr="005C41F0">
        <w:rPr>
          <w:sz w:val="14"/>
        </w:rPr>
        <w:t>Junod</w:t>
      </w:r>
      <w:proofErr w:type="spellEnd"/>
      <w:r w:rsidRPr="005C41F0">
        <w:rPr>
          <w:sz w:val="14"/>
        </w:rPr>
        <w:t xml:space="preserve">, vice-president and head of sales at </w:t>
      </w:r>
      <w:proofErr w:type="spellStart"/>
      <w:r w:rsidRPr="005C41F0">
        <w:rPr>
          <w:sz w:val="14"/>
        </w:rPr>
        <w:t>Blancpain</w:t>
      </w:r>
      <w:proofErr w:type="spellEnd"/>
      <w:r w:rsidRPr="005C41F0">
        <w:rPr>
          <w:sz w:val="14"/>
        </w:rPr>
        <w:t xml:space="preserve">. </w:t>
      </w:r>
      <w:r w:rsidRPr="005C41F0">
        <w:rPr>
          <w:rStyle w:val="StyleUnderline"/>
        </w:rPr>
        <w:t xml:space="preserve">The research and development of </w:t>
      </w:r>
      <w:proofErr w:type="spellStart"/>
      <w:r w:rsidRPr="005C41F0">
        <w:rPr>
          <w:rStyle w:val="StyleUnderline"/>
        </w:rPr>
        <w:t>Jiaolong</w:t>
      </w:r>
      <w:proofErr w:type="spellEnd"/>
      <w:r w:rsidRPr="005C41F0">
        <w:rPr>
          <w:rStyle w:val="StyleUnderline"/>
        </w:rPr>
        <w:t xml:space="preserve"> </w:t>
      </w:r>
      <w:r w:rsidRPr="005C41F0">
        <w:rPr>
          <w:rStyle w:val="Emphasis"/>
        </w:rPr>
        <w:t>basically started from zero</w:t>
      </w:r>
      <w:r w:rsidRPr="005C41F0">
        <w:rPr>
          <w:rStyle w:val="StyleUnderline"/>
        </w:rPr>
        <w:t xml:space="preserve"> in 2002. None of the crew members had seen, let alone been in, a virtual submersible before.</w:t>
      </w:r>
      <w:r>
        <w:rPr>
          <w:rStyle w:val="StyleUnderline"/>
        </w:rPr>
        <w:t xml:space="preserve"> </w:t>
      </w:r>
      <w:r w:rsidRPr="005C41F0">
        <w:rPr>
          <w:sz w:val="14"/>
        </w:rPr>
        <w:t xml:space="preserve">Fu </w:t>
      </w:r>
      <w:proofErr w:type="spellStart"/>
      <w:r w:rsidRPr="005C41F0">
        <w:rPr>
          <w:sz w:val="14"/>
        </w:rPr>
        <w:t>Wentao</w:t>
      </w:r>
      <w:proofErr w:type="spellEnd"/>
      <w:r w:rsidRPr="005C41F0">
        <w:rPr>
          <w:sz w:val="14"/>
        </w:rPr>
        <w:t xml:space="preserve">, one of the </w:t>
      </w:r>
      <w:proofErr w:type="spellStart"/>
      <w:r w:rsidRPr="005C41F0">
        <w:rPr>
          <w:sz w:val="14"/>
        </w:rPr>
        <w:t>oceanauts</w:t>
      </w:r>
      <w:proofErr w:type="spellEnd"/>
      <w:r w:rsidRPr="005C41F0">
        <w:rPr>
          <w:sz w:val="14"/>
        </w:rPr>
        <w:t xml:space="preserve"> of </w:t>
      </w:r>
      <w:proofErr w:type="spellStart"/>
      <w:r w:rsidRPr="005C41F0">
        <w:rPr>
          <w:sz w:val="14"/>
        </w:rPr>
        <w:t>Jiaolong</w:t>
      </w:r>
      <w:proofErr w:type="spellEnd"/>
      <w:r w:rsidRPr="005C41F0">
        <w:rPr>
          <w:sz w:val="14"/>
        </w:rPr>
        <w:t xml:space="preserve">, shared his experience underwater, including encounters with curious creatures. "Unlike the terrestrial creatures, those under the water are not cautious at all. They are actually very curious and will even swim toward us," Fu says. </w:t>
      </w:r>
      <w:r w:rsidRPr="005C41F0">
        <w:rPr>
          <w:rStyle w:val="StyleUnderline"/>
        </w:rPr>
        <w:t xml:space="preserve">Cui is planning to launch a project to develop a submersible that will be able to dive </w:t>
      </w:r>
      <w:r w:rsidRPr="005C41F0">
        <w:rPr>
          <w:rStyle w:val="Emphasis"/>
        </w:rPr>
        <w:t>as deep as 11,000 meters</w:t>
      </w:r>
      <w:r w:rsidRPr="005C41F0">
        <w:rPr>
          <w:rStyle w:val="StyleUnderline"/>
        </w:rPr>
        <w:t xml:space="preserve"> with financial support from both the government and the private sector.</w:t>
      </w:r>
      <w:r>
        <w:rPr>
          <w:rStyle w:val="StyleUnderline"/>
        </w:rPr>
        <w:t xml:space="preserve"> </w:t>
      </w:r>
      <w:r w:rsidRPr="005C41F0">
        <w:rPr>
          <w:sz w:val="14"/>
        </w:rPr>
        <w:t>"</w:t>
      </w:r>
      <w:r w:rsidRPr="005C41F0">
        <w:rPr>
          <w:rStyle w:val="StyleUnderline"/>
        </w:rPr>
        <w:t xml:space="preserve">The </w:t>
      </w:r>
      <w:r w:rsidRPr="005C41F0">
        <w:rPr>
          <w:rStyle w:val="Emphasis"/>
        </w:rPr>
        <w:t>combination will fuel faster development in underwater science</w:t>
      </w:r>
      <w:r w:rsidRPr="005C41F0">
        <w:rPr>
          <w:sz w:val="14"/>
        </w:rPr>
        <w:t>," Cui says. "</w:t>
      </w:r>
      <w:r w:rsidRPr="005C41F0">
        <w:rPr>
          <w:rStyle w:val="StyleUnderline"/>
        </w:rPr>
        <w:t>The sea is vast and rich, but we have a lot of research to do</w:t>
      </w:r>
      <w:r w:rsidRPr="005C41F0">
        <w:rPr>
          <w:sz w:val="14"/>
        </w:rPr>
        <w:t xml:space="preserve"> before we can exploit it."</w:t>
      </w:r>
    </w:p>
    <w:p w:rsidR="005C41F0" w:rsidRDefault="005C41F0" w:rsidP="005C41F0"/>
    <w:p w:rsidR="00C60720" w:rsidRDefault="00C60720" w:rsidP="00C60720">
      <w:pPr>
        <w:pStyle w:val="Heading2"/>
      </w:pPr>
      <w:r>
        <w:lastRenderedPageBreak/>
        <w:t>Answers</w:t>
      </w:r>
    </w:p>
    <w:p w:rsidR="00CE6816" w:rsidRDefault="00CE6816" w:rsidP="00CE6816">
      <w:pPr>
        <w:pStyle w:val="Heading3"/>
      </w:pPr>
      <w:r>
        <w:lastRenderedPageBreak/>
        <w:t xml:space="preserve">A2: No </w:t>
      </w:r>
      <w:r w:rsidR="005C41F0">
        <w:t>Money</w:t>
      </w:r>
    </w:p>
    <w:p w:rsidR="005C41F0" w:rsidRDefault="005C41F0" w:rsidP="00E2021A">
      <w:pPr>
        <w:pStyle w:val="Heading4"/>
      </w:pPr>
      <w:r>
        <w:t xml:space="preserve">No funding shortfalls – relatively </w:t>
      </w:r>
      <w:r w:rsidRPr="005C41F0">
        <w:rPr>
          <w:u w:val="single"/>
        </w:rPr>
        <w:t>MORE</w:t>
      </w:r>
      <w:r>
        <w:t xml:space="preserve"> money than western states like the US and investment </w:t>
      </w:r>
      <w:r w:rsidRPr="005C41F0">
        <w:rPr>
          <w:u w:val="single"/>
        </w:rPr>
        <w:t>NOW</w:t>
      </w:r>
    </w:p>
    <w:p w:rsidR="005C41F0" w:rsidRDefault="005C41F0" w:rsidP="005C41F0">
      <w:pPr>
        <w:rPr>
          <w:rStyle w:val="Style13ptBold"/>
        </w:rPr>
      </w:pPr>
      <w:proofErr w:type="spellStart"/>
      <w:r w:rsidRPr="005C41F0">
        <w:rPr>
          <w:rStyle w:val="Style13ptBold"/>
        </w:rPr>
        <w:t>Yuanqing</w:t>
      </w:r>
      <w:proofErr w:type="spellEnd"/>
      <w:r w:rsidRPr="005C41F0">
        <w:rPr>
          <w:rStyle w:val="Style13ptBold"/>
        </w:rPr>
        <w:t xml:space="preserve"> 14</w:t>
      </w:r>
    </w:p>
    <w:p w:rsidR="005C41F0" w:rsidRPr="005C41F0" w:rsidRDefault="005C41F0" w:rsidP="005C41F0">
      <w:r w:rsidRPr="005C41F0">
        <w:t xml:space="preserve">{Sun, syndicated columnist on Chinese governmental policy, “China Takes Lead </w:t>
      </w:r>
      <w:proofErr w:type="gramStart"/>
      <w:r w:rsidRPr="005C41F0">
        <w:t>In</w:t>
      </w:r>
      <w:proofErr w:type="gramEnd"/>
      <w:r w:rsidRPr="005C41F0">
        <w:t xml:space="preserve"> Underwater Exploration,” China Daily: Asia, 7/3, http://www.chinadailyasia.com/lifestyle/2014-07/03/content_15146050.html#THUR}</w:t>
      </w:r>
    </w:p>
    <w:p w:rsidR="005C41F0" w:rsidRPr="005C41F0" w:rsidRDefault="005C41F0" w:rsidP="005C41F0"/>
    <w:p w:rsidR="005C41F0" w:rsidRPr="005C41F0" w:rsidRDefault="005C41F0" w:rsidP="005C41F0">
      <w:pPr>
        <w:rPr>
          <w:sz w:val="14"/>
        </w:rPr>
      </w:pPr>
      <w:r w:rsidRPr="005C41F0">
        <w:rPr>
          <w:rStyle w:val="StyleUnderline"/>
        </w:rPr>
        <w:t xml:space="preserve">Cui is </w:t>
      </w:r>
      <w:r w:rsidRPr="005C41F0">
        <w:rPr>
          <w:rStyle w:val="Emphasis"/>
        </w:rPr>
        <w:t>planning to launch a project</w:t>
      </w:r>
      <w:r w:rsidRPr="005C41F0">
        <w:rPr>
          <w:rStyle w:val="StyleUnderline"/>
        </w:rPr>
        <w:t xml:space="preserve"> to develop a submersible that will be able to dive as deep as 11,000 meters with financial support from both the government and the private sector.</w:t>
      </w:r>
      <w:r>
        <w:rPr>
          <w:rStyle w:val="StyleUnderline"/>
        </w:rPr>
        <w:t xml:space="preserve"> </w:t>
      </w:r>
      <w:r w:rsidRPr="005C41F0">
        <w:rPr>
          <w:sz w:val="14"/>
        </w:rPr>
        <w:t>"</w:t>
      </w:r>
      <w:r w:rsidRPr="005C41F0">
        <w:rPr>
          <w:rStyle w:val="StyleUnderline"/>
        </w:rPr>
        <w:t xml:space="preserve">The combination will fuel </w:t>
      </w:r>
      <w:r w:rsidRPr="005C41F0">
        <w:rPr>
          <w:rStyle w:val="Emphasis"/>
        </w:rPr>
        <w:t>faster</w:t>
      </w:r>
      <w:r w:rsidRPr="005C41F0">
        <w:rPr>
          <w:rStyle w:val="StyleUnderline"/>
        </w:rPr>
        <w:t xml:space="preserve"> development in underwater science</w:t>
      </w:r>
      <w:r w:rsidRPr="005C41F0">
        <w:rPr>
          <w:sz w:val="14"/>
        </w:rPr>
        <w:t>," Cui says. "</w:t>
      </w:r>
      <w:r w:rsidRPr="005C41F0">
        <w:rPr>
          <w:rStyle w:val="StyleUnderline"/>
        </w:rPr>
        <w:t>The sea is vast and rich, but we have a lot of research to do</w:t>
      </w:r>
      <w:r w:rsidRPr="005C41F0">
        <w:rPr>
          <w:sz w:val="14"/>
        </w:rPr>
        <w:t xml:space="preserve"> before we can exploit it." </w:t>
      </w:r>
      <w:r w:rsidRPr="005C41F0">
        <w:rPr>
          <w:rStyle w:val="Emphasis"/>
        </w:rPr>
        <w:t xml:space="preserve">While funds for the financing of manned deep-ocean explorations in the West </w:t>
      </w:r>
      <w:r w:rsidRPr="005C41F0">
        <w:rPr>
          <w:rStyle w:val="Emphasis"/>
          <w:sz w:val="32"/>
        </w:rPr>
        <w:t>are drying up</w:t>
      </w:r>
      <w:r w:rsidRPr="005C41F0">
        <w:rPr>
          <w:rStyle w:val="Emphasis"/>
        </w:rPr>
        <w:t xml:space="preserve">, China has just committed to a long-term project </w:t>
      </w:r>
      <w:r w:rsidRPr="005C41F0">
        <w:rPr>
          <w:rStyle w:val="StyleUnderline"/>
        </w:rPr>
        <w:t>that will change the way everyone thinks about the sea, says Menuhin.</w:t>
      </w:r>
      <w:r>
        <w:rPr>
          <w:rStyle w:val="StyleUnderline"/>
        </w:rPr>
        <w:t xml:space="preserve"> </w:t>
      </w:r>
      <w:r w:rsidRPr="005C41F0">
        <w:rPr>
          <w:sz w:val="14"/>
        </w:rPr>
        <w:t xml:space="preserve">As the creator of the world's first modern diving wristwatch, </w:t>
      </w:r>
      <w:proofErr w:type="spellStart"/>
      <w:r w:rsidRPr="005C41F0">
        <w:rPr>
          <w:sz w:val="14"/>
        </w:rPr>
        <w:t>Blancpain</w:t>
      </w:r>
      <w:proofErr w:type="spellEnd"/>
      <w:r w:rsidRPr="005C41F0">
        <w:rPr>
          <w:sz w:val="14"/>
        </w:rPr>
        <w:t xml:space="preserve"> has long been a supporter of major manned deep-water explorations. "</w:t>
      </w:r>
      <w:r w:rsidRPr="005C41F0">
        <w:rPr>
          <w:rStyle w:val="StyleUnderline"/>
        </w:rPr>
        <w:t>We are not just getting involved today because it is trendy to protect the Ocean. Our philosophy is to help as many people as possible</w:t>
      </w:r>
      <w:r w:rsidRPr="005C41F0">
        <w:rPr>
          <w:sz w:val="14"/>
        </w:rPr>
        <w:t xml:space="preserve"> to learn about, and get familiar with, the underwater world. Because we believe that people can only respect and protect what they love. And they can only love what they know," says </w:t>
      </w:r>
      <w:proofErr w:type="spellStart"/>
      <w:r w:rsidRPr="005C41F0">
        <w:rPr>
          <w:sz w:val="14"/>
        </w:rPr>
        <w:t>Junod</w:t>
      </w:r>
      <w:proofErr w:type="spellEnd"/>
      <w:r w:rsidRPr="005C41F0">
        <w:rPr>
          <w:sz w:val="14"/>
        </w:rPr>
        <w:t>.</w:t>
      </w:r>
    </w:p>
    <w:p w:rsidR="005C41F0" w:rsidRPr="005C41F0" w:rsidRDefault="005C41F0" w:rsidP="005C41F0"/>
    <w:p w:rsidR="00CE6816" w:rsidRDefault="00CE6816" w:rsidP="00E2021A">
      <w:pPr>
        <w:pStyle w:val="Heading4"/>
      </w:pPr>
      <w:r>
        <w:t>China's economy is booming – they have room to spend</w:t>
      </w:r>
    </w:p>
    <w:p w:rsidR="00CE6816" w:rsidRDefault="00CE6816" w:rsidP="00CE6816">
      <w:pPr>
        <w:rPr>
          <w:rStyle w:val="Style13ptBold"/>
        </w:rPr>
      </w:pPr>
      <w:r w:rsidRPr="00C949D0">
        <w:rPr>
          <w:rStyle w:val="Style13ptBold"/>
        </w:rPr>
        <w:t>Kenny 2/4</w:t>
      </w:r>
    </w:p>
    <w:p w:rsidR="00CE6816" w:rsidRPr="00CE6816" w:rsidRDefault="00A71EFC" w:rsidP="00CE6816">
      <w:r>
        <w:t>[Charles,</w:t>
      </w:r>
      <w:r w:rsidR="00CE6816" w:rsidRPr="00CE6816">
        <w:t> is a Senior Fellow at the Center for Global Development. This article is adapted from his book, </w:t>
      </w:r>
      <w:hyperlink r:id="rId11" w:tgtFrame="_blank" w:history="1">
        <w:r w:rsidR="00CE6816" w:rsidRPr="00CE6816">
          <w:rPr>
            <w:rStyle w:val="Hyperlink"/>
          </w:rPr>
          <w:t>The Upside of Down: Why the Rise of the Rest is Great for the West</w:t>
        </w:r>
      </w:hyperlink>
      <w:r w:rsidR="00CE6816" w:rsidRPr="00CE6816">
        <w:t>, "China's Booming Economy is Nothing to Fear, "February 4th, 2014, TIME, http://time.com/4613/chinas-booming-economy-is-nothing-to-fear/#KRUGER]</w:t>
      </w:r>
    </w:p>
    <w:p w:rsidR="00CE6816" w:rsidRDefault="00CE6816" w:rsidP="00CE6816">
      <w:pPr>
        <w:rPr>
          <w:sz w:val="16"/>
          <w:szCs w:val="16"/>
        </w:rPr>
      </w:pPr>
    </w:p>
    <w:p w:rsidR="00CE6816" w:rsidRPr="00CE6816" w:rsidRDefault="00CE6816" w:rsidP="00CE6816">
      <w:pPr>
        <w:rPr>
          <w:sz w:val="16"/>
          <w:szCs w:val="16"/>
        </w:rPr>
      </w:pPr>
      <w:r w:rsidRPr="00CE6816">
        <w:rPr>
          <w:sz w:val="16"/>
        </w:rPr>
        <w:t xml:space="preserve">Last week, </w:t>
      </w:r>
      <w:r w:rsidRPr="00CE6816">
        <w:rPr>
          <w:rStyle w:val="StyleUnderline"/>
        </w:rPr>
        <w:t xml:space="preserve">during his State of the Union address, </w:t>
      </w:r>
      <w:r w:rsidRPr="00CE6816">
        <w:rPr>
          <w:sz w:val="16"/>
        </w:rPr>
        <w:t xml:space="preserve">President </w:t>
      </w:r>
      <w:r w:rsidRPr="00CE6816">
        <w:rPr>
          <w:rStyle w:val="StyleUnderline"/>
        </w:rPr>
        <w:t>Obama announced, “the United States is better-positioned for the 21st century than any other nation</w:t>
      </w:r>
      <w:r w:rsidRPr="00C949D0">
        <w:rPr>
          <w:rStyle w:val="StyleUnderline"/>
        </w:rPr>
        <w:t xml:space="preserve"> </w:t>
      </w:r>
      <w:r w:rsidRPr="00CE6816">
        <w:rPr>
          <w:sz w:val="16"/>
          <w:szCs w:val="16"/>
        </w:rPr>
        <w:t>on Earth.”</w:t>
      </w:r>
      <w:r w:rsidRPr="00CE6816">
        <w:rPr>
          <w:sz w:val="16"/>
        </w:rPr>
        <w:t xml:space="preserve"> </w:t>
      </w:r>
      <w:r w:rsidRPr="00CE6816">
        <w:rPr>
          <w:rStyle w:val="Emphasis"/>
        </w:rPr>
        <w:t>While it isn’t quite clear what indicators he was using to make that statement, we know one measure he wasn’t using: size. It’s only a matter of time before China overtakes the U.S. as the world’s largest economy</w:t>
      </w:r>
      <w:r w:rsidRPr="00CE6816">
        <w:rPr>
          <w:sz w:val="16"/>
        </w:rPr>
        <w:t xml:space="preserve">, </w:t>
      </w:r>
      <w:r w:rsidRPr="00CE6816">
        <w:rPr>
          <w:rStyle w:val="StyleUnderline"/>
        </w:rPr>
        <w:t>thanks to economic growth that has been four or five times faster than the U.S. over the last couple decades</w:t>
      </w:r>
      <w:r w:rsidRPr="00CE6816">
        <w:rPr>
          <w:sz w:val="16"/>
          <w:szCs w:val="16"/>
        </w:rPr>
        <w:t>. For all the last few years have been grim economic times for America, the U.S. still ranks sixth out of 175 countries in average income. But</w:t>
      </w:r>
      <w:r w:rsidRPr="00CE6816">
        <w:rPr>
          <w:sz w:val="16"/>
        </w:rPr>
        <w:t xml:space="preserve"> </w:t>
      </w:r>
      <w:r w:rsidRPr="00CE6816">
        <w:rPr>
          <w:rStyle w:val="StyleUnderline"/>
        </w:rPr>
        <w:t xml:space="preserve">Americans have already lost bragging rights as the world’s largest trading nation, and </w:t>
      </w:r>
      <w:r w:rsidRPr="00CE6816">
        <w:rPr>
          <w:rStyle w:val="Emphasis"/>
        </w:rPr>
        <w:t>China may have overtaken the U.S. as world’s largest economy as well, according to former International Monetary Fund economist Arvind</w:t>
      </w:r>
      <w:r w:rsidRPr="00CE6816">
        <w:rPr>
          <w:sz w:val="16"/>
        </w:rPr>
        <w:t xml:space="preserve"> </w:t>
      </w:r>
      <w:r w:rsidRPr="00CE6816">
        <w:rPr>
          <w:sz w:val="16"/>
          <w:szCs w:val="16"/>
        </w:rPr>
        <w:t>Subramanian. Even the more pessimistic of China-watchers appear to agree the U.S. will drop to second place by decade’s end at the latest. Will this doom the U.S. to a penurious future of lower average incomes, as it slowly sinks into the stagnant backwaters of the global economy?</w:t>
      </w:r>
    </w:p>
    <w:p w:rsidR="00A71EFC" w:rsidRPr="00A71EFC" w:rsidRDefault="00A71EFC" w:rsidP="00E2021A">
      <w:pPr>
        <w:pStyle w:val="Heading4"/>
      </w:pPr>
      <w:r>
        <w:t>If they win cost is a key question, we win the debate – China’s ahead of the US</w:t>
      </w:r>
    </w:p>
    <w:p w:rsidR="00A71EFC" w:rsidRPr="00A71EFC" w:rsidRDefault="00A71EFC" w:rsidP="00A71EFC">
      <w:r w:rsidRPr="00A71EFC">
        <w:t xml:space="preserve">Kenneth </w:t>
      </w:r>
      <w:proofErr w:type="spellStart"/>
      <w:r w:rsidRPr="00A71EFC">
        <w:rPr>
          <w:rStyle w:val="Style13ptBold"/>
        </w:rPr>
        <w:t>Rapoza</w:t>
      </w:r>
      <w:proofErr w:type="spellEnd"/>
      <w:r w:rsidRPr="00A71EFC">
        <w:t>, Contributor to Forbes, “By the Time Obama Leaves Office, U.S. No Longer No. 1”, 3/23/</w:t>
      </w:r>
      <w:r w:rsidRPr="00A71EFC">
        <w:rPr>
          <w:rStyle w:val="Style13ptBold"/>
        </w:rPr>
        <w:t>2013</w:t>
      </w:r>
      <w:r w:rsidRPr="00A71EFC">
        <w:t>, Forbes [http://www.forbes.com/sites/kenrapoza/2013/03/23/within-three-years-u-s-no-longer-no-1/]</w:t>
      </w:r>
    </w:p>
    <w:p w:rsidR="00A71EFC" w:rsidRPr="009509B2" w:rsidRDefault="00A71EFC" w:rsidP="00A71EFC">
      <w:pPr>
        <w:rPr>
          <w:sz w:val="24"/>
          <w:szCs w:val="24"/>
        </w:rPr>
      </w:pPr>
    </w:p>
    <w:p w:rsidR="004C7BBD" w:rsidRDefault="00A71EFC" w:rsidP="004C7BBD">
      <w:pPr>
        <w:rPr>
          <w:sz w:val="16"/>
          <w:szCs w:val="24"/>
        </w:rPr>
      </w:pPr>
      <w:r w:rsidRPr="00A71EFC">
        <w:rPr>
          <w:rStyle w:val="StyleUnderline"/>
        </w:rPr>
        <w:lastRenderedPageBreak/>
        <w:t xml:space="preserve">By 2016, the United States will no longer be the world’s No. 1 economy. That title will be handed over to none other than the current No. 2: China. The </w:t>
      </w:r>
      <w:proofErr w:type="spellStart"/>
      <w:r w:rsidRPr="00A71EFC">
        <w:rPr>
          <w:rStyle w:val="StyleUnderline"/>
        </w:rPr>
        <w:t>Organisation</w:t>
      </w:r>
      <w:proofErr w:type="spellEnd"/>
      <w:r w:rsidRPr="00A71EFC">
        <w:rPr>
          <w:rStyle w:val="StyleUnderline"/>
        </w:rPr>
        <w:t xml:space="preserve"> for Economic Cooperation and Development in Paris said in report published this week that China was on course to surpass the U.S. economy</w:t>
      </w:r>
      <w:r w:rsidRPr="0023471B">
        <w:rPr>
          <w:sz w:val="24"/>
          <w:szCs w:val="24"/>
          <w:u w:val="single"/>
        </w:rPr>
        <w:t xml:space="preserve"> </w:t>
      </w:r>
      <w:r w:rsidRPr="0023471B">
        <w:rPr>
          <w:sz w:val="16"/>
          <w:szCs w:val="24"/>
        </w:rPr>
        <w:t xml:space="preserve">in just three short years. That’s about the time President Barack Obama will end his second term. The next president will potentially be the first one since World War II that didn’t govern the world’s most powerful economy. Most forecasts, however, have China’s economy at No. 1 in 2020. “From a long-range perspective, </w:t>
      </w:r>
      <w:r w:rsidRPr="00A71EFC">
        <w:rPr>
          <w:rStyle w:val="StyleUnderline"/>
        </w:rPr>
        <w:t>China has now overtaken the Euro area and is on course to become the world’s largest economy around 2016</w:t>
      </w:r>
      <w:r w:rsidRPr="0023471B">
        <w:rPr>
          <w:sz w:val="24"/>
          <w:szCs w:val="24"/>
          <w:u w:val="single"/>
        </w:rPr>
        <w:t>,</w:t>
      </w:r>
      <w:r w:rsidRPr="0023471B">
        <w:rPr>
          <w:sz w:val="16"/>
          <w:szCs w:val="24"/>
        </w:rPr>
        <w:t xml:space="preserve"> after allowing for price differences,” OECD said in its China report released this week.</w:t>
      </w:r>
      <w:r>
        <w:rPr>
          <w:sz w:val="16"/>
          <w:szCs w:val="24"/>
        </w:rPr>
        <w:t xml:space="preserve"> </w:t>
      </w:r>
    </w:p>
    <w:p w:rsidR="00E2021A" w:rsidRDefault="00E2021A" w:rsidP="00E2021A">
      <w:pPr>
        <w:pStyle w:val="Heading3"/>
      </w:pPr>
      <w:r>
        <w:lastRenderedPageBreak/>
        <w:t>A2: No Will</w:t>
      </w:r>
    </w:p>
    <w:p w:rsidR="00E2021A" w:rsidRDefault="00E2021A" w:rsidP="00E2021A">
      <w:pPr>
        <w:pStyle w:val="Heading4"/>
      </w:pPr>
      <w:r>
        <w:t>Fiat solves their warrants – if a reasonable assumption of affirmative fiat involves guaranteed passage of the plan, then a reciprocal understanding for the negative is that they can ensure the CP gets done and supported. If the negative can lose on the (</w:t>
      </w:r>
      <w:proofErr w:type="gramStart"/>
      <w:r>
        <w:t>un)</w:t>
      </w:r>
      <w:proofErr w:type="gramEnd"/>
      <w:r>
        <w:t>popularity of the advocacy almost all CP and K alts vanish</w:t>
      </w:r>
    </w:p>
    <w:p w:rsidR="00E2021A" w:rsidRPr="00E2021A" w:rsidRDefault="00E2021A" w:rsidP="00E2021A"/>
    <w:p w:rsidR="00E2021A" w:rsidRDefault="00E2021A" w:rsidP="00E2021A">
      <w:pPr>
        <w:pStyle w:val="Heading4"/>
      </w:pPr>
      <w:r>
        <w:t>Yes will – huge SQ push</w:t>
      </w:r>
    </w:p>
    <w:p w:rsidR="00E2021A" w:rsidRDefault="00E2021A" w:rsidP="00E2021A">
      <w:pPr>
        <w:rPr>
          <w:rStyle w:val="Style13ptBold"/>
        </w:rPr>
      </w:pPr>
      <w:r>
        <w:rPr>
          <w:rStyle w:val="Style13ptBold"/>
        </w:rPr>
        <w:t>Holmes 9</w:t>
      </w:r>
    </w:p>
    <w:p w:rsidR="00E2021A" w:rsidRPr="00543EA6" w:rsidRDefault="00E2021A" w:rsidP="00E2021A">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12" w:anchor="THUR" w:history="1">
        <w:r w:rsidRPr="00543EA6">
          <w:rPr>
            <w:rStyle w:val="Hyperlink"/>
          </w:rPr>
          <w:t>http://papers.ssrn.com/sol3/papers.cfm?abstract_id=1450481#THUR</w:t>
        </w:r>
      </w:hyperlink>
      <w:r w:rsidRPr="00543EA6">
        <w:t>}</w:t>
      </w:r>
    </w:p>
    <w:p w:rsidR="00E2021A" w:rsidRPr="00E2021A" w:rsidRDefault="00E2021A" w:rsidP="00E2021A"/>
    <w:p w:rsidR="00E2021A" w:rsidRPr="00E2021A" w:rsidRDefault="00E2021A" w:rsidP="00E2021A">
      <w:pPr>
        <w:rPr>
          <w:sz w:val="14"/>
        </w:rPr>
      </w:pPr>
      <w:r w:rsidRPr="00E2021A">
        <w:rPr>
          <w:rStyle w:val="StyleUnderline"/>
        </w:rPr>
        <w:t xml:space="preserve">To </w:t>
      </w:r>
      <w:r w:rsidRPr="00E2021A">
        <w:rPr>
          <w:rStyle w:val="Emphasis"/>
        </w:rPr>
        <w:t>break with the inertia of the past</w:t>
      </w:r>
      <w:r w:rsidRPr="00E2021A">
        <w:rPr>
          <w:rStyle w:val="StyleUnderline"/>
        </w:rPr>
        <w:t xml:space="preserve">, Beijing has sought to foster a </w:t>
      </w:r>
      <w:r w:rsidRPr="00E2021A">
        <w:rPr>
          <w:rStyle w:val="Emphasis"/>
        </w:rPr>
        <w:t>greater maritime consciousness</w:t>
      </w:r>
      <w:r w:rsidRPr="00E2021A">
        <w:rPr>
          <w:rStyle w:val="StyleUnderline"/>
        </w:rPr>
        <w:t xml:space="preserve"> in Chinese society. Despite</w:t>
      </w:r>
      <w:r w:rsidRPr="00E2021A">
        <w:rPr>
          <w:sz w:val="14"/>
        </w:rPr>
        <w:t xml:space="preserve"> the nation‘s </w:t>
      </w:r>
      <w:r w:rsidRPr="00E2021A">
        <w:rPr>
          <w:rStyle w:val="StyleUnderline"/>
        </w:rPr>
        <w:t>meager</w:t>
      </w:r>
      <w:r w:rsidRPr="00E2021A">
        <w:rPr>
          <w:sz w:val="14"/>
        </w:rPr>
        <w:t xml:space="preserve"> stock of </w:t>
      </w:r>
      <w:r w:rsidRPr="00E2021A">
        <w:rPr>
          <w:rStyle w:val="StyleUnderline"/>
        </w:rPr>
        <w:t xml:space="preserve">maritime lore, China‘s strategic elites have turned to history to help </w:t>
      </w:r>
      <w:r w:rsidRPr="00E2021A">
        <w:rPr>
          <w:rStyle w:val="Emphasis"/>
        </w:rPr>
        <w:t>cultivate an affinity</w:t>
      </w:r>
      <w:r w:rsidRPr="00E2021A">
        <w:rPr>
          <w:rStyle w:val="StyleUnderline"/>
        </w:rPr>
        <w:t xml:space="preserve"> among the Chinese</w:t>
      </w:r>
      <w:r w:rsidRPr="00E2021A">
        <w:rPr>
          <w:sz w:val="14"/>
        </w:rPr>
        <w:t xml:space="preserve"> body </w:t>
      </w:r>
      <w:r w:rsidRPr="00E2021A">
        <w:rPr>
          <w:rStyle w:val="StyleUnderline"/>
        </w:rPr>
        <w:t>politic for seagoing ventures</w:t>
      </w:r>
      <w:r w:rsidRPr="00E2021A">
        <w:rPr>
          <w:sz w:val="14"/>
        </w:rPr>
        <w:t xml:space="preserve"> in Southeast and South Asia, </w:t>
      </w:r>
      <w:r w:rsidRPr="00E2021A">
        <w:rPr>
          <w:rStyle w:val="Emphasis"/>
        </w:rPr>
        <w:t>mustering popular support</w:t>
      </w:r>
      <w:r w:rsidRPr="00E2021A">
        <w:rPr>
          <w:rStyle w:val="StyleUnderline"/>
        </w:rPr>
        <w:t xml:space="preserve"> for oceanic endeavors. </w:t>
      </w:r>
      <w:r w:rsidRPr="00E2021A">
        <w:rPr>
          <w:rStyle w:val="Emphasis"/>
        </w:rPr>
        <w:t>Hugely popular</w:t>
      </w:r>
      <w:r w:rsidRPr="00E2021A">
        <w:rPr>
          <w:sz w:val="14"/>
        </w:rPr>
        <w:t xml:space="preserve">, both in China and throughout maritime Asia, </w:t>
      </w:r>
      <w:r w:rsidRPr="00E2021A">
        <w:rPr>
          <w:rStyle w:val="StyleUnderline"/>
        </w:rPr>
        <w:t xml:space="preserve">Zheng He helps Beijing reorient Chinese citizens </w:t>
      </w:r>
      <w:r w:rsidRPr="00E2021A">
        <w:rPr>
          <w:rStyle w:val="Emphasis"/>
        </w:rPr>
        <w:t>toward the sea,</w:t>
      </w:r>
      <w:r w:rsidRPr="00E2021A">
        <w:rPr>
          <w:rStyle w:val="StyleUnderline"/>
        </w:rPr>
        <w:t xml:space="preserve"> instilling in them a sense of mission. </w:t>
      </w:r>
      <w:r w:rsidRPr="00E2021A">
        <w:rPr>
          <w:sz w:val="14"/>
        </w:rPr>
        <w:t>―</w:t>
      </w:r>
      <w:r w:rsidRPr="00E2021A">
        <w:rPr>
          <w:rStyle w:val="StyleUnderline"/>
        </w:rPr>
        <w:t>Today we are commemorating Zheng He‘s voyages</w:t>
      </w:r>
      <w:proofErr w:type="gramStart"/>
      <w:r w:rsidRPr="00E2021A">
        <w:rPr>
          <w:rStyle w:val="StyleUnderline"/>
        </w:rPr>
        <w:t>,‖</w:t>
      </w:r>
      <w:proofErr w:type="gramEnd"/>
      <w:r w:rsidRPr="00E2021A">
        <w:rPr>
          <w:rStyle w:val="StyleUnderline"/>
        </w:rPr>
        <w:t xml:space="preserve"> editorializes the People’s Daily,</w:t>
      </w:r>
      <w:r w:rsidRPr="00E2021A">
        <w:rPr>
          <w:sz w:val="14"/>
        </w:rPr>
        <w:t xml:space="preserve"> the official newspaper of the Chinese Communist Party‘s Central Committee, ―to promote the ethos with patriotism as the core...to strengthen the sense of identification with Chinese civilization and...strengthen the cohesiveness and the attraction of the Chinese nation.‖6 </w:t>
      </w:r>
      <w:r w:rsidRPr="00E2021A">
        <w:rPr>
          <w:rStyle w:val="StyleUnderline"/>
        </w:rPr>
        <w:t>Adds the Liberation Army Daily</w:t>
      </w:r>
      <w:r w:rsidRPr="00E2021A">
        <w:rPr>
          <w:sz w:val="14"/>
        </w:rPr>
        <w:t xml:space="preserve">, the influential mouthpiece of the PLA General Political Department: </w:t>
      </w:r>
      <w:r w:rsidRPr="00E2021A">
        <w:rPr>
          <w:rStyle w:val="StyleUnderline"/>
        </w:rPr>
        <w:t>The seas are not only wide roads towards international exchange and a treasury of valuable</w:t>
      </w:r>
      <w:r w:rsidRPr="00E2021A">
        <w:rPr>
          <w:sz w:val="14"/>
        </w:rPr>
        <w:t xml:space="preserve"> strategic </w:t>
      </w:r>
      <w:r w:rsidRPr="00E2021A">
        <w:rPr>
          <w:rStyle w:val="StyleUnderline"/>
        </w:rPr>
        <w:t>resources for</w:t>
      </w:r>
      <w:r w:rsidRPr="00E2021A">
        <w:rPr>
          <w:sz w:val="14"/>
        </w:rPr>
        <w:t xml:space="preserve"> sustainable human </w:t>
      </w:r>
      <w:r w:rsidRPr="00E2021A">
        <w:rPr>
          <w:rStyle w:val="StyleUnderline"/>
        </w:rPr>
        <w:t xml:space="preserve">development, but are also an </w:t>
      </w:r>
      <w:r w:rsidRPr="00E2021A">
        <w:rPr>
          <w:rStyle w:val="Emphasis"/>
        </w:rPr>
        <w:t>important</w:t>
      </w:r>
      <w:r w:rsidRPr="00E2021A">
        <w:rPr>
          <w:rStyle w:val="StyleUnderline"/>
        </w:rPr>
        <w:t xml:space="preserve"> field in the world strategic pattern</w:t>
      </w:r>
      <w:r w:rsidRPr="00E2021A">
        <w:rPr>
          <w:sz w:val="14"/>
        </w:rPr>
        <w:t xml:space="preserve"> in which large powers strengthen their strategic positions and diplomatic voices. </w:t>
      </w:r>
      <w:r w:rsidRPr="00E2021A">
        <w:rPr>
          <w:rStyle w:val="StyleUnderline"/>
        </w:rPr>
        <w:t>The seas have already become ―new command fields</w:t>
      </w:r>
      <w:r w:rsidRPr="00E2021A">
        <w:rPr>
          <w:sz w:val="14"/>
        </w:rPr>
        <w:t xml:space="preserve">‖ in international competition.... About 600 years ago, Zheng He led a huge fleet overseas in an effort to materialize glory and dreams through the blue waves. </w:t>
      </w:r>
      <w:r w:rsidRPr="00E2021A">
        <w:rPr>
          <w:rStyle w:val="StyleUnderline"/>
        </w:rPr>
        <w:t xml:space="preserve">Today the task of materializing the blue dream of peaceful use of the seas has been </w:t>
      </w:r>
      <w:r w:rsidRPr="00E2021A">
        <w:rPr>
          <w:rStyle w:val="Emphasis"/>
        </w:rPr>
        <w:t>assigned to our generation</w:t>
      </w:r>
      <w:r w:rsidRPr="00E2021A">
        <w:rPr>
          <w:rStyle w:val="StyleUnderline"/>
        </w:rPr>
        <w:t xml:space="preserve"> by history</w:t>
      </w:r>
      <w:r w:rsidRPr="00E2021A">
        <w:rPr>
          <w:sz w:val="14"/>
        </w:rPr>
        <w:t>.7</w:t>
      </w:r>
    </w:p>
    <w:p w:rsidR="00C03CC1" w:rsidRDefault="00CE6816" w:rsidP="00CE6816">
      <w:pPr>
        <w:pStyle w:val="Heading1"/>
      </w:pPr>
      <w:r>
        <w:lastRenderedPageBreak/>
        <w:t xml:space="preserve">Negative – </w:t>
      </w:r>
      <w:r w:rsidR="00C03CC1">
        <w:t>Influence DA</w:t>
      </w:r>
    </w:p>
    <w:p w:rsidR="00543EA6" w:rsidRDefault="00543EA6" w:rsidP="00CE6816">
      <w:pPr>
        <w:pStyle w:val="Heading2"/>
      </w:pPr>
      <w:r>
        <w:lastRenderedPageBreak/>
        <w:t>1NC</w:t>
      </w:r>
    </w:p>
    <w:p w:rsidR="00543EA6" w:rsidRDefault="00543EA6" w:rsidP="00543EA6">
      <w:pPr>
        <w:pStyle w:val="Heading3"/>
      </w:pPr>
      <w:r>
        <w:lastRenderedPageBreak/>
        <w:t>Shell</w:t>
      </w:r>
    </w:p>
    <w:p w:rsidR="00543EA6" w:rsidRDefault="00BD010E" w:rsidP="00E2021A">
      <w:pPr>
        <w:pStyle w:val="Heading4"/>
      </w:pPr>
      <w:r>
        <w:t>Continued C</w:t>
      </w:r>
      <w:r w:rsidR="00543EA6">
        <w:t>hinese non-military ocean explorations key to boost Chinese soft power</w:t>
      </w:r>
      <w:r w:rsidR="00584633">
        <w:t xml:space="preserve"> </w:t>
      </w:r>
      <w:r w:rsidR="00584633" w:rsidRPr="00584633">
        <w:rPr>
          <w:b w:val="0"/>
        </w:rPr>
        <w:t>(and hard power via navy)</w:t>
      </w:r>
    </w:p>
    <w:p w:rsidR="00543EA6" w:rsidRDefault="00543EA6" w:rsidP="00543EA6">
      <w:pPr>
        <w:rPr>
          <w:rStyle w:val="Style13ptBold"/>
        </w:rPr>
      </w:pPr>
      <w:r>
        <w:rPr>
          <w:rStyle w:val="Style13ptBold"/>
        </w:rPr>
        <w:t>Holmes 9</w:t>
      </w:r>
    </w:p>
    <w:p w:rsidR="00543EA6" w:rsidRPr="00543EA6" w:rsidRDefault="00543EA6" w:rsidP="00543EA6">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13" w:anchor="THUR" w:history="1">
        <w:r w:rsidRPr="00543EA6">
          <w:rPr>
            <w:rStyle w:val="Hyperlink"/>
          </w:rPr>
          <w:t>http://papers.ssrn.com/sol3/papers.cfm?abstract_id=1450481#THUR</w:t>
        </w:r>
      </w:hyperlink>
      <w:r w:rsidRPr="00543EA6">
        <w:t>}</w:t>
      </w:r>
    </w:p>
    <w:p w:rsidR="00543EA6" w:rsidRPr="00543EA6" w:rsidRDefault="00543EA6" w:rsidP="00543EA6">
      <w:pPr>
        <w:rPr>
          <w:rStyle w:val="Style13ptBold"/>
        </w:rPr>
      </w:pPr>
    </w:p>
    <w:p w:rsidR="00543EA6" w:rsidRDefault="00543EA6" w:rsidP="00543EA6">
      <w:pPr>
        <w:rPr>
          <w:sz w:val="16"/>
        </w:rPr>
      </w:pPr>
      <w:r w:rsidRPr="00BD010E">
        <w:rPr>
          <w:rStyle w:val="Emphasis"/>
        </w:rPr>
        <w:t>China grabbed headlines</w:t>
      </w:r>
      <w:r w:rsidRPr="00BD010E">
        <w:rPr>
          <w:sz w:val="16"/>
        </w:rPr>
        <w:t xml:space="preserve"> in late 2008 </w:t>
      </w:r>
      <w:r w:rsidRPr="00BD010E">
        <w:rPr>
          <w:rStyle w:val="StyleUnderline"/>
        </w:rPr>
        <w:t xml:space="preserve">when it dispatched two destroyers and a combat logistics ship </w:t>
      </w:r>
      <w:r w:rsidRPr="00BD010E">
        <w:rPr>
          <w:sz w:val="16"/>
        </w:rPr>
        <w:t xml:space="preserve">to the Gulf of Aden </w:t>
      </w:r>
      <w:r w:rsidRPr="00BD010E">
        <w:rPr>
          <w:rStyle w:val="StyleUnderline"/>
        </w:rPr>
        <w:t xml:space="preserve">on </w:t>
      </w:r>
      <w:proofErr w:type="spellStart"/>
      <w:r w:rsidRPr="00BD010E">
        <w:rPr>
          <w:rStyle w:val="StyleUnderline"/>
        </w:rPr>
        <w:t>counterpiracy</w:t>
      </w:r>
      <w:proofErr w:type="spellEnd"/>
      <w:r w:rsidRPr="00BD010E">
        <w:rPr>
          <w:sz w:val="16"/>
        </w:rPr>
        <w:t xml:space="preserve"> duty. </w:t>
      </w:r>
      <w:r w:rsidRPr="00BD010E">
        <w:rPr>
          <w:rStyle w:val="StyleUnderline"/>
        </w:rPr>
        <w:t>Over the ensuing months, the</w:t>
      </w:r>
      <w:r w:rsidRPr="00BD010E">
        <w:rPr>
          <w:sz w:val="16"/>
        </w:rPr>
        <w:t xml:space="preserve"> People‘s Liberation Army Navy (PLAN, or </w:t>
      </w:r>
      <w:r w:rsidRPr="00BD010E">
        <w:rPr>
          <w:rStyle w:val="StyleUnderline"/>
        </w:rPr>
        <w:t xml:space="preserve">PLA Navy) demonstrated capabilities </w:t>
      </w:r>
      <w:r w:rsidRPr="00BD010E">
        <w:rPr>
          <w:rStyle w:val="Emphasis"/>
        </w:rPr>
        <w:t>that have eluded it</w:t>
      </w:r>
      <w:r w:rsidRPr="00BD010E">
        <w:rPr>
          <w:sz w:val="16"/>
        </w:rPr>
        <w:t xml:space="preserve"> to date, including the capacity to replenish fuel and stores far from Chinese shores, to conduct repairs without the benefit of a nearby Chinese shipyard, and to conduct on-station relief between one detachment and its replacement. </w:t>
      </w:r>
      <w:r w:rsidRPr="00BD010E">
        <w:rPr>
          <w:rStyle w:val="StyleUnderline"/>
        </w:rPr>
        <w:t xml:space="preserve">By all accounts, the Chinese flotilla </w:t>
      </w:r>
      <w:r w:rsidRPr="00BD010E">
        <w:rPr>
          <w:rStyle w:val="Emphasis"/>
        </w:rPr>
        <w:t>coordinated its actions smoothly</w:t>
      </w:r>
      <w:r w:rsidRPr="00BD010E">
        <w:rPr>
          <w:rStyle w:val="StyleUnderline"/>
        </w:rPr>
        <w:t xml:space="preserve"> with the U.S.-led Task Force</w:t>
      </w:r>
      <w:r w:rsidRPr="00BD010E">
        <w:rPr>
          <w:sz w:val="16"/>
        </w:rPr>
        <w:t xml:space="preserve"> 151, </w:t>
      </w:r>
      <w:r w:rsidRPr="00BD010E">
        <w:rPr>
          <w:rStyle w:val="StyleUnderline"/>
        </w:rPr>
        <w:t xml:space="preserve">the European Union‘s Operation </w:t>
      </w:r>
      <w:proofErr w:type="spellStart"/>
      <w:r w:rsidRPr="00BD010E">
        <w:rPr>
          <w:rStyle w:val="StyleUnderline"/>
        </w:rPr>
        <w:t>Atalanta</w:t>
      </w:r>
      <w:proofErr w:type="spellEnd"/>
      <w:r w:rsidRPr="00BD010E">
        <w:rPr>
          <w:rStyle w:val="StyleUnderline"/>
        </w:rPr>
        <w:t>, and the individual naval contingents trying to hold open a transit corridor</w:t>
      </w:r>
      <w:r w:rsidRPr="00BD010E">
        <w:rPr>
          <w:sz w:val="16"/>
        </w:rPr>
        <w:t xml:space="preserve"> through the Gulf of Aden. </w:t>
      </w:r>
      <w:r w:rsidRPr="00BD010E">
        <w:rPr>
          <w:rStyle w:val="StyleUnderline"/>
        </w:rPr>
        <w:t xml:space="preserve">In so doing, the </w:t>
      </w:r>
      <w:r w:rsidRPr="00BD010E">
        <w:rPr>
          <w:rStyle w:val="Emphasis"/>
        </w:rPr>
        <w:t>PLAN compelled Western observers to keep revising their once-mocking estimate of Chinese prowess</w:t>
      </w:r>
      <w:r w:rsidRPr="00BD010E">
        <w:rPr>
          <w:rStyle w:val="StyleUnderline"/>
        </w:rPr>
        <w:t xml:space="preserve"> on the high seas</w:t>
      </w:r>
      <w:r w:rsidRPr="00BD010E">
        <w:rPr>
          <w:sz w:val="16"/>
        </w:rPr>
        <w:t xml:space="preserve">. </w:t>
      </w:r>
      <w:r w:rsidRPr="00BD010E">
        <w:rPr>
          <w:rStyle w:val="StyleUnderline"/>
        </w:rPr>
        <w:t xml:space="preserve">The deployment </w:t>
      </w:r>
      <w:r w:rsidRPr="00BD010E">
        <w:rPr>
          <w:rStyle w:val="Emphasis"/>
        </w:rPr>
        <w:t>also laid down a marker on the prospects for a maritime entente</w:t>
      </w:r>
      <w:r w:rsidRPr="00BD010E">
        <w:rPr>
          <w:rStyle w:val="StyleUnderline"/>
        </w:rPr>
        <w:t xml:space="preserve"> in the Indian Ocean, going against widespread notions</w:t>
      </w:r>
      <w:r w:rsidRPr="00BD010E">
        <w:rPr>
          <w:sz w:val="16"/>
        </w:rPr>
        <w:t xml:space="preserve"> (especially in India) </w:t>
      </w:r>
      <w:r w:rsidRPr="00BD010E">
        <w:rPr>
          <w:rStyle w:val="StyleUnderline"/>
        </w:rPr>
        <w:t xml:space="preserve">that a Chinese presence in the region would menace regional security. </w:t>
      </w:r>
      <w:r w:rsidRPr="00BD010E">
        <w:rPr>
          <w:sz w:val="16"/>
        </w:rPr>
        <w:t xml:space="preserve">The PLA Navy is entering unfamiliar territory as its vessels cruise the Gulf of Aden, despite the seemingly inoffensive and even healthful nature of </w:t>
      </w:r>
      <w:proofErr w:type="spellStart"/>
      <w:r w:rsidRPr="00BD010E">
        <w:rPr>
          <w:sz w:val="16"/>
        </w:rPr>
        <w:t>counterpiracy</w:t>
      </w:r>
      <w:proofErr w:type="spellEnd"/>
      <w:r w:rsidRPr="00BD010E">
        <w:rPr>
          <w:sz w:val="16"/>
        </w:rPr>
        <w:t xml:space="preserve"> patrols. For the past several years, </w:t>
      </w:r>
      <w:r w:rsidRPr="00BD010E">
        <w:rPr>
          <w:rStyle w:val="StyleUnderline"/>
        </w:rPr>
        <w:t xml:space="preserve">Beijing has been attempting to ―shape‖ the diplomatic and strategic environment in maritime Asia, projecting an image of itself as an </w:t>
      </w:r>
      <w:r w:rsidRPr="00BD010E">
        <w:rPr>
          <w:rStyle w:val="Emphasis"/>
        </w:rPr>
        <w:t>innately trustworthy great power</w:t>
      </w:r>
      <w:r w:rsidRPr="00BD010E">
        <w:rPr>
          <w:rStyle w:val="StyleUnderline"/>
        </w:rPr>
        <w:t>. Beijing has retailed the story of Zheng He</w:t>
      </w:r>
      <w:r w:rsidRPr="00BD010E">
        <w:rPr>
          <w:sz w:val="16"/>
        </w:rPr>
        <w:t xml:space="preserve">, the Ming Dynasty eunuch admiral who voyaged to destinations throughout the South China Sea and the Indian Ocean six centuries ago, </w:t>
      </w:r>
      <w:r w:rsidRPr="00BD010E">
        <w:rPr>
          <w:rStyle w:val="StyleUnderline"/>
        </w:rPr>
        <w:t xml:space="preserve">renewing the </w:t>
      </w:r>
      <w:proofErr w:type="spellStart"/>
      <w:r w:rsidRPr="00BD010E">
        <w:rPr>
          <w:rStyle w:val="StyleUnderline"/>
        </w:rPr>
        <w:t>Sinocentric</w:t>
      </w:r>
      <w:proofErr w:type="spellEnd"/>
      <w:r w:rsidRPr="00BD010E">
        <w:rPr>
          <w:rStyle w:val="StyleUnderline"/>
        </w:rPr>
        <w:t xml:space="preserve"> system of diplomacy and commerce that has characterized Asian politics</w:t>
      </w:r>
      <w:r w:rsidRPr="00BD010E">
        <w:rPr>
          <w:sz w:val="16"/>
        </w:rPr>
        <w:t xml:space="preserve"> for millennia. The </w:t>
      </w:r>
      <w:r w:rsidRPr="00BD010E">
        <w:rPr>
          <w:rStyle w:val="StyleUnderline"/>
        </w:rPr>
        <w:t xml:space="preserve">Ming expeditions were almost wholly nonviolent—a point Beijing </w:t>
      </w:r>
      <w:r w:rsidRPr="00BD010E">
        <w:rPr>
          <w:rStyle w:val="Emphasis"/>
        </w:rPr>
        <w:t>never fails to hammer</w:t>
      </w:r>
      <w:r w:rsidRPr="00BD010E">
        <w:rPr>
          <w:rStyle w:val="StyleUnderline"/>
        </w:rPr>
        <w:t xml:space="preserve"> home</w:t>
      </w:r>
      <w:r w:rsidRPr="00BD010E">
        <w:rPr>
          <w:sz w:val="16"/>
        </w:rPr>
        <w:t xml:space="preserve"> with Asian interlocutors. This </w:t>
      </w:r>
      <w:r w:rsidRPr="00BD010E">
        <w:rPr>
          <w:rStyle w:val="StyleUnderline"/>
        </w:rPr>
        <w:t xml:space="preserve">is the kind of narrative that appeals both to sentiment among the Chinese populace </w:t>
      </w:r>
      <w:r w:rsidRPr="00BD010E">
        <w:rPr>
          <w:rStyle w:val="Emphasis"/>
        </w:rPr>
        <w:t>and to key audiences</w:t>
      </w:r>
      <w:r w:rsidRPr="00BD010E">
        <w:rPr>
          <w:rStyle w:val="StyleUnderline"/>
        </w:rPr>
        <w:t xml:space="preserve"> throughout Southeast and South Asia, where Chinese leaders </w:t>
      </w:r>
      <w:r w:rsidRPr="00BD010E">
        <w:rPr>
          <w:rStyle w:val="Emphasis"/>
        </w:rPr>
        <w:t>may see fit to exercise naval power</w:t>
      </w:r>
      <w:r w:rsidRPr="00BD010E">
        <w:rPr>
          <w:sz w:val="16"/>
        </w:rPr>
        <w:t xml:space="preserve">. </w:t>
      </w:r>
      <w:r w:rsidRPr="00BD010E">
        <w:rPr>
          <w:rStyle w:val="StyleUnderline"/>
        </w:rPr>
        <w:t xml:space="preserve">An attractive vision of China, </w:t>
      </w:r>
      <w:r w:rsidRPr="00BD010E">
        <w:rPr>
          <w:sz w:val="16"/>
        </w:rPr>
        <w:t xml:space="preserve">they hope, </w:t>
      </w:r>
      <w:r w:rsidRPr="00BD010E">
        <w:rPr>
          <w:rStyle w:val="Emphasis"/>
        </w:rPr>
        <w:t xml:space="preserve">will avert the tendency of lesser powers to band together to balance Chinese power. </w:t>
      </w:r>
      <w:r w:rsidRPr="00BD010E">
        <w:rPr>
          <w:sz w:val="16"/>
        </w:rPr>
        <w:t xml:space="preserve">Until now, Chinese diplomats have had the luxury to tell China‘s story how they wanted, since deployments of PLAN forces beyond East Asia remained abstract. Beijing neither saw the need nor boasted the capacity to maintain strong forces far from Chinese shores. </w:t>
      </w:r>
      <w:r w:rsidRPr="00BD010E">
        <w:rPr>
          <w:rStyle w:val="StyleUnderline"/>
        </w:rPr>
        <w:t>Despite the vast differences between the dynastic China of antiquity and today‘s communist China, Beijing hopes to convince key audiences it remains pacific in outlook—and thus can be counted on not to abuse the sea power it is amassing.</w:t>
      </w:r>
      <w:r w:rsidRPr="00BD010E">
        <w:rPr>
          <w:sz w:val="16"/>
        </w:rPr>
        <w:t xml:space="preserve"> </w:t>
      </w:r>
      <w:r w:rsidRPr="00BD010E">
        <w:rPr>
          <w:rStyle w:val="StyleUnderline"/>
        </w:rPr>
        <w:t xml:space="preserve">By depicting itself as an </w:t>
      </w:r>
      <w:r w:rsidRPr="00BD010E">
        <w:rPr>
          <w:rStyle w:val="Emphasis"/>
        </w:rPr>
        <w:t>inherently defensive power</w:t>
      </w:r>
      <w:r w:rsidRPr="00BD010E">
        <w:rPr>
          <w:rStyle w:val="StyleUnderline"/>
        </w:rPr>
        <w:t xml:space="preserve">, China has set a standard for its behavior at sea. </w:t>
      </w:r>
      <w:r w:rsidRPr="00BD010E">
        <w:rPr>
          <w:sz w:val="16"/>
        </w:rPr>
        <w:t>Fellow Asian powers will hold it to this lofty standard— measuring its actions against the story line Chinese leaders have developed around the Zheng He voyages.</w:t>
      </w:r>
    </w:p>
    <w:p w:rsidR="00BD010E" w:rsidRPr="00EA3BFE" w:rsidRDefault="00BD010E" w:rsidP="00E2021A">
      <w:pPr>
        <w:pStyle w:val="Heading4"/>
      </w:pPr>
      <w:r>
        <w:t xml:space="preserve">Chinese soft power is awesome – solves Chinese economic growth, </w:t>
      </w:r>
      <w:r w:rsidR="0062109D">
        <w:t>ASEAN cohesion</w:t>
      </w:r>
      <w:r>
        <w:t xml:space="preserve">, free trade and SCS war </w:t>
      </w:r>
    </w:p>
    <w:p w:rsidR="00BD010E" w:rsidRDefault="00BD010E" w:rsidP="00BD010E">
      <w:pPr>
        <w:rPr>
          <w:rStyle w:val="Style13ptBold"/>
        </w:rPr>
      </w:pPr>
      <w:r>
        <w:rPr>
          <w:rStyle w:val="Style13ptBold"/>
        </w:rPr>
        <w:t>Jain 13</w:t>
      </w:r>
    </w:p>
    <w:p w:rsidR="00BD010E" w:rsidRPr="009B3BDE" w:rsidRDefault="00BD010E" w:rsidP="00BD010E">
      <w:r w:rsidRPr="009B3BDE">
        <w:t>{</w:t>
      </w:r>
      <w:proofErr w:type="spellStart"/>
      <w:r w:rsidRPr="009B3BDE">
        <w:t>Shresht</w:t>
      </w:r>
      <w:proofErr w:type="spellEnd"/>
      <w:r w:rsidRPr="009B3BDE">
        <w:t>, Researcher at the Institute of Peace and Conflict Studies, “South China Sea: Beijing Likely to Employ Soft Power?” #4043, 18 July, http://www.ipcs.org/article/china/south-china-sea-beijing-likely-to-employ-soft-power-4043.html#THUR}</w:t>
      </w:r>
    </w:p>
    <w:p w:rsidR="00BD010E" w:rsidRPr="009B3BDE" w:rsidRDefault="00BD010E" w:rsidP="00BD010E">
      <w:pPr>
        <w:rPr>
          <w:rStyle w:val="Style13ptBold"/>
        </w:rPr>
      </w:pPr>
    </w:p>
    <w:p w:rsidR="00BD010E" w:rsidRDefault="00BD010E" w:rsidP="00543EA6">
      <w:pPr>
        <w:rPr>
          <w:rStyle w:val="StyleUnderline"/>
        </w:rPr>
      </w:pPr>
      <w:r w:rsidRPr="00EA3BFE">
        <w:rPr>
          <w:sz w:val="14"/>
        </w:rPr>
        <w:t xml:space="preserve">Hitherto, the real challenge for China in the South China Sea has been to safeguard its sovereignty. However, </w:t>
      </w:r>
      <w:r w:rsidRPr="009B3BDE">
        <w:rPr>
          <w:rStyle w:val="StyleUnderline"/>
        </w:rPr>
        <w:t xml:space="preserve">for Beijing to cater to its energy demands and domestic economy, </w:t>
      </w:r>
      <w:r w:rsidRPr="00EA3BFE">
        <w:rPr>
          <w:rStyle w:val="Emphasis"/>
        </w:rPr>
        <w:t>it is expected to lessen its dependency upon hard power and rely more on the soft power it possesses.</w:t>
      </w:r>
      <w:r w:rsidRPr="00EA3BFE">
        <w:rPr>
          <w:sz w:val="14"/>
        </w:rPr>
        <w:t xml:space="preserve"> </w:t>
      </w:r>
      <w:r w:rsidRPr="009B3BDE">
        <w:rPr>
          <w:rStyle w:val="StyleUnderline"/>
        </w:rPr>
        <w:t>Why it is important for China to embrace soft power in the SCS?</w:t>
      </w:r>
      <w:r w:rsidRPr="00EA3BFE">
        <w:rPr>
          <w:sz w:val="14"/>
        </w:rPr>
        <w:t xml:space="preserve"> What could be the major components of soft power measures? And lastly, to what extent, this approach will restore confidence among the claimants of the South China Sea? South China Sea and Beijing's Soft Power </w:t>
      </w:r>
      <w:r w:rsidRPr="00EA3BFE">
        <w:rPr>
          <w:rStyle w:val="StyleUnderline"/>
        </w:rPr>
        <w:t xml:space="preserve">In Beijing’s perspective the effectiveness of soft power vis-à-vis the SCS dispute will </w:t>
      </w:r>
      <w:r w:rsidRPr="00EA3BFE">
        <w:rPr>
          <w:rStyle w:val="Emphasis"/>
        </w:rPr>
        <w:t>depend</w:t>
      </w:r>
      <w:r w:rsidRPr="00EA3BFE">
        <w:rPr>
          <w:rStyle w:val="StyleUnderline"/>
        </w:rPr>
        <w:t xml:space="preserve"> on</w:t>
      </w:r>
      <w:r w:rsidRPr="00EA3BFE">
        <w:rPr>
          <w:sz w:val="14"/>
        </w:rPr>
        <w:t xml:space="preserve">, firstly </w:t>
      </w:r>
      <w:r w:rsidRPr="00EA3BFE">
        <w:rPr>
          <w:rStyle w:val="StyleUnderline"/>
        </w:rPr>
        <w:t>its ability to shape the preferences of other claimants</w:t>
      </w:r>
      <w:r w:rsidRPr="00EA3BFE">
        <w:rPr>
          <w:sz w:val="14"/>
        </w:rPr>
        <w:t xml:space="preserve">; Secondly, </w:t>
      </w:r>
      <w:r w:rsidRPr="00EA3BFE">
        <w:rPr>
          <w:rStyle w:val="StyleUnderline"/>
        </w:rPr>
        <w:t>its ability to legitimate Chinese values</w:t>
      </w:r>
      <w:r w:rsidRPr="00EA3BFE">
        <w:rPr>
          <w:sz w:val="14"/>
        </w:rPr>
        <w:t xml:space="preserve">, culture and policies; </w:t>
      </w:r>
      <w:r w:rsidRPr="00EA3BFE">
        <w:rPr>
          <w:rStyle w:val="StyleUnderline"/>
        </w:rPr>
        <w:t>and</w:t>
      </w:r>
      <w:r w:rsidRPr="00EA3BFE">
        <w:rPr>
          <w:sz w:val="14"/>
        </w:rPr>
        <w:t xml:space="preserve"> lastly, </w:t>
      </w:r>
      <w:r w:rsidRPr="00EA3BFE">
        <w:rPr>
          <w:rStyle w:val="StyleUnderline"/>
        </w:rPr>
        <w:t>its capacity to construct</w:t>
      </w:r>
      <w:r w:rsidRPr="00EA3BFE">
        <w:rPr>
          <w:sz w:val="14"/>
        </w:rPr>
        <w:t xml:space="preserve"> rules and </w:t>
      </w:r>
      <w:r w:rsidRPr="00EA3BFE">
        <w:rPr>
          <w:rStyle w:val="StyleUnderline"/>
        </w:rPr>
        <w:t>norms</w:t>
      </w:r>
      <w:r w:rsidRPr="00EA3BFE">
        <w:rPr>
          <w:sz w:val="14"/>
        </w:rPr>
        <w:t xml:space="preserve"> which limits other’s activities(majorly the United States). </w:t>
      </w:r>
      <w:r w:rsidRPr="00EA3BFE">
        <w:rPr>
          <w:rStyle w:val="Emphasis"/>
        </w:rPr>
        <w:t>In contrast to China’s reliance upon its military</w:t>
      </w:r>
      <w:r w:rsidRPr="00EA3BFE">
        <w:rPr>
          <w:sz w:val="14"/>
        </w:rPr>
        <w:t xml:space="preserve"> in the region, </w:t>
      </w:r>
      <w:r w:rsidRPr="00EA3BFE">
        <w:rPr>
          <w:rStyle w:val="StyleUnderline"/>
        </w:rPr>
        <w:t xml:space="preserve">the PRC possesses advantages of </w:t>
      </w:r>
      <w:r w:rsidRPr="00EA3BFE">
        <w:rPr>
          <w:rStyle w:val="Emphasis"/>
        </w:rPr>
        <w:t>abundant soft power resources</w:t>
      </w:r>
      <w:r w:rsidRPr="00EA3BFE">
        <w:rPr>
          <w:rStyle w:val="StyleUnderline"/>
        </w:rPr>
        <w:t>. Cultural exchange</w:t>
      </w:r>
      <w:r w:rsidRPr="00EA3BFE">
        <w:rPr>
          <w:sz w:val="14"/>
        </w:rPr>
        <w:t xml:space="preserve"> between China and Africa </w:t>
      </w:r>
      <w:r w:rsidRPr="00EA3BFE">
        <w:rPr>
          <w:rStyle w:val="StyleUnderline"/>
        </w:rPr>
        <w:t>can be a representative example of how China has been spreading its soft power.</w:t>
      </w:r>
      <w:r>
        <w:rPr>
          <w:rStyle w:val="StyleUnderline"/>
        </w:rPr>
        <w:t xml:space="preserve"> </w:t>
      </w:r>
      <w:r w:rsidRPr="00EA3BFE">
        <w:rPr>
          <w:sz w:val="14"/>
        </w:rPr>
        <w:t xml:space="preserve">The commitment ranges from health and financial assistance to academic and cultural exchanges. </w:t>
      </w:r>
      <w:r w:rsidRPr="00EA3BFE">
        <w:rPr>
          <w:rStyle w:val="StyleUnderline"/>
        </w:rPr>
        <w:t xml:space="preserve">China's </w:t>
      </w:r>
      <w:r w:rsidRPr="00EA3BFE">
        <w:rPr>
          <w:rStyle w:val="Emphasis"/>
        </w:rPr>
        <w:t>expanding soft power</w:t>
      </w:r>
      <w:r w:rsidRPr="00EA3BFE">
        <w:rPr>
          <w:rStyle w:val="StyleUnderline"/>
        </w:rPr>
        <w:t xml:space="preserve"> might be demonstrated by taking a look at China's economic growth and economic engagement</w:t>
      </w:r>
      <w:r w:rsidRPr="00EA3BFE">
        <w:rPr>
          <w:sz w:val="14"/>
        </w:rPr>
        <w:t xml:space="preserve"> with numerous African nations. China's development of trade and infrastructural investment on the African mainland </w:t>
      </w:r>
      <w:r w:rsidRPr="00EA3BFE">
        <w:rPr>
          <w:rStyle w:val="StyleUnderline"/>
        </w:rPr>
        <w:t xml:space="preserve">and the spread of Chinese-led Confucius </w:t>
      </w:r>
      <w:proofErr w:type="spellStart"/>
      <w:r w:rsidRPr="00EA3BFE">
        <w:rPr>
          <w:rStyle w:val="StyleUnderline"/>
        </w:rPr>
        <w:t>centres</w:t>
      </w:r>
      <w:proofErr w:type="spellEnd"/>
      <w:r w:rsidRPr="00EA3BFE">
        <w:rPr>
          <w:rStyle w:val="StyleUnderline"/>
        </w:rPr>
        <w:t xml:space="preserve"> could give a positive impression about China</w:t>
      </w:r>
      <w:r w:rsidRPr="00EA3BFE">
        <w:rPr>
          <w:sz w:val="14"/>
        </w:rPr>
        <w:t xml:space="preserve"> towards individuals in Africa. </w:t>
      </w:r>
      <w:r w:rsidRPr="00EA3BFE">
        <w:rPr>
          <w:rStyle w:val="StyleUnderline"/>
        </w:rPr>
        <w:t xml:space="preserve">In context of Southeast Asia, </w:t>
      </w:r>
      <w:r w:rsidRPr="00EA3BFE">
        <w:rPr>
          <w:rStyle w:val="Emphasis"/>
        </w:rPr>
        <w:t xml:space="preserve">both China and its </w:t>
      </w:r>
      <w:proofErr w:type="spellStart"/>
      <w:r w:rsidRPr="00EA3BFE">
        <w:rPr>
          <w:rStyle w:val="Emphasis"/>
        </w:rPr>
        <w:t>neighbours</w:t>
      </w:r>
      <w:proofErr w:type="spellEnd"/>
      <w:r w:rsidRPr="00EA3BFE">
        <w:rPr>
          <w:rStyle w:val="Emphasis"/>
        </w:rPr>
        <w:t xml:space="preserve"> enunciate a broader idea of soft powe</w:t>
      </w:r>
      <w:r w:rsidRPr="00EA3BFE">
        <w:rPr>
          <w:rStyle w:val="StyleUnderline"/>
        </w:rPr>
        <w:t>r</w:t>
      </w:r>
      <w:r w:rsidRPr="00EA3BFE">
        <w:rPr>
          <w:sz w:val="14"/>
        </w:rPr>
        <w:t xml:space="preserve">. </w:t>
      </w:r>
      <w:r w:rsidRPr="00EA3BFE">
        <w:rPr>
          <w:rStyle w:val="StyleUnderline"/>
        </w:rPr>
        <w:t xml:space="preserve">China </w:t>
      </w:r>
      <w:r w:rsidRPr="00EA3BFE">
        <w:rPr>
          <w:rStyle w:val="Emphasis"/>
        </w:rPr>
        <w:t>appears to be using soft power</w:t>
      </w:r>
      <w:r w:rsidRPr="00EA3BFE">
        <w:rPr>
          <w:rStyle w:val="StyleUnderline"/>
        </w:rPr>
        <w:t xml:space="preserve"> to incrementally push Japan, Taiwan and the United states</w:t>
      </w:r>
      <w:r w:rsidRPr="00EA3BFE">
        <w:rPr>
          <w:sz w:val="14"/>
        </w:rPr>
        <w:t xml:space="preserve">. For instance, China’s aid to Philippines in 2003 and to Indonesia in 2002 was roughly greater than the United States. </w:t>
      </w:r>
      <w:r w:rsidRPr="00EA3BFE">
        <w:rPr>
          <w:rStyle w:val="StyleUnderline"/>
        </w:rPr>
        <w:t xml:space="preserve">Beijing has also rebuilt relations with South Asian’s ethnic Chinese </w:t>
      </w:r>
      <w:proofErr w:type="spellStart"/>
      <w:r w:rsidRPr="00EA3BFE">
        <w:rPr>
          <w:rStyle w:val="StyleUnderline"/>
        </w:rPr>
        <w:t>organisations</w:t>
      </w:r>
      <w:proofErr w:type="spellEnd"/>
      <w:r w:rsidRPr="00EA3BFE">
        <w:rPr>
          <w:sz w:val="14"/>
        </w:rPr>
        <w:t xml:space="preserve">, and in nations like Cambodia, a feeder system has been created in which Cambodian student attend Chinese-language school funded from the sources in mainland China. </w:t>
      </w:r>
      <w:r w:rsidRPr="00EA3BFE">
        <w:rPr>
          <w:rStyle w:val="StyleUnderline"/>
        </w:rPr>
        <w:t xml:space="preserve">Similarly, China </w:t>
      </w:r>
      <w:r w:rsidRPr="00EA3BFE">
        <w:rPr>
          <w:rStyle w:val="Emphasis"/>
        </w:rPr>
        <w:t>does not want to take the risk</w:t>
      </w:r>
      <w:r w:rsidRPr="00EA3BFE">
        <w:rPr>
          <w:rStyle w:val="StyleUnderline"/>
        </w:rPr>
        <w:t xml:space="preserve"> of sacrificing its domestic economy by taking coercive measures. China’s leverage over Southeast Asia includes major economic interest</w:t>
      </w:r>
      <w:r w:rsidRPr="00EA3BFE">
        <w:rPr>
          <w:sz w:val="14"/>
        </w:rPr>
        <w:t xml:space="preserve">. As late as the 1990s, </w:t>
      </w:r>
      <w:r w:rsidRPr="00EA3BFE">
        <w:rPr>
          <w:rStyle w:val="StyleUnderline"/>
        </w:rPr>
        <w:t>the US and Japan were major economic partners of Southeast Asia. No longer- China has displaced both</w:t>
      </w:r>
      <w:r w:rsidRPr="00EA3BFE">
        <w:rPr>
          <w:sz w:val="14"/>
        </w:rPr>
        <w:t xml:space="preserve"> to become the major trading partner to the region. </w:t>
      </w:r>
      <w:r w:rsidRPr="00EA3BFE">
        <w:rPr>
          <w:rStyle w:val="StyleUnderline"/>
        </w:rPr>
        <w:t xml:space="preserve">With ASEAN-China Free Trade Agreement as a </w:t>
      </w:r>
      <w:proofErr w:type="spellStart"/>
      <w:r w:rsidRPr="00EA3BFE">
        <w:rPr>
          <w:rStyle w:val="StyleUnderline"/>
        </w:rPr>
        <w:t>centrepiece</w:t>
      </w:r>
      <w:proofErr w:type="spellEnd"/>
      <w:r w:rsidRPr="00EA3BFE">
        <w:rPr>
          <w:rStyle w:val="StyleUnderline"/>
        </w:rPr>
        <w:t xml:space="preserve">, China has negotiated a </w:t>
      </w:r>
      <w:r w:rsidRPr="00EA3BFE">
        <w:rPr>
          <w:rStyle w:val="Emphasis"/>
        </w:rPr>
        <w:t>plethora of economic agreements</w:t>
      </w:r>
      <w:r w:rsidRPr="00EA3BFE">
        <w:rPr>
          <w:rStyle w:val="StyleUnderline"/>
        </w:rPr>
        <w:t xml:space="preserve"> with the region including an array of infrastructure projects </w:t>
      </w:r>
      <w:r w:rsidRPr="00EA3BFE">
        <w:rPr>
          <w:sz w:val="14"/>
        </w:rPr>
        <w:t xml:space="preserve">linking Southeast with southern interior China. </w:t>
      </w:r>
      <w:r w:rsidRPr="00EA3BFE">
        <w:rPr>
          <w:rStyle w:val="StyleUnderline"/>
        </w:rPr>
        <w:t>In addition to free trade agreements with Southeast Asia, Beijing is negotiating closely with individual</w:t>
      </w:r>
      <w:r w:rsidRPr="00EA3BFE">
        <w:rPr>
          <w:sz w:val="14"/>
        </w:rPr>
        <w:t xml:space="preserve"> Southeast Asian </w:t>
      </w:r>
      <w:r w:rsidRPr="00EA3BFE">
        <w:rPr>
          <w:rStyle w:val="StyleUnderline"/>
        </w:rPr>
        <w:t>states</w:t>
      </w:r>
      <w:r w:rsidRPr="00EA3BFE">
        <w:rPr>
          <w:sz w:val="14"/>
        </w:rPr>
        <w:t xml:space="preserve">. </w:t>
      </w:r>
      <w:r w:rsidRPr="00EA3BFE">
        <w:rPr>
          <w:rStyle w:val="StyleUnderline"/>
        </w:rPr>
        <w:t xml:space="preserve">In order for China to dangle budgetary carrots before </w:t>
      </w:r>
      <w:r w:rsidRPr="00EA3BFE">
        <w:rPr>
          <w:sz w:val="14"/>
        </w:rPr>
        <w:t xml:space="preserve">the members of the </w:t>
      </w:r>
      <w:r w:rsidRPr="00EA3BFE">
        <w:rPr>
          <w:rStyle w:val="StyleUnderline"/>
        </w:rPr>
        <w:t>ASEAN it is important to take some steps closer to its peaceful rise.</w:t>
      </w:r>
      <w:r>
        <w:rPr>
          <w:rStyle w:val="StyleUnderline"/>
        </w:rPr>
        <w:t xml:space="preserve"> </w:t>
      </w:r>
      <w:r w:rsidRPr="00EA3BFE">
        <w:rPr>
          <w:sz w:val="14"/>
        </w:rPr>
        <w:t xml:space="preserve">The Rationale: Quest for Energy Security </w:t>
      </w:r>
      <w:r w:rsidRPr="00EA3BFE">
        <w:rPr>
          <w:rStyle w:val="StyleUnderline"/>
        </w:rPr>
        <w:t xml:space="preserve">China’s demand for oil and gas resources and its drive for energy security are </w:t>
      </w:r>
      <w:r w:rsidRPr="00EA3BFE">
        <w:rPr>
          <w:rStyle w:val="Emphasis"/>
          <w:sz w:val="28"/>
        </w:rPr>
        <w:t>a political challenge of global dimension.</w:t>
      </w:r>
      <w:r w:rsidRPr="00EA3BFE">
        <w:rPr>
          <w:rStyle w:val="StyleUnderline"/>
        </w:rPr>
        <w:t xml:space="preserve"> The failure to persuade ASEAN states to cooperate</w:t>
      </w:r>
      <w:r w:rsidRPr="00EA3BFE">
        <w:rPr>
          <w:sz w:val="14"/>
        </w:rPr>
        <w:t xml:space="preserve"> on energy security </w:t>
      </w:r>
      <w:r w:rsidRPr="00EA3BFE">
        <w:rPr>
          <w:rStyle w:val="Emphasis"/>
        </w:rPr>
        <w:t xml:space="preserve">may lead to </w:t>
      </w:r>
      <w:r w:rsidRPr="00EA3BFE">
        <w:rPr>
          <w:rStyle w:val="Emphasis"/>
          <w:sz w:val="32"/>
        </w:rPr>
        <w:t>disastrous consequences</w:t>
      </w:r>
      <w:r w:rsidRPr="00EA3BFE">
        <w:rPr>
          <w:rStyle w:val="Emphasis"/>
        </w:rPr>
        <w:t>. It can only do so by placing mechanisms which allows Sino-ASEAN joint exploration.</w:t>
      </w:r>
      <w:r w:rsidRPr="00EA3BFE">
        <w:rPr>
          <w:sz w:val="14"/>
        </w:rPr>
        <w:t xml:space="preserve"> As a country increasingly dependent on oil, China believes the U.S and the major western oil companies wield influence over the world oil market and oil industries. China has earned limited rate of investment (ROI) on its investment in the energy sector in the South China Sea as it has already made headway in the same in the Persian Gulf, Central Asia, Russia, Africa and Latin America. One of the reasons for low ROI is due to the opaqueness in the quantum of resources that the Islands and reefs in the South China Sea has. Secondly, China is squandering time and money by expanding its naval fleet well beyond what is required to protect its coast and sea line of communications. It is wary of foreign oil companies conducting joint explorations with ASEAN countries. Will Chinese Soft Power Work? </w:t>
      </w:r>
      <w:r w:rsidRPr="00EA3BFE">
        <w:rPr>
          <w:rStyle w:val="StyleUnderline"/>
        </w:rPr>
        <w:t>The improvement at the ARF is acknowledged as a huge step towards the peaceful resolution of the dispute. The reception</w:t>
      </w:r>
      <w:r w:rsidRPr="00EA3BFE">
        <w:rPr>
          <w:sz w:val="14"/>
        </w:rPr>
        <w:t xml:space="preserve"> of the guidelines lessened pressures and </w:t>
      </w:r>
      <w:r w:rsidRPr="00EA3BFE">
        <w:rPr>
          <w:rStyle w:val="StyleUnderline"/>
        </w:rPr>
        <w:t>promoted</w:t>
      </w:r>
      <w:r w:rsidRPr="00EA3BFE">
        <w:rPr>
          <w:sz w:val="14"/>
        </w:rPr>
        <w:t xml:space="preserve"> Confidence Building Measures (</w:t>
      </w:r>
      <w:r w:rsidRPr="00EA3BFE">
        <w:rPr>
          <w:rStyle w:val="StyleUnderline"/>
        </w:rPr>
        <w:t>CBM’s</w:t>
      </w:r>
      <w:r w:rsidRPr="00EA3BFE">
        <w:rPr>
          <w:sz w:val="14"/>
        </w:rPr>
        <w:t xml:space="preserve">). </w:t>
      </w:r>
      <w:r w:rsidRPr="00EA3BFE">
        <w:rPr>
          <w:rStyle w:val="StyleUnderline"/>
        </w:rPr>
        <w:t xml:space="preserve">Also given the economic leverage that China has on the South East Asian nations, it certainly </w:t>
      </w:r>
      <w:r w:rsidRPr="00EA3BFE">
        <w:rPr>
          <w:rStyle w:val="Emphasis"/>
        </w:rPr>
        <w:t>would not want to lose its place</w:t>
      </w:r>
      <w:r w:rsidRPr="00EA3BFE">
        <w:rPr>
          <w:rStyle w:val="StyleUnderline"/>
        </w:rPr>
        <w:t xml:space="preserve"> to the US or Japan in playing the role of major funder or technology provider in the joint development to explore oil and gas reserves.</w:t>
      </w:r>
    </w:p>
    <w:p w:rsidR="007559EF" w:rsidRDefault="007559EF" w:rsidP="00E2021A">
      <w:pPr>
        <w:pStyle w:val="Heading4"/>
      </w:pPr>
      <w:r>
        <w:t>SCS conflicts causes extinction</w:t>
      </w:r>
    </w:p>
    <w:p w:rsidR="007559EF" w:rsidRPr="00080433" w:rsidRDefault="007559EF" w:rsidP="007559EF">
      <w:proofErr w:type="spellStart"/>
      <w:r w:rsidRPr="00080433">
        <w:rPr>
          <w:rStyle w:val="Style13ptBold"/>
        </w:rPr>
        <w:t>Wittner</w:t>
      </w:r>
      <w:proofErr w:type="spellEnd"/>
      <w:r w:rsidRPr="00080433">
        <w:rPr>
          <w:rStyle w:val="Style13ptBold"/>
        </w:rPr>
        <w:t xml:space="preserve"> 11</w:t>
      </w:r>
      <w:r w:rsidRPr="00080433">
        <w:t>, Professor of History at SUNY Albany</w:t>
      </w:r>
    </w:p>
    <w:p w:rsidR="007559EF" w:rsidRPr="00080433" w:rsidRDefault="007559EF" w:rsidP="007559EF">
      <w:r w:rsidRPr="00080433">
        <w:t>(Is a Nuclear War With China Possible?</w:t>
      </w:r>
      <w:proofErr w:type="gramStart"/>
      <w:r w:rsidRPr="00080433">
        <w:t xml:space="preserve">,  </w:t>
      </w:r>
      <w:proofErr w:type="gramEnd"/>
      <w:r>
        <w:fldChar w:fldCharType="begin"/>
      </w:r>
      <w:r>
        <w:instrText xml:space="preserve"> HYPERLINK "http://www.huntingtonnews.net/14446" </w:instrText>
      </w:r>
      <w:r>
        <w:fldChar w:fldCharType="separate"/>
      </w:r>
      <w:r w:rsidRPr="00080433">
        <w:t>www.huntingtonnews.net/14446</w:t>
      </w:r>
      <w:r>
        <w:fldChar w:fldCharType="end"/>
      </w:r>
      <w:r w:rsidRPr="00080433">
        <w:t>)</w:t>
      </w:r>
    </w:p>
    <w:p w:rsidR="007559EF" w:rsidRDefault="007559EF" w:rsidP="007559EF">
      <w:pPr>
        <w:rPr>
          <w:bCs/>
          <w:u w:val="single"/>
        </w:rPr>
      </w:pPr>
    </w:p>
    <w:p w:rsidR="007559EF" w:rsidRDefault="007559EF" w:rsidP="007559EF">
      <w:pPr>
        <w:rPr>
          <w:bCs/>
          <w:u w:val="single"/>
        </w:rPr>
      </w:pPr>
      <w:r w:rsidRPr="00080433">
        <w:rPr>
          <w:bCs/>
          <w:u w:val="single"/>
        </w:rPr>
        <w:t>While nuclear weapons exist, there remains a danger that they will be used</w:t>
      </w:r>
      <w:r w:rsidRPr="00080433">
        <w:rPr>
          <w:sz w:val="12"/>
        </w:rPr>
        <w:t xml:space="preserve">. After all, </w:t>
      </w:r>
      <w:r w:rsidRPr="00080433">
        <w:rPr>
          <w:bCs/>
          <w:u w:val="single"/>
        </w:rPr>
        <w:t>for centuries national conflicts have led to wars, with nations employing their deadliest weapons. The current deterioration of U.S. relations with China might end up providing us with yet another example of this phenomenon.</w:t>
      </w:r>
      <w:r w:rsidRPr="00080433">
        <w:rPr>
          <w:sz w:val="12"/>
        </w:rPr>
        <w:t xml:space="preserve"> </w:t>
      </w:r>
      <w:r w:rsidRPr="00080433">
        <w:rPr>
          <w:bCs/>
          <w:u w:val="single"/>
        </w:rPr>
        <w:t xml:space="preserve">The </w:t>
      </w:r>
      <w:r w:rsidRPr="00080433">
        <w:rPr>
          <w:bCs/>
          <w:highlight w:val="cyan"/>
          <w:u w:val="single"/>
        </w:rPr>
        <w:t>gathering tension between the United States and China is clear</w:t>
      </w:r>
      <w:r w:rsidRPr="00080433">
        <w:rPr>
          <w:bCs/>
          <w:u w:val="single"/>
        </w:rPr>
        <w:t xml:space="preserve"> </w:t>
      </w:r>
      <w:r w:rsidRPr="00080433">
        <w:rPr>
          <w:sz w:val="12"/>
        </w:rPr>
        <w:t xml:space="preserve">enough. Disturbed by China’s growing economic and military strength, </w:t>
      </w:r>
      <w:r w:rsidRPr="00080433">
        <w:rPr>
          <w:bCs/>
          <w:highlight w:val="cyan"/>
          <w:u w:val="single"/>
        </w:rPr>
        <w:t>the U.S. government recently challenged China’s claims in the South China Sea</w:t>
      </w:r>
      <w:r w:rsidRPr="00080433">
        <w:rPr>
          <w:bCs/>
          <w:u w:val="single"/>
        </w:rPr>
        <w:t>, increased</w:t>
      </w:r>
      <w:r w:rsidRPr="00080433">
        <w:rPr>
          <w:sz w:val="12"/>
        </w:rPr>
        <w:t xml:space="preserve"> the U.S. </w:t>
      </w:r>
      <w:r w:rsidRPr="00080433">
        <w:rPr>
          <w:bCs/>
          <w:u w:val="single"/>
        </w:rPr>
        <w:t>military presence</w:t>
      </w:r>
      <w:r w:rsidRPr="00080433">
        <w:rPr>
          <w:sz w:val="12"/>
        </w:rPr>
        <w:t xml:space="preserve"> in Australia, </w:t>
      </w:r>
      <w:r w:rsidRPr="00080433">
        <w:rPr>
          <w:bCs/>
          <w:u w:val="single"/>
        </w:rPr>
        <w:t>and deepened U.S. military ties with other nations in the Pacific region</w:t>
      </w:r>
      <w:r w:rsidRPr="00080433">
        <w:rPr>
          <w:sz w:val="12"/>
        </w:rPr>
        <w:t xml:space="preserve">. According to Secretary of State Hillary Clinton, the United States was “asserting our own position as a Pacific power.” But </w:t>
      </w:r>
      <w:r w:rsidRPr="00080433">
        <w:rPr>
          <w:bCs/>
          <w:highlight w:val="cyan"/>
          <w:u w:val="single"/>
        </w:rPr>
        <w:t>need this lead to nuclear war? Not necessarily</w:t>
      </w:r>
      <w:r w:rsidRPr="00080433">
        <w:rPr>
          <w:sz w:val="12"/>
        </w:rPr>
        <w:t xml:space="preserve">. And </w:t>
      </w:r>
      <w:r w:rsidRPr="00080433">
        <w:rPr>
          <w:bCs/>
          <w:u w:val="single"/>
        </w:rPr>
        <w:t>yet</w:t>
      </w:r>
      <w:r w:rsidRPr="00080433">
        <w:rPr>
          <w:sz w:val="12"/>
        </w:rPr>
        <w:t xml:space="preserve">, </w:t>
      </w:r>
      <w:r w:rsidRPr="00080433">
        <w:rPr>
          <w:iCs/>
          <w:highlight w:val="cyan"/>
          <w:u w:val="single"/>
        </w:rPr>
        <w:t>there are signs that it could</w:t>
      </w:r>
      <w:r w:rsidRPr="00080433">
        <w:rPr>
          <w:sz w:val="18"/>
          <w:u w:val="single"/>
          <w:bdr w:val="single" w:sz="4" w:space="0" w:color="auto"/>
        </w:rPr>
        <w:t>.</w:t>
      </w:r>
      <w:r w:rsidRPr="00080433">
        <w:rPr>
          <w:sz w:val="12"/>
        </w:rPr>
        <w:t xml:space="preserve"> After all, </w:t>
      </w:r>
      <w:r w:rsidRPr="00080433">
        <w:rPr>
          <w:bCs/>
          <w:u w:val="single"/>
        </w:rPr>
        <w:t>both the United States and China possess large numbers of nuclear weapons. The U.S. government threatened to attack China with nuclear weapons during the Korean War and, later, during the conflict over the future of China’s offshore islands, Quemoy and Matsu</w:t>
      </w:r>
      <w:r w:rsidRPr="00080433">
        <w:rPr>
          <w:sz w:val="12"/>
        </w:rPr>
        <w:t xml:space="preserve">. In the midst of the latter confrontation, President Dwight Eisenhower declared publicly, and chillingly, that U.S. nuclear weapons would “be used just exactly as you would use a bullet or anything else.” Of course, China didn’t have nuclear weapons then. Now that it does, perhaps the behavior of national leaders will be more temperate. But the loose nuclear threats of U.S. and Soviet government officials during the Cold War, when both nations had vast nuclear arsenals, should convince us that, even as the military ante is raised, nuclear saber-rattling persists. </w:t>
      </w:r>
      <w:r w:rsidRPr="00080433">
        <w:rPr>
          <w:bCs/>
          <w:u w:val="single"/>
        </w:rPr>
        <w:t>Some pundits argue that nuclear weapons prevent wars between nuclear-armed nations</w:t>
      </w:r>
      <w:r w:rsidRPr="00080433">
        <w:rPr>
          <w:sz w:val="12"/>
        </w:rPr>
        <w:t xml:space="preserve">; and, admittedly, there haven’t been very many—at least not yet. </w:t>
      </w:r>
      <w:r w:rsidRPr="00080433">
        <w:rPr>
          <w:bCs/>
          <w:u w:val="single"/>
        </w:rPr>
        <w:t xml:space="preserve">But </w:t>
      </w:r>
      <w:r w:rsidRPr="00080433">
        <w:rPr>
          <w:bCs/>
          <w:highlight w:val="cyan"/>
          <w:u w:val="single"/>
        </w:rPr>
        <w:t xml:space="preserve">the </w:t>
      </w:r>
      <w:proofErr w:type="spellStart"/>
      <w:r w:rsidRPr="00080433">
        <w:rPr>
          <w:bCs/>
          <w:highlight w:val="cyan"/>
          <w:u w:val="single"/>
        </w:rPr>
        <w:t>Kargil</w:t>
      </w:r>
      <w:proofErr w:type="spellEnd"/>
      <w:r w:rsidRPr="00080433">
        <w:rPr>
          <w:bCs/>
          <w:highlight w:val="cyan"/>
          <w:u w:val="single"/>
        </w:rPr>
        <w:t xml:space="preserve"> War</w:t>
      </w:r>
      <w:r w:rsidRPr="00080433">
        <w:rPr>
          <w:sz w:val="12"/>
        </w:rPr>
        <w:t xml:space="preserve"> of 1999, </w:t>
      </w:r>
      <w:r w:rsidRPr="00080433">
        <w:rPr>
          <w:bCs/>
          <w:highlight w:val="cyan"/>
          <w:u w:val="single"/>
        </w:rPr>
        <w:t>between</w:t>
      </w:r>
      <w:r w:rsidRPr="00080433">
        <w:rPr>
          <w:sz w:val="12"/>
        </w:rPr>
        <w:t xml:space="preserve"> nuclear-armed </w:t>
      </w:r>
      <w:r w:rsidRPr="00080433">
        <w:rPr>
          <w:bCs/>
          <w:highlight w:val="cyan"/>
          <w:u w:val="single"/>
        </w:rPr>
        <w:t>India and</w:t>
      </w:r>
      <w:r w:rsidRPr="00080433">
        <w:rPr>
          <w:sz w:val="12"/>
        </w:rPr>
        <w:t xml:space="preserve"> nuclear-armed </w:t>
      </w:r>
      <w:r w:rsidRPr="00080433">
        <w:rPr>
          <w:bCs/>
          <w:highlight w:val="cyan"/>
          <w:u w:val="single"/>
        </w:rPr>
        <w:t>Pakistan</w:t>
      </w:r>
      <w:r w:rsidRPr="00080433">
        <w:rPr>
          <w:sz w:val="12"/>
          <w:highlight w:val="cyan"/>
        </w:rPr>
        <w:t xml:space="preserve">, </w:t>
      </w:r>
      <w:r w:rsidRPr="00080433">
        <w:rPr>
          <w:bCs/>
          <w:highlight w:val="cyan"/>
          <w:u w:val="single"/>
        </w:rPr>
        <w:t>should convince us</w:t>
      </w:r>
      <w:r w:rsidRPr="00080433">
        <w:rPr>
          <w:bCs/>
          <w:u w:val="single"/>
        </w:rPr>
        <w:t xml:space="preserve"> that </w:t>
      </w:r>
      <w:r w:rsidRPr="00080433">
        <w:rPr>
          <w:bCs/>
          <w:highlight w:val="cyan"/>
          <w:u w:val="single"/>
        </w:rPr>
        <w:t>such wars can occur</w:t>
      </w:r>
      <w:r w:rsidRPr="00080433">
        <w:rPr>
          <w:sz w:val="12"/>
        </w:rPr>
        <w:t xml:space="preserve">. Indeed, </w:t>
      </w:r>
      <w:r w:rsidRPr="00080433">
        <w:rPr>
          <w:bCs/>
          <w:u w:val="single"/>
        </w:rPr>
        <w:t xml:space="preserve">in </w:t>
      </w:r>
      <w:r w:rsidRPr="00080433">
        <w:rPr>
          <w:bCs/>
          <w:highlight w:val="cyan"/>
          <w:u w:val="single"/>
        </w:rPr>
        <w:t>that</w:t>
      </w:r>
      <w:r w:rsidRPr="00080433">
        <w:rPr>
          <w:bCs/>
          <w:u w:val="single"/>
        </w:rPr>
        <w:t xml:space="preserve"> case, the </w:t>
      </w:r>
      <w:r w:rsidRPr="00080433">
        <w:rPr>
          <w:bCs/>
          <w:highlight w:val="cyan"/>
          <w:u w:val="single"/>
        </w:rPr>
        <w:t>conflict almost slipped into a nuclear war.</w:t>
      </w:r>
      <w:r w:rsidRPr="00080433">
        <w:rPr>
          <w:sz w:val="12"/>
        </w:rPr>
        <w:t xml:space="preserve"> Pakistan’s foreign secretary threatened that, if the war escalated, his country felt free to use “any weapon” in its arsenal. During the conflict, Pakistan did move nuclear weapons toward its border, while India, it is claimed, readied its own nuclear missiles for an attack on Pakistan. At the least, though, </w:t>
      </w:r>
      <w:r w:rsidRPr="00080433">
        <w:rPr>
          <w:bCs/>
          <w:u w:val="single"/>
        </w:rPr>
        <w:t>don’t nuclear weapons deter a nuclear attack</w:t>
      </w:r>
      <w:r w:rsidRPr="00080433">
        <w:rPr>
          <w:sz w:val="12"/>
        </w:rPr>
        <w:t xml:space="preserve">? Do they? </w:t>
      </w:r>
      <w:r w:rsidRPr="00080433">
        <w:rPr>
          <w:bCs/>
          <w:u w:val="single"/>
        </w:rPr>
        <w:t>Obviously</w:t>
      </w:r>
      <w:r w:rsidRPr="00080433">
        <w:rPr>
          <w:sz w:val="12"/>
        </w:rPr>
        <w:t xml:space="preserve">, </w:t>
      </w:r>
      <w:r w:rsidRPr="00080433">
        <w:rPr>
          <w:bCs/>
          <w:u w:val="single"/>
        </w:rPr>
        <w:t>NATO leaders didn’t feel deterred</w:t>
      </w:r>
      <w:r w:rsidRPr="00080433">
        <w:rPr>
          <w:sz w:val="12"/>
        </w:rPr>
        <w:t xml:space="preserve">, for, </w:t>
      </w:r>
      <w:r w:rsidRPr="00080433">
        <w:rPr>
          <w:bCs/>
          <w:u w:val="single"/>
        </w:rPr>
        <w:t>throughout the Cold War, NATO’s strategy was to respond to a Soviet conventional military attack on Western Europe by launching a Western nuclear attack on the nuclear-armed Soviet Union</w:t>
      </w:r>
      <w:r w:rsidRPr="00080433">
        <w:rPr>
          <w:sz w:val="12"/>
        </w:rPr>
        <w:t xml:space="preserve">. Furthermore, </w:t>
      </w:r>
      <w:r w:rsidRPr="00080433">
        <w:rPr>
          <w:bCs/>
          <w:u w:val="single"/>
        </w:rPr>
        <w:t>if U.S. government officials really believed that nuclear deterrence worked, they would not have resorted to championing “Star Wars</w:t>
      </w:r>
      <w:r w:rsidRPr="00080433">
        <w:rPr>
          <w:sz w:val="12"/>
        </w:rPr>
        <w:t xml:space="preserve">” and its modern variant, national missile defense. </w:t>
      </w:r>
      <w:r w:rsidRPr="00080433">
        <w:rPr>
          <w:bCs/>
          <w:u w:val="single"/>
        </w:rPr>
        <w:t>Why are these vastly expensive</w:t>
      </w:r>
      <w:r w:rsidRPr="00080433">
        <w:rPr>
          <w:sz w:val="12"/>
        </w:rPr>
        <w:t>—and probably unworkable—</w:t>
      </w:r>
      <w:r w:rsidRPr="00080433">
        <w:rPr>
          <w:bCs/>
          <w:u w:val="single"/>
        </w:rPr>
        <w:t>military defense systems needed if other nuclear powers are deterred from attacking by U.S. nuclear might</w:t>
      </w:r>
      <w:r w:rsidRPr="00080433">
        <w:rPr>
          <w:sz w:val="12"/>
        </w:rPr>
        <w:t xml:space="preserve">? Of course, </w:t>
      </w:r>
      <w:r w:rsidRPr="00080433">
        <w:rPr>
          <w:bCs/>
          <w:u w:val="single"/>
        </w:rPr>
        <w:t>the bottom line for those Americans convinced that nuclear weapons safeguard them from a Chinese nuclear attack might be that the U.S. nuclear arsenal is far greater than its Chinese counterpart.</w:t>
      </w:r>
      <w:r w:rsidRPr="00080433">
        <w:rPr>
          <w:sz w:val="12"/>
        </w:rPr>
        <w:t xml:space="preserve"> Today, it is estimated that the U.S. government possesses over five thousand nuclear warheads, while the Chinese government has a total inventory of roughly three hundred. Moreover, only about forty of these Chinese nuclear weapons can reach the United States. Surely the United States would “win” any nuclear war with China. But what would that “victory” entail? </w:t>
      </w:r>
      <w:r w:rsidRPr="00080433">
        <w:rPr>
          <w:bCs/>
          <w:u w:val="single"/>
        </w:rPr>
        <w:t xml:space="preserve">A </w:t>
      </w:r>
      <w:r w:rsidRPr="00080433">
        <w:rPr>
          <w:bCs/>
          <w:highlight w:val="cyan"/>
          <w:u w:val="single"/>
        </w:rPr>
        <w:t>nuclear attack by China would immediately slaughter</w:t>
      </w:r>
      <w:r w:rsidRPr="00080433">
        <w:rPr>
          <w:bCs/>
          <w:u w:val="single"/>
        </w:rPr>
        <w:t xml:space="preserve"> at least </w:t>
      </w:r>
      <w:r w:rsidRPr="00080433">
        <w:rPr>
          <w:bCs/>
          <w:highlight w:val="cyan"/>
          <w:u w:val="single"/>
        </w:rPr>
        <w:t>10 million</w:t>
      </w:r>
      <w:r w:rsidRPr="00080433">
        <w:rPr>
          <w:bCs/>
          <w:u w:val="single"/>
        </w:rPr>
        <w:t xml:space="preserve"> Americans </w:t>
      </w:r>
      <w:r w:rsidRPr="00080433">
        <w:rPr>
          <w:sz w:val="12"/>
        </w:rPr>
        <w:t xml:space="preserve">in a great storm of blast and fire, while leaving many more dying horribly of sickness and radiation poisoning. </w:t>
      </w:r>
      <w:r w:rsidRPr="00080433">
        <w:rPr>
          <w:bCs/>
          <w:highlight w:val="cyan"/>
          <w:u w:val="single"/>
        </w:rPr>
        <w:t>The Chinese death toll</w:t>
      </w:r>
      <w:r w:rsidRPr="00080433">
        <w:rPr>
          <w:bCs/>
          <w:u w:val="single"/>
        </w:rPr>
        <w:t xml:space="preserve"> in a nuclear war </w:t>
      </w:r>
      <w:r w:rsidRPr="00080433">
        <w:rPr>
          <w:bCs/>
          <w:highlight w:val="cyan"/>
          <w:u w:val="single"/>
        </w:rPr>
        <w:t>would be far higher. Both nations would be reduced to</w:t>
      </w:r>
      <w:r w:rsidRPr="00080433">
        <w:rPr>
          <w:rFonts w:ascii="Arial" w:hAnsi="Arial"/>
          <w:sz w:val="18"/>
          <w:u w:val="single"/>
        </w:rPr>
        <w:t xml:space="preserve"> </w:t>
      </w:r>
      <w:r w:rsidRPr="00080433">
        <w:rPr>
          <w:bCs/>
          <w:u w:val="single"/>
        </w:rPr>
        <w:t>smoldering,</w:t>
      </w:r>
      <w:r w:rsidRPr="00080433">
        <w:rPr>
          <w:rFonts w:ascii="Arial" w:hAnsi="Arial"/>
          <w:sz w:val="18"/>
          <w:u w:val="single"/>
        </w:rPr>
        <w:t xml:space="preserve"> </w:t>
      </w:r>
      <w:r w:rsidRPr="00080433">
        <w:rPr>
          <w:bCs/>
          <w:highlight w:val="cyan"/>
          <w:u w:val="single"/>
        </w:rPr>
        <w:t>radioactive wastelands</w:t>
      </w:r>
      <w:r w:rsidRPr="00080433">
        <w:rPr>
          <w:sz w:val="12"/>
        </w:rPr>
        <w:t xml:space="preserve">. Also, </w:t>
      </w:r>
      <w:r w:rsidRPr="00080433">
        <w:rPr>
          <w:bCs/>
          <w:u w:val="single"/>
        </w:rPr>
        <w:t xml:space="preserve">radioactive </w:t>
      </w:r>
      <w:r w:rsidRPr="00080433">
        <w:rPr>
          <w:bCs/>
          <w:highlight w:val="cyan"/>
          <w:u w:val="single"/>
        </w:rPr>
        <w:t>debris sent aloft</w:t>
      </w:r>
      <w:r w:rsidRPr="00080433">
        <w:rPr>
          <w:rFonts w:ascii="Arial" w:hAnsi="Arial"/>
          <w:sz w:val="18"/>
          <w:u w:val="single"/>
        </w:rPr>
        <w:t xml:space="preserve"> </w:t>
      </w:r>
      <w:r w:rsidRPr="00080433">
        <w:rPr>
          <w:bCs/>
          <w:u w:val="single"/>
        </w:rPr>
        <w:t>by the nuclear explosions</w:t>
      </w:r>
      <w:r w:rsidRPr="00080433">
        <w:rPr>
          <w:rFonts w:ascii="Arial" w:hAnsi="Arial"/>
          <w:sz w:val="18"/>
          <w:u w:val="single"/>
        </w:rPr>
        <w:t xml:space="preserve"> </w:t>
      </w:r>
      <w:r w:rsidRPr="00080433">
        <w:rPr>
          <w:bCs/>
          <w:highlight w:val="cyan"/>
          <w:u w:val="single"/>
        </w:rPr>
        <w:t xml:space="preserve">would </w:t>
      </w:r>
      <w:r w:rsidRPr="00080433">
        <w:rPr>
          <w:iCs/>
          <w:highlight w:val="cyan"/>
          <w:u w:val="single"/>
        </w:rPr>
        <w:t>blot out the sun</w:t>
      </w:r>
      <w:r w:rsidRPr="00080433">
        <w:rPr>
          <w:bCs/>
          <w:highlight w:val="cyan"/>
          <w:u w:val="single"/>
        </w:rPr>
        <w:t xml:space="preserve"> and bring on a “</w:t>
      </w:r>
      <w:r w:rsidRPr="00080433">
        <w:rPr>
          <w:iCs/>
          <w:highlight w:val="cyan"/>
          <w:u w:val="single"/>
        </w:rPr>
        <w:t>nuclear winter</w:t>
      </w:r>
      <w:r w:rsidRPr="00080433">
        <w:rPr>
          <w:sz w:val="18"/>
          <w:highlight w:val="cyan"/>
          <w:u w:val="single"/>
          <w:bdr w:val="single" w:sz="4" w:space="0" w:color="auto"/>
        </w:rPr>
        <w:t xml:space="preserve">” </w:t>
      </w:r>
      <w:r w:rsidRPr="00080433">
        <w:rPr>
          <w:bCs/>
          <w:highlight w:val="cyan"/>
          <w:u w:val="single"/>
        </w:rPr>
        <w:t>around the globe</w:t>
      </w:r>
      <w:r w:rsidRPr="00080433">
        <w:rPr>
          <w:bCs/>
          <w:u w:val="single"/>
        </w:rPr>
        <w:t>—destroying agriculture, creating worldwide famine, and generating chaos and destruction.</w:t>
      </w:r>
      <w:r w:rsidRPr="00080433">
        <w:rPr>
          <w:sz w:val="12"/>
        </w:rPr>
        <w:t xml:space="preserve"> Moreover, in another decade the extent of this catastrophe would be far worse. </w:t>
      </w:r>
      <w:r w:rsidRPr="00080433">
        <w:rPr>
          <w:bCs/>
          <w:u w:val="single"/>
        </w:rPr>
        <w:t>The Chinese government is currently expanding its nuclear arsenal, and by the year 2020 it is expected to more than double its number of nuclear weapons that can hit the United States.</w:t>
      </w:r>
      <w:r w:rsidRPr="00080433">
        <w:rPr>
          <w:sz w:val="12"/>
        </w:rPr>
        <w:t xml:space="preserve"> </w:t>
      </w:r>
      <w:r w:rsidRPr="00080433">
        <w:rPr>
          <w:bCs/>
          <w:u w:val="single"/>
        </w:rPr>
        <w:t xml:space="preserve">The U.S. </w:t>
      </w:r>
      <w:r w:rsidRPr="00080433">
        <w:rPr>
          <w:sz w:val="12"/>
        </w:rPr>
        <w:t xml:space="preserve">government, in turn, </w:t>
      </w:r>
      <w:r w:rsidRPr="00080433">
        <w:rPr>
          <w:bCs/>
          <w:u w:val="single"/>
        </w:rPr>
        <w:t>has plans to spend hundreds of billions of dollars “modernizing” its nuclear weapons</w:t>
      </w:r>
      <w:r w:rsidRPr="00080433">
        <w:rPr>
          <w:sz w:val="12"/>
        </w:rPr>
        <w:t xml:space="preserve"> and nuclear production facilities over the next decade. </w:t>
      </w:r>
      <w:r w:rsidRPr="00080433">
        <w:rPr>
          <w:bCs/>
          <w:u w:val="single"/>
        </w:rPr>
        <w:t>To avert the enormous disaster of a U.S.-China nuclear war</w:t>
      </w:r>
      <w:r w:rsidRPr="00080433">
        <w:rPr>
          <w:sz w:val="12"/>
        </w:rPr>
        <w:t xml:space="preserve">, there are two obvious actions that can be taken. The first is to get rid of nuclear weapons, as the nuclear powers have agreed to do but thus far have resisted doing. The second, conducted while the nuclear disarmament process is occurring, is to </w:t>
      </w:r>
      <w:r w:rsidRPr="00080433">
        <w:rPr>
          <w:bCs/>
          <w:u w:val="single"/>
        </w:rPr>
        <w:t>improve U.S.-China relations. If the American and Chinese people are interested in ensuring their survival and that of the world, they should be working to encourage these policies.</w:t>
      </w:r>
    </w:p>
    <w:p w:rsidR="007559EF" w:rsidRPr="00BD010E" w:rsidRDefault="007559EF" w:rsidP="00543EA6">
      <w:pPr>
        <w:rPr>
          <w:u w:val="single"/>
        </w:rPr>
      </w:pPr>
    </w:p>
    <w:p w:rsidR="002931F0" w:rsidRPr="002931F0" w:rsidRDefault="002931F0" w:rsidP="002931F0">
      <w:pPr>
        <w:pStyle w:val="Heading2"/>
      </w:pPr>
      <w:r>
        <w:lastRenderedPageBreak/>
        <w:t xml:space="preserve">Specific </w:t>
      </w:r>
      <w:r w:rsidR="00C03CC1">
        <w:t>Link</w:t>
      </w:r>
      <w:r>
        <w:t>s</w:t>
      </w:r>
    </w:p>
    <w:p w:rsidR="00147D6A" w:rsidRDefault="00147D6A" w:rsidP="00147D6A">
      <w:pPr>
        <w:pStyle w:val="Heading3"/>
      </w:pPr>
      <w:r>
        <w:lastRenderedPageBreak/>
        <w:t>Anti-Piracy</w:t>
      </w:r>
    </w:p>
    <w:p w:rsidR="002931F0" w:rsidRDefault="002931F0" w:rsidP="002931F0">
      <w:pPr>
        <w:pStyle w:val="Heading4"/>
      </w:pPr>
      <w:r>
        <w:t>Anti-piracy missions key to Chinese soft power</w:t>
      </w:r>
    </w:p>
    <w:p w:rsidR="002931F0" w:rsidRDefault="002931F0" w:rsidP="002931F0">
      <w:pPr>
        <w:rPr>
          <w:rStyle w:val="Style13ptBold"/>
        </w:rPr>
      </w:pPr>
      <w:r>
        <w:rPr>
          <w:rStyle w:val="Style13ptBold"/>
        </w:rPr>
        <w:t>Holmes 9</w:t>
      </w:r>
    </w:p>
    <w:p w:rsidR="002931F0" w:rsidRPr="00543EA6" w:rsidRDefault="002931F0" w:rsidP="002931F0">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14" w:anchor="THUR" w:history="1">
        <w:r w:rsidRPr="00543EA6">
          <w:rPr>
            <w:rStyle w:val="Hyperlink"/>
          </w:rPr>
          <w:t>http://papers.ssrn.com/sol3/papers.cfm?abstract_id=1450481#THUR</w:t>
        </w:r>
      </w:hyperlink>
      <w:r w:rsidRPr="00543EA6">
        <w:t>}</w:t>
      </w:r>
    </w:p>
    <w:p w:rsidR="002931F0" w:rsidRPr="002931F0" w:rsidRDefault="002931F0" w:rsidP="002931F0">
      <w:pPr>
        <w:tabs>
          <w:tab w:val="left" w:pos="4950"/>
        </w:tabs>
        <w:rPr>
          <w:b/>
        </w:rPr>
      </w:pPr>
    </w:p>
    <w:p w:rsidR="00147D6A" w:rsidRPr="002931F0" w:rsidRDefault="00147D6A" w:rsidP="00147D6A">
      <w:pPr>
        <w:rPr>
          <w:sz w:val="14"/>
        </w:rPr>
      </w:pPr>
      <w:r w:rsidRPr="002931F0">
        <w:rPr>
          <w:sz w:val="14"/>
        </w:rPr>
        <w:t>China's Maritime Soft Power and the Anti-Piracy Operation</w:t>
      </w:r>
      <w:r w:rsidR="002931F0" w:rsidRPr="002931F0">
        <w:rPr>
          <w:sz w:val="14"/>
        </w:rPr>
        <w:t xml:space="preserve"> </w:t>
      </w:r>
      <w:r w:rsidRPr="002931F0">
        <w:rPr>
          <w:sz w:val="14"/>
        </w:rPr>
        <w:t>China's turn to its usable past has intersected with real events at sea. Until very recently, China</w:t>
      </w:r>
      <w:r w:rsidR="002931F0" w:rsidRPr="002931F0">
        <w:rPr>
          <w:sz w:val="14"/>
        </w:rPr>
        <w:t xml:space="preserve"> </w:t>
      </w:r>
      <w:r w:rsidRPr="002931F0">
        <w:rPr>
          <w:sz w:val="14"/>
        </w:rPr>
        <w:t>has had the luxury of making claims about its inoffensive and stabilizing entry into the maritime</w:t>
      </w:r>
      <w:r w:rsidR="002931F0" w:rsidRPr="002931F0">
        <w:rPr>
          <w:sz w:val="14"/>
        </w:rPr>
        <w:t xml:space="preserve"> </w:t>
      </w:r>
      <w:r w:rsidRPr="002931F0">
        <w:rPr>
          <w:sz w:val="14"/>
        </w:rPr>
        <w:t xml:space="preserve">domain while keeping its navy relatively close to home. </w:t>
      </w:r>
      <w:r w:rsidRPr="002931F0">
        <w:rPr>
          <w:rStyle w:val="StyleUnderline"/>
        </w:rPr>
        <w:t xml:space="preserve">China's neighbors had little basis to </w:t>
      </w:r>
      <w:r w:rsidR="002931F0" w:rsidRPr="002931F0">
        <w:rPr>
          <w:rStyle w:val="StyleUnderline"/>
        </w:rPr>
        <w:t>judge Beijing's</w:t>
      </w:r>
      <w:r w:rsidR="002931F0" w:rsidRPr="002931F0">
        <w:rPr>
          <w:sz w:val="14"/>
        </w:rPr>
        <w:t xml:space="preserve"> invocation of history and cultural traditions since its </w:t>
      </w:r>
      <w:r w:rsidR="002931F0" w:rsidRPr="002931F0">
        <w:rPr>
          <w:rStyle w:val="StyleUnderline"/>
        </w:rPr>
        <w:t>lofty rhetoric far outstripped</w:t>
      </w:r>
      <w:r w:rsidR="002931F0" w:rsidRPr="002931F0">
        <w:rPr>
          <w:sz w:val="14"/>
        </w:rPr>
        <w:t xml:space="preserve"> its material </w:t>
      </w:r>
      <w:r w:rsidR="002931F0" w:rsidRPr="002931F0">
        <w:rPr>
          <w:rStyle w:val="StyleUnderline"/>
        </w:rPr>
        <w:t>capabilities</w:t>
      </w:r>
      <w:r w:rsidR="002931F0" w:rsidRPr="002931F0">
        <w:rPr>
          <w:sz w:val="14"/>
        </w:rPr>
        <w:t xml:space="preserve"> and naval activities in the region. Consequently, China's </w:t>
      </w:r>
      <w:r w:rsidR="002931F0" w:rsidRPr="002931F0">
        <w:rPr>
          <w:rStyle w:val="StyleUnderline"/>
        </w:rPr>
        <w:t>reassurances have been casually waved away</w:t>
      </w:r>
      <w:r w:rsidR="002931F0" w:rsidRPr="002931F0">
        <w:rPr>
          <w:sz w:val="14"/>
        </w:rPr>
        <w:t xml:space="preserve"> as either cheap talk or as a temporary disguise behind which lay raw </w:t>
      </w:r>
      <w:proofErr w:type="spellStart"/>
      <w:r w:rsidR="002931F0" w:rsidRPr="002931F0">
        <w:rPr>
          <w:sz w:val="14"/>
        </w:rPr>
        <w:t>realpolilik</w:t>
      </w:r>
      <w:proofErr w:type="spellEnd"/>
      <w:r w:rsidR="002931F0" w:rsidRPr="002931F0">
        <w:rPr>
          <w:sz w:val="14"/>
        </w:rPr>
        <w:t xml:space="preserve"> thinking. </w:t>
      </w:r>
      <w:r w:rsidR="002931F0" w:rsidRPr="002931F0">
        <w:rPr>
          <w:rStyle w:val="Emphasis"/>
        </w:rPr>
        <w:t>Now, Beijing's sincerity can be put to the test</w:t>
      </w:r>
      <w:r w:rsidR="002931F0" w:rsidRPr="002931F0">
        <w:rPr>
          <w:rStyle w:val="StyleUnderline"/>
        </w:rPr>
        <w:t>. The PLAN'S anti-piracy operations</w:t>
      </w:r>
      <w:r w:rsidR="002931F0" w:rsidRPr="002931F0">
        <w:rPr>
          <w:sz w:val="14"/>
        </w:rPr>
        <w:t xml:space="preserve"> in the Gulf of Aden </w:t>
      </w:r>
      <w:r w:rsidR="002931F0" w:rsidRPr="002931F0">
        <w:rPr>
          <w:rStyle w:val="StyleUnderline"/>
        </w:rPr>
        <w:t xml:space="preserve">offer an </w:t>
      </w:r>
      <w:r w:rsidR="002931F0" w:rsidRPr="002931F0">
        <w:rPr>
          <w:rStyle w:val="Emphasis"/>
        </w:rPr>
        <w:t>important empirical case study</w:t>
      </w:r>
      <w:r w:rsidR="002931F0" w:rsidRPr="002931F0">
        <w:rPr>
          <w:sz w:val="14"/>
        </w:rPr>
        <w:t xml:space="preserve"> for examining the validity of the Zheng He narrative. Several questions guide the following inquiry to measure the efficacy of Chinese maritime soft power and to assess the extent to which Beijing has been able to match deeds with words. Have the Chinese sought to link explicitly the escort mission to Chinese foreign policy principles and objectives consistent with the Zheng He narrative? How have the recipients of China's soft power message in the Indian Ocean basin responded to the presence of Chinese naval power? How will Chinese maritime soft power pay longer-term dividends? Some preliminary answers to these questions will highlight both the utility of and limits to Chinese soft power at sea. China's </w:t>
      </w:r>
      <w:r w:rsidR="002931F0" w:rsidRPr="002931F0">
        <w:rPr>
          <w:rStyle w:val="StyleUnderline"/>
        </w:rPr>
        <w:t>naval operations in Somali waters were not conceived overnight</w:t>
      </w:r>
      <w:r w:rsidR="002931F0" w:rsidRPr="002931F0">
        <w:rPr>
          <w:sz w:val="14"/>
        </w:rPr>
        <w:t xml:space="preserve"> within a policy vacuum. </w:t>
      </w:r>
      <w:r w:rsidR="002931F0" w:rsidRPr="002931F0">
        <w:rPr>
          <w:rStyle w:val="StyleUnderline"/>
        </w:rPr>
        <w:t xml:space="preserve">For at least a decade, Chinese policymakers have anticipated the </w:t>
      </w:r>
      <w:r w:rsidR="002931F0" w:rsidRPr="002931F0">
        <w:rPr>
          <w:rStyle w:val="Emphasis"/>
        </w:rPr>
        <w:t>need</w:t>
      </w:r>
      <w:r w:rsidR="002931F0" w:rsidRPr="002931F0">
        <w:rPr>
          <w:rStyle w:val="StyleUnderline"/>
        </w:rPr>
        <w:t xml:space="preserve"> to cope with non-traditional security</w:t>
      </w:r>
      <w:r w:rsidR="002931F0" w:rsidRPr="002931F0">
        <w:rPr>
          <w:sz w:val="14"/>
        </w:rPr>
        <w:t xml:space="preserve"> (^</w:t>
      </w:r>
      <w:proofErr w:type="spellStart"/>
      <w:proofErr w:type="gramStart"/>
      <w:r w:rsidR="002931F0" w:rsidRPr="002931F0">
        <w:rPr>
          <w:sz w:val="14"/>
        </w:rPr>
        <w:t>M'iStS</w:t>
      </w:r>
      <w:proofErr w:type="spellEnd"/>
      <w:r w:rsidR="002931F0" w:rsidRPr="002931F0">
        <w:rPr>
          <w:sz w:val="14"/>
        </w:rPr>
        <w:t>;</w:t>
      </w:r>
      <w:proofErr w:type="gramEnd"/>
      <w:r w:rsidR="002931F0" w:rsidRPr="002931F0">
        <w:rPr>
          <w:sz w:val="14"/>
        </w:rPr>
        <w:t xml:space="preserve">^-:) </w:t>
      </w:r>
      <w:r w:rsidR="002931F0" w:rsidRPr="002931F0">
        <w:rPr>
          <w:rStyle w:val="StyleUnderline"/>
        </w:rPr>
        <w:t>threats</w:t>
      </w:r>
      <w:r w:rsidR="002931F0" w:rsidRPr="002931F0">
        <w:rPr>
          <w:sz w:val="14"/>
        </w:rPr>
        <w:t xml:space="preserve">, which encompass drug and human trafficking, piracy, terrorism, humanitarian disasters, arms smuggling, </w:t>
      </w:r>
      <w:proofErr w:type="spellStart"/>
      <w:r w:rsidR="002931F0" w:rsidRPr="002931F0">
        <w:rPr>
          <w:sz w:val="14"/>
        </w:rPr>
        <w:t>cyber crime</w:t>
      </w:r>
      <w:proofErr w:type="spellEnd"/>
      <w:r w:rsidR="002931F0" w:rsidRPr="002931F0">
        <w:rPr>
          <w:sz w:val="14"/>
        </w:rPr>
        <w:t xml:space="preserve">, international economic/financial crime, and pandemics. </w:t>
      </w:r>
      <w:r w:rsidR="002931F0" w:rsidRPr="002931F0">
        <w:rPr>
          <w:rStyle w:val="StyleUnderline"/>
        </w:rPr>
        <w:t>Analysts contend</w:t>
      </w:r>
      <w:r w:rsidR="002931F0" w:rsidRPr="002931F0">
        <w:rPr>
          <w:sz w:val="14"/>
        </w:rPr>
        <w:t xml:space="preserve"> that active </w:t>
      </w:r>
      <w:r w:rsidR="002931F0" w:rsidRPr="002931F0">
        <w:rPr>
          <w:rStyle w:val="StyleUnderline"/>
        </w:rPr>
        <w:t>efforts</w:t>
      </w:r>
      <w:r w:rsidR="002931F0" w:rsidRPr="002931F0">
        <w:rPr>
          <w:sz w:val="14"/>
        </w:rPr>
        <w:t xml:space="preserve"> to combat such challenges </w:t>
      </w:r>
      <w:r w:rsidR="002931F0" w:rsidRPr="002931F0">
        <w:rPr>
          <w:rStyle w:val="StyleUnderline"/>
        </w:rPr>
        <w:t xml:space="preserve">would not only fulfill China's responsibilities as a rising great power, but </w:t>
      </w:r>
      <w:r w:rsidR="002931F0" w:rsidRPr="002931F0">
        <w:rPr>
          <w:rStyle w:val="Emphasis"/>
        </w:rPr>
        <w:t>would also accrue soft power</w:t>
      </w:r>
      <w:r w:rsidR="002931F0" w:rsidRPr="002931F0">
        <w:rPr>
          <w:sz w:val="14"/>
        </w:rPr>
        <w:t xml:space="preserve"> over time. As Wu </w:t>
      </w:r>
      <w:proofErr w:type="spellStart"/>
      <w:r w:rsidR="002931F0" w:rsidRPr="002931F0">
        <w:rPr>
          <w:sz w:val="14"/>
        </w:rPr>
        <w:t>Weixing</w:t>
      </w:r>
      <w:proofErr w:type="spellEnd"/>
      <w:r w:rsidR="002931F0" w:rsidRPr="002931F0">
        <w:rPr>
          <w:sz w:val="14"/>
        </w:rPr>
        <w:t xml:space="preserve"> explains: </w:t>
      </w:r>
      <w:r w:rsidR="002931F0" w:rsidRPr="002931F0">
        <w:rPr>
          <w:rStyle w:val="StyleUnderline"/>
        </w:rPr>
        <w:t xml:space="preserve">As China's international influence grows and experience in resolving hotspot problems accumulate, the international community's calls for China to </w:t>
      </w:r>
      <w:r w:rsidR="002931F0" w:rsidRPr="002931F0">
        <w:rPr>
          <w:rStyle w:val="Emphasis"/>
        </w:rPr>
        <w:t>shoulder big power responsibilities have increased</w:t>
      </w:r>
      <w:r w:rsidR="002931F0" w:rsidRPr="002931F0">
        <w:rPr>
          <w:rStyle w:val="StyleUnderline"/>
        </w:rPr>
        <w:t xml:space="preserve"> </w:t>
      </w:r>
      <w:r w:rsidR="002931F0" w:rsidRPr="002931F0">
        <w:rPr>
          <w:sz w:val="14"/>
        </w:rPr>
        <w:t xml:space="preserve">day by day. </w:t>
      </w:r>
      <w:r w:rsidR="002931F0" w:rsidRPr="002931F0">
        <w:rPr>
          <w:rStyle w:val="StyleUnderline"/>
        </w:rPr>
        <w:t>To exhibit a responsible great power image</w:t>
      </w:r>
      <w:r w:rsidR="002931F0" w:rsidRPr="002931F0">
        <w:rPr>
          <w:sz w:val="14"/>
        </w:rPr>
        <w:t xml:space="preserve"> to the international </w:t>
      </w:r>
      <w:r w:rsidR="002931F0" w:rsidRPr="002931F0">
        <w:rPr>
          <w:rStyle w:val="StyleUnderline"/>
        </w:rPr>
        <w:t xml:space="preserve">community </w:t>
      </w:r>
      <w:r w:rsidR="002931F0" w:rsidRPr="002931F0">
        <w:rPr>
          <w:rStyle w:val="Emphasis"/>
        </w:rPr>
        <w:t>not only benefits China's peaceful development, but also</w:t>
      </w:r>
      <w:r w:rsidR="002931F0" w:rsidRPr="002931F0">
        <w:rPr>
          <w:rStyle w:val="StyleUnderline"/>
        </w:rPr>
        <w:t xml:space="preserve"> benefits the construction of a harmonious world</w:t>
      </w:r>
      <w:r w:rsidR="002931F0" w:rsidRPr="002931F0">
        <w:rPr>
          <w:sz w:val="14"/>
        </w:rPr>
        <w:t xml:space="preserve">.39 </w:t>
      </w:r>
      <w:r w:rsidR="002931F0" w:rsidRPr="002931F0">
        <w:rPr>
          <w:rStyle w:val="StyleUnderline"/>
        </w:rPr>
        <w:t>The notion</w:t>
      </w:r>
      <w:r w:rsidR="002931F0" w:rsidRPr="002931F0">
        <w:rPr>
          <w:sz w:val="14"/>
        </w:rPr>
        <w:t xml:space="preserve"> that </w:t>
      </w:r>
      <w:r w:rsidR="002931F0" w:rsidRPr="002931F0">
        <w:rPr>
          <w:rStyle w:val="StyleUnderline"/>
        </w:rPr>
        <w:t xml:space="preserve">contributions to international security would </w:t>
      </w:r>
      <w:r w:rsidR="002931F0" w:rsidRPr="002931F0">
        <w:rPr>
          <w:rStyle w:val="Emphasis"/>
        </w:rPr>
        <w:t>bolster Beijing's image</w:t>
      </w:r>
      <w:r w:rsidR="002931F0" w:rsidRPr="002931F0">
        <w:rPr>
          <w:sz w:val="14"/>
        </w:rPr>
        <w:t xml:space="preserve"> on the world stage and telegraph China's peaceful rise </w:t>
      </w:r>
      <w:r w:rsidR="002931F0" w:rsidRPr="002931F0">
        <w:rPr>
          <w:rStyle w:val="StyleUnderline"/>
        </w:rPr>
        <w:t>clearly resonates with Chinese strategists</w:t>
      </w:r>
      <w:r w:rsidR="002931F0" w:rsidRPr="002931F0">
        <w:rPr>
          <w:sz w:val="14"/>
        </w:rPr>
        <w:t xml:space="preserve">. At the same time, Wu depicts an international environment that is highly receptive to China's exercise of its power commensurate with its emerging status. </w:t>
      </w:r>
    </w:p>
    <w:p w:rsidR="003E0E3F" w:rsidRDefault="003E0E3F" w:rsidP="00C03CC1">
      <w:pPr>
        <w:pStyle w:val="Heading3"/>
      </w:pPr>
      <w:r>
        <w:lastRenderedPageBreak/>
        <w:t>Humanitarian Aid</w:t>
      </w:r>
    </w:p>
    <w:p w:rsidR="003E0E3F" w:rsidRDefault="003E0E3F" w:rsidP="003E0E3F">
      <w:pPr>
        <w:pStyle w:val="Heading4"/>
      </w:pPr>
      <w:r>
        <w:t>Ocean development tied to humanitarian aid key to soft power – 04 Tsunami proves</w:t>
      </w:r>
    </w:p>
    <w:p w:rsidR="003E0E3F" w:rsidRDefault="003E0E3F" w:rsidP="003E0E3F">
      <w:pPr>
        <w:rPr>
          <w:rStyle w:val="Style13ptBold"/>
        </w:rPr>
      </w:pPr>
      <w:r>
        <w:rPr>
          <w:rStyle w:val="Style13ptBold"/>
        </w:rPr>
        <w:t>Holmes 9</w:t>
      </w:r>
    </w:p>
    <w:p w:rsidR="003E0E3F" w:rsidRPr="00543EA6" w:rsidRDefault="003E0E3F" w:rsidP="003E0E3F">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15" w:anchor="THUR" w:history="1">
        <w:r w:rsidRPr="00543EA6">
          <w:rPr>
            <w:rStyle w:val="Hyperlink"/>
          </w:rPr>
          <w:t>http://papers.ssrn.com/sol3/papers.cfm?abstract_id=1450481#THUR</w:t>
        </w:r>
      </w:hyperlink>
      <w:r w:rsidRPr="00543EA6">
        <w:t>}</w:t>
      </w:r>
    </w:p>
    <w:p w:rsidR="003E0E3F" w:rsidRDefault="003E0E3F" w:rsidP="003E0E3F"/>
    <w:p w:rsidR="003E0E3F" w:rsidRPr="003E0E3F" w:rsidRDefault="003E0E3F" w:rsidP="003E0E3F">
      <w:pPr>
        <w:rPr>
          <w:rStyle w:val="Emphasis"/>
        </w:rPr>
      </w:pPr>
      <w:r w:rsidRPr="003E0E3F">
        <w:rPr>
          <w:rStyle w:val="StyleUnderline"/>
        </w:rPr>
        <w:t>Beijing's use of Zheng</w:t>
      </w:r>
      <w:r w:rsidRPr="003E0E3F">
        <w:rPr>
          <w:sz w:val="14"/>
        </w:rPr>
        <w:t xml:space="preserve"> He </w:t>
      </w:r>
      <w:r w:rsidRPr="003E0E3F">
        <w:rPr>
          <w:rStyle w:val="StyleUnderline"/>
        </w:rPr>
        <w:t xml:space="preserve">as a </w:t>
      </w:r>
      <w:r w:rsidRPr="003E0E3F">
        <w:rPr>
          <w:rStyle w:val="Emphasis"/>
        </w:rPr>
        <w:t>diplomatic tool</w:t>
      </w:r>
      <w:r w:rsidRPr="003E0E3F">
        <w:rPr>
          <w:rStyle w:val="StyleUnderline"/>
        </w:rPr>
        <w:t xml:space="preserve"> is also motivated in part by the relative paucity of the country's "hard" power. A </w:t>
      </w:r>
      <w:r w:rsidRPr="003E0E3F">
        <w:rPr>
          <w:rStyle w:val="Emphasis"/>
        </w:rPr>
        <w:t>striking example</w:t>
      </w:r>
      <w:r w:rsidRPr="003E0E3F">
        <w:rPr>
          <w:rStyle w:val="StyleUnderline"/>
        </w:rPr>
        <w:t xml:space="preserve"> followed the</w:t>
      </w:r>
      <w:r w:rsidRPr="003E0E3F">
        <w:rPr>
          <w:sz w:val="14"/>
        </w:rPr>
        <w:t xml:space="preserve"> December </w:t>
      </w:r>
      <w:r w:rsidRPr="003E0E3F">
        <w:rPr>
          <w:rStyle w:val="StyleUnderline"/>
        </w:rPr>
        <w:t>2004 tsunami,</w:t>
      </w:r>
      <w:r w:rsidRPr="003E0E3F">
        <w:rPr>
          <w:sz w:val="14"/>
        </w:rPr>
        <w:t xml:space="preserve"> when countries such as the United </w:t>
      </w:r>
      <w:proofErr w:type="spellStart"/>
      <w:r w:rsidRPr="003E0E3F">
        <w:rPr>
          <w:sz w:val="14"/>
        </w:rPr>
        <w:t>Stales</w:t>
      </w:r>
      <w:proofErr w:type="spellEnd"/>
      <w:r w:rsidRPr="003E0E3F">
        <w:rPr>
          <w:sz w:val="14"/>
        </w:rPr>
        <w:t xml:space="preserve">, Japan, Singapore, Australia, and New Zealand dispatched maritime assets to Indonesia to help in recovery operations off Aceh and the </w:t>
      </w:r>
      <w:proofErr w:type="spellStart"/>
      <w:r w:rsidRPr="003E0E3F">
        <w:rPr>
          <w:sz w:val="14"/>
        </w:rPr>
        <w:t>Sumalran</w:t>
      </w:r>
      <w:proofErr w:type="spellEnd"/>
      <w:r w:rsidRPr="003E0E3F">
        <w:rPr>
          <w:sz w:val="14"/>
        </w:rPr>
        <w:t xml:space="preserve"> coast. </w:t>
      </w:r>
      <w:r w:rsidRPr="003E0E3F">
        <w:rPr>
          <w:rStyle w:val="StyleUnderline"/>
        </w:rPr>
        <w:t xml:space="preserve">Beijing </w:t>
      </w:r>
      <w:r w:rsidRPr="003E0E3F">
        <w:rPr>
          <w:rStyle w:val="Emphasis"/>
        </w:rPr>
        <w:t>demurred</w:t>
      </w:r>
      <w:r w:rsidRPr="003E0E3F">
        <w:rPr>
          <w:rStyle w:val="StyleUnderline"/>
        </w:rPr>
        <w:t xml:space="preserve"> from deploying naval forces to aid relief efforts</w:t>
      </w:r>
      <w:r w:rsidRPr="003E0E3F">
        <w:rPr>
          <w:sz w:val="14"/>
        </w:rPr>
        <w:t xml:space="preserve">—underscoring its inability to use military power to influence regional and world events. </w:t>
      </w:r>
      <w:r w:rsidRPr="003E0E3F">
        <w:rPr>
          <w:rStyle w:val="StyleUnderline"/>
        </w:rPr>
        <w:t xml:space="preserve">The goodwill generated by the U.S. Navy's exemplary tsunami relief effort was a particularly jarring episode for Beijing. In their surprisingly unsparing appraisals, Chinese analysts vividly portray Beijing's </w:t>
      </w:r>
      <w:r w:rsidRPr="003E0E3F">
        <w:rPr>
          <w:rStyle w:val="Emphasis"/>
        </w:rPr>
        <w:t>sense of helplessness</w:t>
      </w:r>
      <w:r w:rsidRPr="003E0E3F">
        <w:rPr>
          <w:rStyle w:val="StyleUnderline"/>
        </w:rPr>
        <w:t xml:space="preserve"> when it witnessed</w:t>
      </w:r>
      <w:r w:rsidRPr="003E0E3F">
        <w:rPr>
          <w:sz w:val="14"/>
        </w:rPr>
        <w:t>—on the sidelines—</w:t>
      </w:r>
      <w:r w:rsidRPr="003E0E3F">
        <w:rPr>
          <w:rStyle w:val="StyleUnderline"/>
        </w:rPr>
        <w:t xml:space="preserve">America's </w:t>
      </w:r>
      <w:r w:rsidRPr="003E0E3F">
        <w:rPr>
          <w:rStyle w:val="Emphasis"/>
        </w:rPr>
        <w:t xml:space="preserve">impressive conversion of its hard-edged power projection capabilities </w:t>
      </w:r>
      <w:r w:rsidRPr="003E0E3F">
        <w:rPr>
          <w:rStyle w:val="StyleUnderline"/>
        </w:rPr>
        <w:t>into a humanitarian vehicle</w:t>
      </w:r>
      <w:r w:rsidRPr="003E0E3F">
        <w:rPr>
          <w:sz w:val="14"/>
        </w:rPr>
        <w:t xml:space="preserve">. As Qu </w:t>
      </w:r>
      <w:proofErr w:type="spellStart"/>
      <w:r w:rsidRPr="003E0E3F">
        <w:rPr>
          <w:sz w:val="14"/>
        </w:rPr>
        <w:t>Zhaowei</w:t>
      </w:r>
      <w:proofErr w:type="spellEnd"/>
      <w:r w:rsidRPr="003E0E3F">
        <w:rPr>
          <w:sz w:val="14"/>
        </w:rPr>
        <w:t xml:space="preserve"> laments: </w:t>
      </w:r>
      <w:r w:rsidRPr="003E0E3F">
        <w:rPr>
          <w:rStyle w:val="StyleUnderline"/>
        </w:rPr>
        <w:t>Although China had long wished to give full play to its own soft power</w:t>
      </w:r>
      <w:r w:rsidRPr="003E0E3F">
        <w:rPr>
          <w:sz w:val="14"/>
        </w:rPr>
        <w:t xml:space="preserve"> in the region, because it did not possess adequate capabilities</w:t>
      </w:r>
      <w:r w:rsidRPr="003E0E3F">
        <w:rPr>
          <w:rStyle w:val="Emphasis"/>
        </w:rPr>
        <w:t>, it could only watch the United States reverse its negative image</w:t>
      </w:r>
      <w:r w:rsidRPr="003E0E3F">
        <w:rPr>
          <w:sz w:val="14"/>
        </w:rPr>
        <w:t xml:space="preserve"> in the Asia-Pacific region since the Iraq War.10 According to Qu, </w:t>
      </w:r>
      <w:r w:rsidRPr="003E0E3F">
        <w:rPr>
          <w:rStyle w:val="StyleUnderline"/>
        </w:rPr>
        <w:t>Chinese fears that America's "</w:t>
      </w:r>
      <w:r w:rsidRPr="003E0E3F">
        <w:rPr>
          <w:rStyle w:val="Emphasis"/>
        </w:rPr>
        <w:t>overwhelming soft power influence</w:t>
      </w:r>
      <w:r w:rsidRPr="003E0E3F">
        <w:rPr>
          <w:rStyle w:val="StyleUnderline"/>
        </w:rPr>
        <w:t>" might negate China's engagement strategy</w:t>
      </w:r>
      <w:r w:rsidRPr="003E0E3F">
        <w:rPr>
          <w:sz w:val="14"/>
        </w:rPr>
        <w:t xml:space="preserve"> in Asia </w:t>
      </w:r>
      <w:r w:rsidRPr="003E0E3F">
        <w:rPr>
          <w:rStyle w:val="StyleUnderline"/>
        </w:rPr>
        <w:t>spurred the PLAN to build large hospital ships</w:t>
      </w:r>
      <w:r w:rsidRPr="003E0E3F">
        <w:rPr>
          <w:sz w:val="14"/>
        </w:rPr>
        <w:t xml:space="preserve"> as a strategic counter move. </w:t>
      </w:r>
      <w:r w:rsidRPr="003E0E3F">
        <w:rPr>
          <w:rStyle w:val="StyleUnderline"/>
        </w:rPr>
        <w:t>The tsunami experience, then, painfully demonstrated a harsh reality: hard power must play an effective role in underwriting soft power.</w:t>
      </w:r>
      <w:r w:rsidRPr="003E0E3F">
        <w:rPr>
          <w:sz w:val="14"/>
        </w:rPr>
        <w:t xml:space="preserve"> As Bruce </w:t>
      </w:r>
      <w:proofErr w:type="spellStart"/>
      <w:r w:rsidRPr="003E0E3F">
        <w:rPr>
          <w:sz w:val="14"/>
        </w:rPr>
        <w:t>Elleman</w:t>
      </w:r>
      <w:proofErr w:type="spellEnd"/>
      <w:r w:rsidRPr="003E0E3F">
        <w:rPr>
          <w:sz w:val="14"/>
        </w:rPr>
        <w:t xml:space="preserve"> notes: When viewed in terms of the Confucian concept of </w:t>
      </w:r>
      <w:proofErr w:type="spellStart"/>
      <w:r w:rsidRPr="003E0E3F">
        <w:rPr>
          <w:sz w:val="14"/>
        </w:rPr>
        <w:t>ren</w:t>
      </w:r>
      <w:proofErr w:type="spellEnd"/>
      <w:r w:rsidRPr="003E0E3F">
        <w:rPr>
          <w:sz w:val="14"/>
        </w:rPr>
        <w:t xml:space="preserve">, or "humaneness," </w:t>
      </w:r>
      <w:r w:rsidRPr="003E0E3F">
        <w:rPr>
          <w:rStyle w:val="StyleUnderline"/>
        </w:rPr>
        <w:t xml:space="preserve">Washington was </w:t>
      </w:r>
      <w:r w:rsidRPr="003E0E3F">
        <w:rPr>
          <w:rStyle w:val="Emphasis"/>
        </w:rPr>
        <w:t>able to outshine Beijing</w:t>
      </w:r>
      <w:r w:rsidRPr="003E0E3F">
        <w:rPr>
          <w:rStyle w:val="StyleUnderline"/>
        </w:rPr>
        <w:t xml:space="preserve"> by far. China is </w:t>
      </w:r>
      <w:r w:rsidRPr="003E0E3F">
        <w:rPr>
          <w:rStyle w:val="Emphasis"/>
          <w:sz w:val="32"/>
        </w:rPr>
        <w:t>clearly aspiring to become a regional superpower</w:t>
      </w:r>
      <w:r w:rsidRPr="003E0E3F">
        <w:rPr>
          <w:sz w:val="18"/>
        </w:rPr>
        <w:t xml:space="preserve"> </w:t>
      </w:r>
      <w:r w:rsidRPr="003E0E3F">
        <w:rPr>
          <w:sz w:val="14"/>
        </w:rPr>
        <w:t xml:space="preserve">by using a whole range of government powers, including its military forces, </w:t>
      </w:r>
      <w:r w:rsidRPr="003E0E3F">
        <w:rPr>
          <w:rStyle w:val="StyleUnderline"/>
        </w:rPr>
        <w:t>but when put to the test its naval forces failed</w:t>
      </w:r>
      <w:r w:rsidRPr="003E0E3F">
        <w:rPr>
          <w:sz w:val="14"/>
        </w:rPr>
        <w:t xml:space="preserve">." Beijing's lingering military weakness, inexperience in overseas environments, and deployment of forces to assure internal security in provinces such as Tibet and Xinjiang and regain control of Taiwan have prevented the PLA from building up forces in regions of real and growing interest. These strategic impediments and pressing priorities explain the inaction in 2004. </w:t>
      </w:r>
      <w:r w:rsidRPr="003E0E3F">
        <w:rPr>
          <w:rStyle w:val="StyleUnderline"/>
        </w:rPr>
        <w:t>Without hard power</w:t>
      </w:r>
      <w:r w:rsidRPr="003E0E3F">
        <w:rPr>
          <w:sz w:val="14"/>
        </w:rPr>
        <w:t xml:space="preserve"> in these regions, </w:t>
      </w:r>
      <w:r w:rsidRPr="003E0E3F">
        <w:rPr>
          <w:rStyle w:val="StyleUnderline"/>
        </w:rPr>
        <w:t>Beijing has turned to Zheng</w:t>
      </w:r>
      <w:r w:rsidRPr="003E0E3F">
        <w:rPr>
          <w:sz w:val="14"/>
        </w:rPr>
        <w:t xml:space="preserve"> He </w:t>
      </w:r>
      <w:r w:rsidRPr="003E0E3F">
        <w:rPr>
          <w:rStyle w:val="StyleUnderline"/>
        </w:rPr>
        <w:t xml:space="preserve">as a stopgap, deftly proliferating an admirable idea of China through its sophisticated historical narrative. This allows Chinese diplomats </w:t>
      </w:r>
      <w:r w:rsidRPr="003E0E3F">
        <w:rPr>
          <w:rStyle w:val="Emphasis"/>
        </w:rPr>
        <w:t>some say</w:t>
      </w:r>
      <w:r w:rsidRPr="003E0E3F">
        <w:rPr>
          <w:rStyle w:val="StyleUnderline"/>
        </w:rPr>
        <w:t xml:space="preserve"> </w:t>
      </w:r>
      <w:r w:rsidRPr="003E0E3F">
        <w:rPr>
          <w:sz w:val="14"/>
        </w:rPr>
        <w:t xml:space="preserve">in Southeast and South Asian affairs </w:t>
      </w:r>
      <w:r w:rsidRPr="003E0E3F">
        <w:rPr>
          <w:rStyle w:val="StyleUnderline"/>
        </w:rPr>
        <w:t xml:space="preserve">while Beijing remains weak at sea. It also helps Beijing </w:t>
      </w:r>
      <w:r w:rsidRPr="003E0E3F">
        <w:rPr>
          <w:rStyle w:val="Emphasis"/>
        </w:rPr>
        <w:t>mold diplomatic conditions</w:t>
      </w:r>
      <w:r w:rsidRPr="003E0E3F">
        <w:rPr>
          <w:rStyle w:val="StyleUnderline"/>
        </w:rPr>
        <w:t xml:space="preserve"> in the South China Sea and the Indian Ocean basin in anticipation of a future buildup of naval power</w:t>
      </w:r>
      <w:r w:rsidRPr="003E0E3F">
        <w:rPr>
          <w:sz w:val="14"/>
        </w:rPr>
        <w:t xml:space="preserve"> in regional waters, should Chinese leaders decide their interests warrant such a buildup. </w:t>
      </w:r>
      <w:r w:rsidRPr="003E0E3F">
        <w:rPr>
          <w:rStyle w:val="StyleUnderline"/>
        </w:rPr>
        <w:t xml:space="preserve">And its </w:t>
      </w:r>
      <w:r w:rsidRPr="003E0E3F">
        <w:rPr>
          <w:rStyle w:val="Emphasis"/>
        </w:rPr>
        <w:t>invented soft power may give rise to an innocuous impression of China</w:t>
      </w:r>
      <w:r w:rsidRPr="003E0E3F">
        <w:rPr>
          <w:rStyle w:val="StyleUnderline"/>
        </w:rPr>
        <w:t xml:space="preserve">, helping make the increasing Chinese political and military presence in coastal Asia </w:t>
      </w:r>
      <w:r w:rsidRPr="003E0E3F">
        <w:rPr>
          <w:rStyle w:val="Emphasis"/>
        </w:rPr>
        <w:t>palatable if not welcome</w:t>
      </w:r>
      <w:r w:rsidRPr="003E0E3F">
        <w:rPr>
          <w:rStyle w:val="StyleUnderline"/>
        </w:rPr>
        <w:t xml:space="preserve"> to regional governments.</w:t>
      </w:r>
      <w:r w:rsidRPr="003E0E3F">
        <w:rPr>
          <w:sz w:val="14"/>
        </w:rPr>
        <w:t xml:space="preserve"> </w:t>
      </w:r>
      <w:r w:rsidRPr="003E0E3F">
        <w:rPr>
          <w:rStyle w:val="StyleUnderline"/>
        </w:rPr>
        <w:t>History</w:t>
      </w:r>
      <w:r w:rsidRPr="003E0E3F">
        <w:rPr>
          <w:sz w:val="14"/>
        </w:rPr>
        <w:t xml:space="preserve">, then, </w:t>
      </w:r>
      <w:r w:rsidRPr="003E0E3F">
        <w:rPr>
          <w:rStyle w:val="StyleUnderline"/>
        </w:rPr>
        <w:t>influences China's outlook on maritime affairs, imbuing Beijing's oceanic aspirations with a sense of destiny</w:t>
      </w:r>
      <w:r w:rsidRPr="003E0E3F">
        <w:rPr>
          <w:sz w:val="14"/>
        </w:rPr>
        <w:t xml:space="preserve">. China's leadership routinely connects its grand strategy to past endeavors while attempting to conciliate its maritime neighbors. In short, </w:t>
      </w:r>
      <w:r w:rsidRPr="003E0E3F">
        <w:rPr>
          <w:rStyle w:val="StyleUnderline"/>
        </w:rPr>
        <w:t>China's leaders are sculpting an impressive program of public diplomacy,</w:t>
      </w:r>
      <w:r w:rsidRPr="003E0E3F">
        <w:rPr>
          <w:sz w:val="14"/>
        </w:rPr>
        <w:t xml:space="preserve"> using the deeds of a venerated historical figure, backed by tangible signs of good faith, </w:t>
      </w:r>
      <w:r w:rsidRPr="003E0E3F">
        <w:rPr>
          <w:rStyle w:val="StyleUnderline"/>
        </w:rPr>
        <w:t xml:space="preserve">to rally </w:t>
      </w:r>
      <w:r w:rsidRPr="003E0E3F">
        <w:rPr>
          <w:rStyle w:val="Emphasis"/>
        </w:rPr>
        <w:t>domestic and international support behind today's oceanic ventures.</w:t>
      </w:r>
    </w:p>
    <w:p w:rsidR="00C03CC1" w:rsidRDefault="00C03CC1" w:rsidP="00C03CC1">
      <w:pPr>
        <w:pStyle w:val="Heading3"/>
      </w:pPr>
      <w:r>
        <w:lastRenderedPageBreak/>
        <w:t>MH 370</w:t>
      </w:r>
    </w:p>
    <w:p w:rsidR="00C03CC1" w:rsidRPr="00C03CC1" w:rsidRDefault="00C03CC1" w:rsidP="00E2021A">
      <w:pPr>
        <w:pStyle w:val="Heading4"/>
      </w:pPr>
      <w:r>
        <w:t>Search key to Chinese soft power – spills over to ensure China Heg</w:t>
      </w:r>
    </w:p>
    <w:p w:rsidR="00C03CC1" w:rsidRDefault="00C03CC1" w:rsidP="00C03CC1">
      <w:pPr>
        <w:rPr>
          <w:rStyle w:val="Style13ptBold"/>
        </w:rPr>
      </w:pPr>
      <w:r w:rsidRPr="000252DD">
        <w:rPr>
          <w:rStyle w:val="Style13ptBold"/>
        </w:rPr>
        <w:t>Ping 14</w:t>
      </w:r>
    </w:p>
    <w:p w:rsidR="00C03CC1" w:rsidRPr="000252DD" w:rsidRDefault="00C03CC1" w:rsidP="00C03CC1">
      <w:r w:rsidRPr="000252DD">
        <w:t>[</w:t>
      </w:r>
      <w:r>
        <w:t>Bai, Columnist Specialized in China Politics, “China displays soft power in MH370 search”, 4-19-14</w:t>
      </w:r>
      <w:proofErr w:type="gramStart"/>
      <w:r>
        <w:t>,China</w:t>
      </w:r>
      <w:proofErr w:type="gramEnd"/>
      <w:r>
        <w:t xml:space="preserve"> Daily,</w:t>
      </w:r>
      <w:r w:rsidRPr="000252DD">
        <w:t xml:space="preserve"> http://www.chinadaily.com.cn/world/2014planemissing/2014-04/19/content_17447521.htm</w:t>
      </w:r>
      <w:r>
        <w:t>]</w:t>
      </w:r>
    </w:p>
    <w:p w:rsidR="00C03CC1" w:rsidRDefault="00C03CC1" w:rsidP="00C03CC1"/>
    <w:p w:rsidR="00C03CC1" w:rsidRDefault="00C03CC1" w:rsidP="00144B87">
      <w:pPr>
        <w:rPr>
          <w:sz w:val="16"/>
        </w:rPr>
      </w:pPr>
      <w:r w:rsidRPr="00C03CC1">
        <w:rPr>
          <w:sz w:val="16"/>
        </w:rPr>
        <w:t xml:space="preserve">As </w:t>
      </w:r>
      <w:r w:rsidRPr="000252DD">
        <w:rPr>
          <w:rStyle w:val="StyleUnderline"/>
        </w:rPr>
        <w:t>the frustrating</w:t>
      </w:r>
      <w:r w:rsidRPr="00C03CC1">
        <w:rPr>
          <w:sz w:val="16"/>
        </w:rPr>
        <w:t xml:space="preserve">, until now futile </w:t>
      </w:r>
      <w:r w:rsidRPr="000252DD">
        <w:rPr>
          <w:rStyle w:val="StyleUnderline"/>
        </w:rPr>
        <w:t xml:space="preserve">search for </w:t>
      </w:r>
      <w:r w:rsidRPr="00C03CC1">
        <w:rPr>
          <w:sz w:val="16"/>
        </w:rPr>
        <w:t xml:space="preserve">Malaysia Airlines </w:t>
      </w:r>
      <w:r w:rsidRPr="000252DD">
        <w:rPr>
          <w:rStyle w:val="StyleUnderline"/>
        </w:rPr>
        <w:t>Flight 370 wears on</w:t>
      </w:r>
      <w:r w:rsidRPr="00C03CC1">
        <w:rPr>
          <w:sz w:val="16"/>
        </w:rPr>
        <w:t xml:space="preserve">, some </w:t>
      </w:r>
      <w:r w:rsidRPr="000252DD">
        <w:rPr>
          <w:rStyle w:val="StyleUnderline"/>
        </w:rPr>
        <w:t>people</w:t>
      </w:r>
      <w:r w:rsidRPr="00C03CC1">
        <w:rPr>
          <w:sz w:val="16"/>
        </w:rPr>
        <w:t xml:space="preserve"> may be </w:t>
      </w:r>
      <w:r w:rsidRPr="000252DD">
        <w:rPr>
          <w:rStyle w:val="StyleUnderline"/>
        </w:rPr>
        <w:t>wonder</w:t>
      </w:r>
      <w:r w:rsidRPr="00C03CC1">
        <w:rPr>
          <w:sz w:val="16"/>
        </w:rPr>
        <w:t xml:space="preserve">ing: </w:t>
      </w:r>
      <w:r w:rsidRPr="000252DD">
        <w:rPr>
          <w:rStyle w:val="StyleUnderline"/>
        </w:rPr>
        <w:t>How long will China continue its big and costly operation in the Indian Ocean?</w:t>
      </w:r>
      <w:r w:rsidRPr="00C03CC1">
        <w:rPr>
          <w:sz w:val="16"/>
        </w:rPr>
        <w:t xml:space="preserve"> </w:t>
      </w:r>
      <w:r w:rsidRPr="0084374B">
        <w:rPr>
          <w:rStyle w:val="StyleUnderline"/>
        </w:rPr>
        <w:t>China has contributed nine warships</w:t>
      </w:r>
      <w:r w:rsidRPr="00C03CC1">
        <w:rPr>
          <w:sz w:val="16"/>
        </w:rPr>
        <w:t xml:space="preserve"> and </w:t>
      </w:r>
      <w:r w:rsidRPr="0084374B">
        <w:rPr>
          <w:rStyle w:val="StyleUnderline"/>
        </w:rPr>
        <w:t>civilian vessels</w:t>
      </w:r>
      <w:r w:rsidRPr="00C03CC1">
        <w:rPr>
          <w:sz w:val="16"/>
        </w:rPr>
        <w:t xml:space="preserve"> and </w:t>
      </w:r>
      <w:r w:rsidRPr="0084374B">
        <w:rPr>
          <w:rStyle w:val="StyleUnderline"/>
        </w:rPr>
        <w:t>six aircraft</w:t>
      </w:r>
      <w:r w:rsidRPr="00C03CC1">
        <w:rPr>
          <w:sz w:val="16"/>
        </w:rPr>
        <w:t xml:space="preserve"> </w:t>
      </w:r>
      <w:r w:rsidRPr="0084374B">
        <w:rPr>
          <w:rStyle w:val="StyleUnderline"/>
        </w:rPr>
        <w:t>to</w:t>
      </w:r>
      <w:r w:rsidRPr="00C03CC1">
        <w:rPr>
          <w:sz w:val="16"/>
        </w:rPr>
        <w:t xml:space="preserve"> </w:t>
      </w:r>
      <w:r w:rsidRPr="0084374B">
        <w:rPr>
          <w:rStyle w:val="StyleUnderline"/>
        </w:rPr>
        <w:t xml:space="preserve">the search mission </w:t>
      </w:r>
      <w:r w:rsidRPr="00C03CC1">
        <w:rPr>
          <w:sz w:val="16"/>
        </w:rPr>
        <w:t xml:space="preserve">fraught with twists and letdowns. </w:t>
      </w:r>
      <w:r w:rsidRPr="0084374B">
        <w:rPr>
          <w:rStyle w:val="StyleUnderline"/>
        </w:rPr>
        <w:t xml:space="preserve">It </w:t>
      </w:r>
      <w:r w:rsidRPr="00C03CC1">
        <w:rPr>
          <w:sz w:val="16"/>
        </w:rPr>
        <w:t xml:space="preserve">has </w:t>
      </w:r>
      <w:r w:rsidRPr="0084374B">
        <w:rPr>
          <w:rStyle w:val="StyleUnderline"/>
        </w:rPr>
        <w:t>already cost</w:t>
      </w:r>
      <w:r w:rsidRPr="00C03CC1">
        <w:rPr>
          <w:sz w:val="16"/>
        </w:rPr>
        <w:t xml:space="preserve"> </w:t>
      </w:r>
      <w:r w:rsidRPr="0084374B">
        <w:rPr>
          <w:rStyle w:val="StyleUnderline"/>
        </w:rPr>
        <w:t xml:space="preserve">many millions of </w:t>
      </w:r>
      <w:proofErr w:type="spellStart"/>
      <w:r w:rsidRPr="0084374B">
        <w:rPr>
          <w:rStyle w:val="StyleUnderline"/>
        </w:rPr>
        <w:t>yuan</w:t>
      </w:r>
      <w:proofErr w:type="spellEnd"/>
      <w:r w:rsidRPr="00C03CC1">
        <w:rPr>
          <w:sz w:val="16"/>
        </w:rPr>
        <w:t xml:space="preserve"> according to some unofficial estimates. The </w:t>
      </w:r>
      <w:r w:rsidRPr="0084374B">
        <w:rPr>
          <w:rStyle w:val="StyleUnderline"/>
        </w:rPr>
        <w:t xml:space="preserve">Chinese navy's announcement </w:t>
      </w:r>
      <w:r w:rsidRPr="00C03CC1">
        <w:rPr>
          <w:sz w:val="16"/>
        </w:rPr>
        <w:t xml:space="preserve">early this week </w:t>
      </w:r>
      <w:r w:rsidRPr="0084374B">
        <w:rPr>
          <w:rStyle w:val="StyleUnderline"/>
        </w:rPr>
        <w:t>to cancel an international fleet review</w:t>
      </w:r>
      <w:r w:rsidRPr="00C03CC1">
        <w:rPr>
          <w:sz w:val="16"/>
        </w:rPr>
        <w:t xml:space="preserve">, partly </w:t>
      </w:r>
      <w:r w:rsidRPr="0084374B">
        <w:rPr>
          <w:rStyle w:val="StyleUnderline"/>
        </w:rPr>
        <w:t>because</w:t>
      </w:r>
      <w:r w:rsidRPr="00C03CC1">
        <w:rPr>
          <w:sz w:val="16"/>
        </w:rPr>
        <w:t xml:space="preserve"> of </w:t>
      </w:r>
      <w:r w:rsidRPr="0084374B">
        <w:rPr>
          <w:rStyle w:val="StyleUnderline"/>
        </w:rPr>
        <w:t>the deployment of</w:t>
      </w:r>
      <w:r w:rsidRPr="00C03CC1">
        <w:rPr>
          <w:sz w:val="16"/>
        </w:rPr>
        <w:t xml:space="preserve"> some </w:t>
      </w:r>
      <w:r w:rsidRPr="0084374B">
        <w:rPr>
          <w:rStyle w:val="StyleUnderline"/>
        </w:rPr>
        <w:t>of its most advanced hardware in the Indian Ocean</w:t>
      </w:r>
      <w:r w:rsidRPr="00C03CC1">
        <w:rPr>
          <w:sz w:val="16"/>
        </w:rPr>
        <w:t xml:space="preserve">, </w:t>
      </w:r>
      <w:r w:rsidRPr="0084374B">
        <w:rPr>
          <w:rStyle w:val="StyleUnderline"/>
        </w:rPr>
        <w:t>has underscored</w:t>
      </w:r>
      <w:r w:rsidRPr="00C03CC1">
        <w:rPr>
          <w:sz w:val="16"/>
        </w:rPr>
        <w:t xml:space="preserve"> the </w:t>
      </w:r>
      <w:r w:rsidRPr="0084374B">
        <w:rPr>
          <w:rStyle w:val="StyleUnderline"/>
        </w:rPr>
        <w:t>onerousness</w:t>
      </w:r>
      <w:r w:rsidRPr="00C03CC1">
        <w:rPr>
          <w:sz w:val="16"/>
        </w:rPr>
        <w:t xml:space="preserve"> </w:t>
      </w:r>
      <w:r w:rsidRPr="0084374B">
        <w:rPr>
          <w:rStyle w:val="StyleUnderline"/>
        </w:rPr>
        <w:t>of its commitments</w:t>
      </w:r>
      <w:r w:rsidRPr="00C03CC1">
        <w:rPr>
          <w:sz w:val="16"/>
        </w:rPr>
        <w:t xml:space="preserve">. Although search teams have seen little light at the end of the tunnel and the disappearance of the plane remains a mystery, </w:t>
      </w:r>
      <w:r w:rsidRPr="0084374B">
        <w:rPr>
          <w:rStyle w:val="StyleUnderline"/>
        </w:rPr>
        <w:t>China has shown no sign of relenting</w:t>
      </w:r>
      <w:r w:rsidRPr="00C03CC1">
        <w:rPr>
          <w:sz w:val="16"/>
        </w:rPr>
        <w:t xml:space="preserve">. Its </w:t>
      </w:r>
      <w:r w:rsidRPr="0084374B">
        <w:rPr>
          <w:rStyle w:val="StyleUnderline"/>
        </w:rPr>
        <w:t>top leaders have repeatedly pledged to make greater efforts and work with other countries</w:t>
      </w:r>
      <w:r w:rsidRPr="00C03CC1">
        <w:rPr>
          <w:sz w:val="16"/>
        </w:rPr>
        <w:t xml:space="preserve"> to find the plane. Some cynics may interpret China's resolve as a mere show of its growing economic strength and rising naval capabilities. But </w:t>
      </w:r>
      <w:r w:rsidRPr="00C03CC1">
        <w:rPr>
          <w:rStyle w:val="Emphasis"/>
        </w:rPr>
        <w:t>many people see in China a nation that has made the moral decision to take care of its citizens wherever they may be</w:t>
      </w:r>
      <w:r w:rsidRPr="0084374B">
        <w:rPr>
          <w:rStyle w:val="StyleUnderline"/>
        </w:rPr>
        <w:t>.</w:t>
      </w:r>
      <w:r w:rsidRPr="00C03CC1">
        <w:rPr>
          <w:sz w:val="16"/>
        </w:rPr>
        <w:t xml:space="preserve"> </w:t>
      </w:r>
      <w:r w:rsidRPr="0084374B">
        <w:rPr>
          <w:rStyle w:val="StyleUnderline"/>
        </w:rPr>
        <w:t>It's the power of attraction - not economic or military muscle</w:t>
      </w:r>
      <w:r w:rsidRPr="00C03CC1">
        <w:rPr>
          <w:sz w:val="16"/>
        </w:rPr>
        <w:t xml:space="preserve"> - </w:t>
      </w:r>
      <w:r w:rsidRPr="0084374B">
        <w:rPr>
          <w:rStyle w:val="StyleUnderline"/>
        </w:rPr>
        <w:t xml:space="preserve">that </w:t>
      </w:r>
      <w:r w:rsidRPr="00C03CC1">
        <w:rPr>
          <w:rStyle w:val="Emphasis"/>
        </w:rPr>
        <w:t>captures people's hearts and that is what China desires to increase</w:t>
      </w:r>
      <w:r w:rsidRPr="00C03CC1">
        <w:rPr>
          <w:sz w:val="16"/>
        </w:rPr>
        <w:t xml:space="preserve">. For years, </w:t>
      </w:r>
      <w:r w:rsidRPr="0084374B">
        <w:rPr>
          <w:rStyle w:val="StyleUnderline"/>
        </w:rPr>
        <w:t>China has been exploring ways</w:t>
      </w:r>
      <w:r w:rsidRPr="00C03CC1">
        <w:rPr>
          <w:sz w:val="16"/>
        </w:rPr>
        <w:t xml:space="preserve"> of </w:t>
      </w:r>
      <w:r w:rsidRPr="0084374B">
        <w:rPr>
          <w:rStyle w:val="StyleUnderline"/>
        </w:rPr>
        <w:t xml:space="preserve">translating potential sources of its </w:t>
      </w:r>
      <w:r w:rsidRPr="00C03CC1">
        <w:rPr>
          <w:rStyle w:val="Emphasis"/>
        </w:rPr>
        <w:t>soft power</w:t>
      </w:r>
      <w:r w:rsidRPr="00C03CC1">
        <w:rPr>
          <w:sz w:val="16"/>
        </w:rPr>
        <w:t xml:space="preserve"> </w:t>
      </w:r>
      <w:r w:rsidRPr="0084374B">
        <w:rPr>
          <w:rStyle w:val="StyleUnderline"/>
        </w:rPr>
        <w:t>into real influence with</w:t>
      </w:r>
      <w:r w:rsidRPr="00C03CC1">
        <w:rPr>
          <w:sz w:val="16"/>
        </w:rPr>
        <w:t xml:space="preserve"> some </w:t>
      </w:r>
      <w:r w:rsidRPr="0084374B">
        <w:rPr>
          <w:rStyle w:val="StyleUnderline"/>
        </w:rPr>
        <w:t>success</w:t>
      </w:r>
      <w:r w:rsidRPr="00C03CC1">
        <w:rPr>
          <w:sz w:val="16"/>
        </w:rPr>
        <w:t>. Major drives of public relations include hosting the Beijing 2008 Olympic Games and the Shanghai 2010 World Expo, opening Confucius institutes across the world and the "</w:t>
      </w:r>
      <w:proofErr w:type="spellStart"/>
      <w:r w:rsidRPr="00C03CC1">
        <w:rPr>
          <w:sz w:val="16"/>
        </w:rPr>
        <w:t>relaunching</w:t>
      </w:r>
      <w:proofErr w:type="spellEnd"/>
      <w:r w:rsidRPr="00C03CC1">
        <w:rPr>
          <w:sz w:val="16"/>
        </w:rPr>
        <w:t xml:space="preserve">" of the State media to provide more information about the country. But foreign countries' perception about China has more or less remained "one-sided", for they tend to associate its success on multiple fronts with the "China threat" theory or its problems with the "China collapse" theory, according to officials and experts concerned about the nation's image. While some in China still believe negative foreign views about China can be explained away by providing more information, </w:t>
      </w:r>
      <w:r w:rsidRPr="00020CFB">
        <w:rPr>
          <w:rStyle w:val="StyleUnderline"/>
        </w:rPr>
        <w:t>many have realized that foreigners</w:t>
      </w:r>
      <w:r w:rsidRPr="00C03CC1">
        <w:rPr>
          <w:sz w:val="16"/>
        </w:rPr>
        <w:t xml:space="preserve"> </w:t>
      </w:r>
      <w:r w:rsidRPr="00020CFB">
        <w:rPr>
          <w:rStyle w:val="StyleUnderline"/>
        </w:rPr>
        <w:t xml:space="preserve">will </w:t>
      </w:r>
      <w:r w:rsidRPr="00C03CC1">
        <w:rPr>
          <w:sz w:val="16"/>
        </w:rPr>
        <w:t xml:space="preserve">continue to </w:t>
      </w:r>
      <w:r w:rsidRPr="00020CFB">
        <w:rPr>
          <w:rStyle w:val="StyleUnderline"/>
        </w:rPr>
        <w:t>rely on their own media which reconstruct</w:t>
      </w:r>
      <w:r w:rsidRPr="00C03CC1">
        <w:rPr>
          <w:sz w:val="16"/>
        </w:rPr>
        <w:t xml:space="preserve"> </w:t>
      </w:r>
      <w:r w:rsidRPr="00020CFB">
        <w:rPr>
          <w:rStyle w:val="StyleUnderline"/>
        </w:rPr>
        <w:t>the image of China through a different lens</w:t>
      </w:r>
      <w:r w:rsidRPr="00C03CC1">
        <w:rPr>
          <w:sz w:val="16"/>
        </w:rPr>
        <w:t xml:space="preserve">. </w:t>
      </w:r>
      <w:r w:rsidRPr="00020CFB">
        <w:rPr>
          <w:rStyle w:val="StyleUnderline"/>
        </w:rPr>
        <w:t>Harvard University's Joseph Nye, who coined the term soft power</w:t>
      </w:r>
      <w:r w:rsidRPr="00C03CC1">
        <w:rPr>
          <w:sz w:val="16"/>
        </w:rPr>
        <w:t xml:space="preserve">, has described it as a type of currency different from force or payoffs to engage in cooperation, or an attraction to shared values and the justness and duty of contributing to the achievement of those values. In laymen's language, the values and tenets associated with soft power could probably boil down to the protection of citizens' rights, democracy and the rule of law, with safeguarding of people's interests being at the core. </w:t>
      </w:r>
      <w:r w:rsidRPr="00020CFB">
        <w:rPr>
          <w:rStyle w:val="StyleUnderline"/>
        </w:rPr>
        <w:t>The search</w:t>
      </w:r>
      <w:r w:rsidRPr="00C03CC1">
        <w:rPr>
          <w:sz w:val="16"/>
        </w:rPr>
        <w:t xml:space="preserve"> for the lost plane </w:t>
      </w:r>
      <w:r w:rsidRPr="00020CFB">
        <w:rPr>
          <w:rStyle w:val="StyleUnderline"/>
        </w:rPr>
        <w:t>with 239 people on board</w:t>
      </w:r>
      <w:r w:rsidRPr="00C03CC1">
        <w:rPr>
          <w:sz w:val="16"/>
        </w:rPr>
        <w:t xml:space="preserve">, </w:t>
      </w:r>
      <w:r w:rsidRPr="00020CFB">
        <w:rPr>
          <w:rStyle w:val="StyleUnderline"/>
        </w:rPr>
        <w:t xml:space="preserve">including 154 Chinese passengers, is a </w:t>
      </w:r>
      <w:r w:rsidRPr="00C03CC1">
        <w:rPr>
          <w:rStyle w:val="Emphasis"/>
        </w:rPr>
        <w:t>good opportunity for China to showcase its people-first philosophy of governance</w:t>
      </w:r>
      <w:r w:rsidRPr="00C03CC1">
        <w:rPr>
          <w:sz w:val="16"/>
        </w:rPr>
        <w:t xml:space="preserve">. </w:t>
      </w:r>
      <w:r w:rsidRPr="00020CFB">
        <w:rPr>
          <w:rStyle w:val="StyleUnderline"/>
        </w:rPr>
        <w:t>Its efforts</w:t>
      </w:r>
      <w:r w:rsidRPr="00C03CC1">
        <w:rPr>
          <w:sz w:val="16"/>
        </w:rPr>
        <w:t xml:space="preserve"> have </w:t>
      </w:r>
      <w:r w:rsidRPr="00020CFB">
        <w:rPr>
          <w:rStyle w:val="StyleUnderline"/>
        </w:rPr>
        <w:t>won accolades from home and abroad</w:t>
      </w:r>
      <w:r w:rsidRPr="00C03CC1">
        <w:rPr>
          <w:sz w:val="16"/>
        </w:rPr>
        <w:t xml:space="preserve">, </w:t>
      </w:r>
      <w:r w:rsidRPr="00020CFB">
        <w:rPr>
          <w:rStyle w:val="StyleUnderline"/>
        </w:rPr>
        <w:t>which have ranged</w:t>
      </w:r>
      <w:r w:rsidRPr="00C03CC1">
        <w:rPr>
          <w:sz w:val="16"/>
        </w:rPr>
        <w:t xml:space="preserve"> </w:t>
      </w:r>
      <w:r w:rsidRPr="00020CFB">
        <w:rPr>
          <w:rStyle w:val="StyleUnderline"/>
        </w:rPr>
        <w:t>from being "determined and forceful"</w:t>
      </w:r>
      <w:r w:rsidRPr="00C03CC1">
        <w:rPr>
          <w:sz w:val="16"/>
        </w:rPr>
        <w:t xml:space="preserve"> in its response to </w:t>
      </w:r>
      <w:r w:rsidRPr="00020CFB">
        <w:rPr>
          <w:rStyle w:val="StyleUnderline"/>
        </w:rPr>
        <w:t>taking "the high moral ground"</w:t>
      </w:r>
      <w:r w:rsidRPr="00C03CC1">
        <w:rPr>
          <w:sz w:val="16"/>
        </w:rPr>
        <w:t xml:space="preserve"> to </w:t>
      </w:r>
      <w:r w:rsidRPr="00020CFB">
        <w:rPr>
          <w:rStyle w:val="StyleUnderline"/>
        </w:rPr>
        <w:t>being a "</w:t>
      </w:r>
      <w:r w:rsidRPr="00C03CC1">
        <w:rPr>
          <w:rStyle w:val="Emphasis"/>
        </w:rPr>
        <w:t>responsible superpower</w:t>
      </w:r>
      <w:r w:rsidRPr="00020CFB">
        <w:rPr>
          <w:rStyle w:val="StyleUnderline"/>
        </w:rPr>
        <w:t>".</w:t>
      </w:r>
      <w:r w:rsidRPr="00C03CC1">
        <w:rPr>
          <w:sz w:val="16"/>
        </w:rPr>
        <w:t xml:space="preserve"> </w:t>
      </w:r>
      <w:r w:rsidRPr="00020CFB">
        <w:rPr>
          <w:rStyle w:val="StyleUnderline"/>
        </w:rPr>
        <w:t>This is not the first time China is carrying out a large operation to help its citizens in trouble overseas.</w:t>
      </w:r>
      <w:r w:rsidRPr="00C03CC1">
        <w:rPr>
          <w:sz w:val="16"/>
        </w:rPr>
        <w:t xml:space="preserve"> In 2011, it evacuated more than 35,800 of its nationals from Libya during the political crisis in that country. The operation, according to Chinese media reports, involved 91 domestic chartered flights, 12 military flights, five cargo ferries, one escort ship, 35 foreign chartered flights, </w:t>
      </w:r>
      <w:proofErr w:type="gramStart"/>
      <w:r w:rsidRPr="00C03CC1">
        <w:rPr>
          <w:sz w:val="16"/>
        </w:rPr>
        <w:t>11</w:t>
      </w:r>
      <w:proofErr w:type="gramEnd"/>
      <w:r w:rsidRPr="00C03CC1">
        <w:rPr>
          <w:sz w:val="16"/>
        </w:rPr>
        <w:t xml:space="preserve"> trips by foreign passenger liners and some 100 bus runs. Yet </w:t>
      </w:r>
      <w:r w:rsidRPr="00020CFB">
        <w:rPr>
          <w:rStyle w:val="StyleUnderline"/>
        </w:rPr>
        <w:t>the ongoing multinational search for MH370</w:t>
      </w:r>
      <w:r w:rsidRPr="00C03CC1">
        <w:rPr>
          <w:sz w:val="16"/>
        </w:rPr>
        <w:t xml:space="preserve">, arguably </w:t>
      </w:r>
      <w:r w:rsidRPr="00020CFB">
        <w:rPr>
          <w:rStyle w:val="StyleUnderline"/>
        </w:rPr>
        <w:t>one of the largest in aviation history</w:t>
      </w:r>
      <w:r w:rsidRPr="00C03CC1">
        <w:rPr>
          <w:sz w:val="16"/>
        </w:rPr>
        <w:t xml:space="preserve">, </w:t>
      </w:r>
      <w:r w:rsidRPr="00020CFB">
        <w:rPr>
          <w:rStyle w:val="StyleUnderline"/>
        </w:rPr>
        <w:t>has attracted much more global attention because of the potential loss of many human lives</w:t>
      </w:r>
      <w:r w:rsidRPr="00C03CC1">
        <w:rPr>
          <w:sz w:val="16"/>
        </w:rPr>
        <w:t xml:space="preserve">, daunting technical challenges and an increasingly intricate international situation. </w:t>
      </w:r>
      <w:r w:rsidRPr="00020CFB">
        <w:rPr>
          <w:rStyle w:val="StyleUnderline"/>
        </w:rPr>
        <w:t xml:space="preserve">However long and costly the mission may be, China </w:t>
      </w:r>
      <w:r w:rsidRPr="00C03CC1">
        <w:rPr>
          <w:rStyle w:val="Emphasis"/>
        </w:rPr>
        <w:t>will continue to lead it full throttle</w:t>
      </w:r>
      <w:r w:rsidRPr="00020CFB">
        <w:rPr>
          <w:rStyle w:val="StyleUnderline"/>
        </w:rPr>
        <w:t>.</w:t>
      </w:r>
      <w:r w:rsidRPr="00C03CC1">
        <w:rPr>
          <w:sz w:val="16"/>
        </w:rPr>
        <w:t xml:space="preserve"> It must.</w:t>
      </w:r>
      <w:r>
        <w:rPr>
          <w:sz w:val="16"/>
        </w:rPr>
        <w:br/>
      </w:r>
    </w:p>
    <w:p w:rsidR="00BD010E" w:rsidRDefault="00BD010E" w:rsidP="00CE6816">
      <w:pPr>
        <w:pStyle w:val="Heading2"/>
      </w:pPr>
      <w:r>
        <w:lastRenderedPageBreak/>
        <w:t xml:space="preserve">Internal Links </w:t>
      </w:r>
    </w:p>
    <w:p w:rsidR="003E0E3F" w:rsidRDefault="003E0E3F" w:rsidP="003E0E3F">
      <w:pPr>
        <w:pStyle w:val="Heading3"/>
      </w:pPr>
      <w:r>
        <w:lastRenderedPageBreak/>
        <w:t>A2: Perm Solves</w:t>
      </w:r>
      <w:r w:rsidR="00584633">
        <w:t>/Not Zero Sum</w:t>
      </w:r>
    </w:p>
    <w:p w:rsidR="002931F0" w:rsidRDefault="002931F0" w:rsidP="002931F0">
      <w:pPr>
        <w:pStyle w:val="Heading4"/>
      </w:pPr>
      <w:r>
        <w:t>American soft power rises directly trade off with Chinese ones – Perm fails</w:t>
      </w:r>
    </w:p>
    <w:p w:rsidR="002931F0" w:rsidRDefault="002931F0" w:rsidP="002931F0">
      <w:pPr>
        <w:rPr>
          <w:rStyle w:val="Style13ptBold"/>
        </w:rPr>
      </w:pPr>
      <w:r>
        <w:rPr>
          <w:rStyle w:val="Style13ptBold"/>
        </w:rPr>
        <w:t>Holmes 9</w:t>
      </w:r>
    </w:p>
    <w:p w:rsidR="002931F0" w:rsidRDefault="002931F0" w:rsidP="002931F0">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16" w:anchor="THUR" w:history="1">
        <w:r w:rsidRPr="00543EA6">
          <w:rPr>
            <w:rStyle w:val="Hyperlink"/>
          </w:rPr>
          <w:t>http://papers.ssrn.com/sol3/papers.cfm?abstract_id=1450481#THUR</w:t>
        </w:r>
      </w:hyperlink>
      <w:r w:rsidRPr="00543EA6">
        <w:t>}</w:t>
      </w:r>
    </w:p>
    <w:p w:rsidR="002931F0" w:rsidRPr="00543EA6" w:rsidRDefault="002931F0" w:rsidP="002931F0"/>
    <w:p w:rsidR="002931F0" w:rsidRPr="002931F0" w:rsidRDefault="002931F0" w:rsidP="002931F0">
      <w:pPr>
        <w:rPr>
          <w:sz w:val="16"/>
        </w:rPr>
      </w:pPr>
      <w:r w:rsidRPr="002931F0">
        <w:rPr>
          <w:sz w:val="16"/>
        </w:rPr>
        <w:t xml:space="preserve">Given the uncertainties surrounding the prospects of China's maritime soft power, the United States should refrain from overreaction. Washington should cautiously accept some of Beijing‘s claims to leadership in Asian waters, conditioning its approval upon China‘s willingness to participate in regional maritime activities such as the Proliferation Security Initiative, which in theory should advance mutual political aims. At the same time, </w:t>
      </w:r>
      <w:r w:rsidRPr="002931F0">
        <w:rPr>
          <w:rStyle w:val="StyleUnderline"/>
        </w:rPr>
        <w:t xml:space="preserve">the United States </w:t>
      </w:r>
      <w:r w:rsidRPr="002931F0">
        <w:rPr>
          <w:rStyle w:val="Emphasis"/>
        </w:rPr>
        <w:t>must remain wary of China‘s efforts</w:t>
      </w:r>
      <w:r w:rsidRPr="002931F0">
        <w:rPr>
          <w:rStyle w:val="StyleUnderline"/>
        </w:rPr>
        <w:t xml:space="preserve"> to restore its supremacy in the region. If China‘s ancient mariner supplies Beijing a way to apply soft power, he also provides </w:t>
      </w:r>
      <w:r w:rsidRPr="002931F0">
        <w:rPr>
          <w:sz w:val="16"/>
        </w:rPr>
        <w:t>the United States with</w:t>
      </w:r>
      <w:r w:rsidRPr="002931F0">
        <w:rPr>
          <w:rStyle w:val="StyleUnderline"/>
        </w:rPr>
        <w:t xml:space="preserve"> a measuring stick</w:t>
      </w:r>
      <w:r w:rsidRPr="002931F0">
        <w:rPr>
          <w:sz w:val="16"/>
        </w:rPr>
        <w:t xml:space="preserve"> for China‘s intentions. </w:t>
      </w:r>
      <w:r w:rsidRPr="002931F0">
        <w:rPr>
          <w:rStyle w:val="StyleUnderline"/>
        </w:rPr>
        <w:t xml:space="preserve">Assuming the United States </w:t>
      </w:r>
      <w:r w:rsidRPr="00D540AB">
        <w:rPr>
          <w:rStyle w:val="Emphasis"/>
        </w:rPr>
        <w:t>wants to preserve its own preeminence</w:t>
      </w:r>
      <w:r w:rsidRPr="002931F0">
        <w:rPr>
          <w:sz w:val="16"/>
        </w:rPr>
        <w:t xml:space="preserve"> in Asia, </w:t>
      </w:r>
      <w:r w:rsidRPr="002931F0">
        <w:rPr>
          <w:rStyle w:val="StyleUnderline"/>
        </w:rPr>
        <w:t xml:space="preserve">it </w:t>
      </w:r>
      <w:r w:rsidRPr="00D540AB">
        <w:rPr>
          <w:rStyle w:val="Emphasis"/>
        </w:rPr>
        <w:t>must</w:t>
      </w:r>
      <w:r w:rsidRPr="002931F0">
        <w:rPr>
          <w:rStyle w:val="StyleUnderline"/>
        </w:rPr>
        <w:t xml:space="preserve"> watch for signs that China is deviating from the beneficent purposes embodied in </w:t>
      </w:r>
      <w:r w:rsidRPr="002931F0">
        <w:rPr>
          <w:sz w:val="16"/>
        </w:rPr>
        <w:t xml:space="preserve">its </w:t>
      </w:r>
      <w:r w:rsidRPr="002931F0">
        <w:rPr>
          <w:rStyle w:val="StyleUnderline"/>
        </w:rPr>
        <w:t>Zheng</w:t>
      </w:r>
      <w:r w:rsidRPr="002931F0">
        <w:rPr>
          <w:sz w:val="16"/>
        </w:rPr>
        <w:t xml:space="preserve"> He diplomacy. </w:t>
      </w:r>
      <w:r w:rsidRPr="002931F0">
        <w:rPr>
          <w:rStyle w:val="StyleUnderline"/>
        </w:rPr>
        <w:t xml:space="preserve">As Washington confronts a more competitive environment </w:t>
      </w:r>
      <w:r w:rsidRPr="002931F0">
        <w:rPr>
          <w:sz w:val="16"/>
        </w:rPr>
        <w:t xml:space="preserve">for influence in South and Southeast Asia, </w:t>
      </w:r>
      <w:r w:rsidRPr="002931F0">
        <w:rPr>
          <w:rStyle w:val="StyleUnderline"/>
        </w:rPr>
        <w:t>it needs to devise a more coherent grand strategy of its own</w:t>
      </w:r>
      <w:r w:rsidRPr="002931F0">
        <w:rPr>
          <w:sz w:val="16"/>
        </w:rPr>
        <w:t xml:space="preserve"> in the region, </w:t>
      </w:r>
      <w:r w:rsidRPr="00D540AB">
        <w:rPr>
          <w:rStyle w:val="Emphasis"/>
        </w:rPr>
        <w:t>lest the United States find itself less and less able to influence Asian affairs</w:t>
      </w:r>
      <w:r w:rsidRPr="002931F0">
        <w:rPr>
          <w:rStyle w:val="StyleUnderline"/>
        </w:rPr>
        <w:t xml:space="preserve"> or</w:t>
      </w:r>
      <w:r w:rsidRPr="002931F0">
        <w:rPr>
          <w:sz w:val="16"/>
        </w:rPr>
        <w:t xml:space="preserve">, in the worst case, </w:t>
      </w:r>
      <w:r w:rsidRPr="002931F0">
        <w:rPr>
          <w:rStyle w:val="Emphasis"/>
        </w:rPr>
        <w:t>shut out of Asia altogether</w:t>
      </w:r>
      <w:r w:rsidRPr="002931F0">
        <w:rPr>
          <w:sz w:val="16"/>
        </w:rPr>
        <w:t xml:space="preserve">.62 A forward military presence, in the form of ships, aircraft, and missiles, is no substitute for vigorous diplomacy. But America has supplied the international public good of free navigation—long taken for granted—for six decades now, asking little in return. Zheng He‘s era was fleeting by contrast, his endeavors occurred in a century long past, and in any event the Chinese Communist Party can scarcely claim credit for the Ming Dynasty‘s short-lived seafaring exploits. </w:t>
      </w:r>
      <w:r w:rsidRPr="002931F0">
        <w:rPr>
          <w:rStyle w:val="StyleUnderline"/>
        </w:rPr>
        <w:t xml:space="preserve">The tangible security benefits provided by U.S. maritime power now furnish a solid foundation for an American soft-power </w:t>
      </w:r>
      <w:r w:rsidRPr="00D540AB">
        <w:rPr>
          <w:rStyle w:val="Emphasis"/>
        </w:rPr>
        <w:t>counteroffensive</w:t>
      </w:r>
      <w:r w:rsidRPr="002931F0">
        <w:rPr>
          <w:rStyle w:val="StyleUnderline"/>
        </w:rPr>
        <w:t xml:space="preserve">. Washington must build on this foundation, </w:t>
      </w:r>
      <w:r w:rsidRPr="00D540AB">
        <w:rPr>
          <w:rStyle w:val="Emphasis"/>
          <w:sz w:val="32"/>
        </w:rPr>
        <w:t>lest it see its regional primacy go into decline</w:t>
      </w:r>
      <w:r w:rsidRPr="002931F0">
        <w:rPr>
          <w:rStyle w:val="StyleUnderline"/>
        </w:rPr>
        <w:t>.</w:t>
      </w:r>
    </w:p>
    <w:p w:rsidR="003E0E3F" w:rsidRPr="00144B87" w:rsidRDefault="003E0E3F" w:rsidP="003E0E3F">
      <w:pPr>
        <w:pStyle w:val="Heading4"/>
      </w:pPr>
      <w:r>
        <w:t>Perm can’t resolve the link – soft power fights are zero sum meaning perm doesn’t increase US’ relative sway</w:t>
      </w:r>
    </w:p>
    <w:p w:rsidR="003E0E3F" w:rsidRPr="00A72362" w:rsidRDefault="003E0E3F" w:rsidP="003E0E3F">
      <w:pPr>
        <w:rPr>
          <w:b/>
          <w:sz w:val="26"/>
          <w:szCs w:val="26"/>
        </w:rPr>
      </w:pPr>
      <w:proofErr w:type="spellStart"/>
      <w:r w:rsidRPr="00A72362">
        <w:rPr>
          <w:b/>
          <w:sz w:val="26"/>
          <w:szCs w:val="26"/>
        </w:rPr>
        <w:t>Eades</w:t>
      </w:r>
      <w:proofErr w:type="spellEnd"/>
      <w:r w:rsidRPr="00144B87">
        <w:rPr>
          <w:sz w:val="26"/>
          <w:szCs w:val="26"/>
        </w:rPr>
        <w:t>, 1/22/</w:t>
      </w:r>
      <w:r>
        <w:rPr>
          <w:b/>
          <w:sz w:val="26"/>
          <w:szCs w:val="26"/>
        </w:rPr>
        <w:t>14</w:t>
      </w:r>
    </w:p>
    <w:p w:rsidR="003E0E3F" w:rsidRDefault="003E0E3F" w:rsidP="003E0E3F">
      <w:pPr>
        <w:rPr>
          <w:rStyle w:val="Style13ptBold"/>
        </w:rPr>
      </w:pPr>
      <w:r>
        <w:t xml:space="preserve">{Mark, Former Professor at </w:t>
      </w:r>
      <w:proofErr w:type="spellStart"/>
      <w:r>
        <w:t>Fudan</w:t>
      </w:r>
      <w:proofErr w:type="spellEnd"/>
      <w:r>
        <w:t xml:space="preserve"> University, Shanghai International Studies University, has published articles on China and Sino-US relations in publications like U.S. News &amp; World Report and USA Today, “Soft Power, America vs. China: America Still Wins,” 1/22/14, </w:t>
      </w:r>
      <w:r w:rsidRPr="00B24E0E">
        <w:t>http://foreignpolicyblogs.com/2014/01/22/soft-power-america-vs-china-america-still-wins-2/</w:t>
      </w:r>
      <w:r>
        <w:t>]}</w:t>
      </w:r>
      <w:r>
        <w:rPr>
          <w:rStyle w:val="Style13ptBold"/>
        </w:rPr>
        <w:t xml:space="preserve"> </w:t>
      </w:r>
      <w:r>
        <w:rPr>
          <w:rStyle w:val="Style13ptBold"/>
        </w:rPr>
        <w:br/>
      </w:r>
    </w:p>
    <w:p w:rsidR="003E0E3F" w:rsidRPr="00144B87" w:rsidRDefault="003E0E3F" w:rsidP="003E0E3F">
      <w:pPr>
        <w:rPr>
          <w:sz w:val="12"/>
        </w:rPr>
      </w:pPr>
      <w:r w:rsidRPr="00A72362">
        <w:rPr>
          <w:rStyle w:val="Emphasis"/>
        </w:rPr>
        <w:t>China is engaged in a soft-power war with America and the West.</w:t>
      </w:r>
      <w:r w:rsidRPr="00144B87">
        <w:rPr>
          <w:sz w:val="12"/>
        </w:rPr>
        <w:t xml:space="preserve"> America may not have noticed this, but China has. </w:t>
      </w:r>
      <w:r w:rsidRPr="00144B87">
        <w:rPr>
          <w:rStyle w:val="StyleUnderline"/>
        </w:rPr>
        <w:t>While America takes its soft power around the world for granted,</w:t>
      </w:r>
      <w:r w:rsidRPr="00144B87">
        <w:rPr>
          <w:sz w:val="12"/>
        </w:rPr>
        <w:t xml:space="preserve"> </w:t>
      </w:r>
      <w:r w:rsidRPr="00A72362">
        <w:rPr>
          <w:rStyle w:val="Emphasis"/>
        </w:rPr>
        <w:t>China struggles to win even the “hearts and minds” of its own citizens</w:t>
      </w:r>
      <w:r w:rsidRPr="00144B87">
        <w:rPr>
          <w:sz w:val="12"/>
        </w:rPr>
        <w:t xml:space="preserve">. “Soft power” is defined by Harvard political scientist </w:t>
      </w:r>
      <w:r w:rsidRPr="00144B87">
        <w:rPr>
          <w:rStyle w:val="StyleUnderline"/>
        </w:rPr>
        <w:t>Joseph Nye</w:t>
      </w:r>
      <w:r w:rsidRPr="00144B87">
        <w:rPr>
          <w:sz w:val="12"/>
        </w:rPr>
        <w:t xml:space="preserve"> as “the ability to get what one wants by attraction and persuasion rather than coercion or payment.” In contrast, “hard power” refers to a nation’s economic and military might. As Nye </w:t>
      </w:r>
      <w:r w:rsidRPr="00144B87">
        <w:rPr>
          <w:rStyle w:val="StyleUnderline"/>
        </w:rPr>
        <w:t>writes</w:t>
      </w:r>
      <w:r w:rsidRPr="00144B87">
        <w:rPr>
          <w:sz w:val="12"/>
        </w:rPr>
        <w:t xml:space="preserve"> in reference to China: “Great powers try to use culture and narrative to create soft power </w:t>
      </w:r>
      <w:r w:rsidRPr="00144B87">
        <w:rPr>
          <w:rStyle w:val="StyleUnderline"/>
        </w:rPr>
        <w:t>that</w:t>
      </w:r>
      <w:r w:rsidRPr="00144B87">
        <w:rPr>
          <w:sz w:val="12"/>
        </w:rPr>
        <w:t xml:space="preserve"> promotes their national interests, but it’s not an easy sell when the message is inconsistent with their domestic realities.” Due to this inconsistency with domestic realities, and due to top-down government control over all of China’s cultural production and soft-power activities around the world, according to Nye, </w:t>
      </w:r>
      <w:r w:rsidRPr="00144B87">
        <w:rPr>
          <w:rStyle w:val="StyleUnderline"/>
        </w:rPr>
        <w:t>China suffers a “soft-power deficit” that will be difficult to overcome.</w:t>
      </w:r>
      <w:r w:rsidRPr="00144B87">
        <w:rPr>
          <w:sz w:val="12"/>
        </w:rPr>
        <w:t xml:space="preserve"> China’s “soft-power deficit” has been discussed elsewhere by Nye and others. Arthur </w:t>
      </w:r>
      <w:proofErr w:type="spellStart"/>
      <w:r w:rsidRPr="00144B87">
        <w:rPr>
          <w:sz w:val="12"/>
        </w:rPr>
        <w:t>Guschin</w:t>
      </w:r>
      <w:proofErr w:type="spellEnd"/>
      <w:r w:rsidRPr="00144B87">
        <w:rPr>
          <w:sz w:val="12"/>
        </w:rPr>
        <w:t xml:space="preserve"> focused on “the incompatibility of the core audience in Western countries and the information product of the Central Committee of the Communist Party of China.” As </w:t>
      </w:r>
      <w:proofErr w:type="spellStart"/>
      <w:r w:rsidRPr="00144B87">
        <w:rPr>
          <w:sz w:val="12"/>
        </w:rPr>
        <w:t>Guschin</w:t>
      </w:r>
      <w:proofErr w:type="spellEnd"/>
      <w:r w:rsidRPr="00144B87">
        <w:rPr>
          <w:sz w:val="12"/>
        </w:rPr>
        <w:t xml:space="preserve"> observed, Western audiences are unlikely to be swayed by mass media material featuring “Chinese culture and language with ideologically driven news” controlled and censored by the Chinese government. Chinese academic </w:t>
      </w:r>
      <w:proofErr w:type="spellStart"/>
      <w:r w:rsidRPr="00144B87">
        <w:rPr>
          <w:sz w:val="12"/>
        </w:rPr>
        <w:t>Qiao</w:t>
      </w:r>
      <w:proofErr w:type="spellEnd"/>
      <w:r w:rsidRPr="00144B87">
        <w:rPr>
          <w:sz w:val="12"/>
        </w:rPr>
        <w:t xml:space="preserve"> Mu likewise commented that “government-funded efforts to promote Chinese culture overseas had failed because they were often viewed as propaganda.” When it comes to soft power, as I wrote in a recent article at the Asia Times, “China still just doesn’t get it.” Due to government censorship, top-down control, and the inconsistency of its message with domestic realities, China’s efforts to build itself “into a socialist cultural superpower” have met with little success. Chinese culture has considerable global influence, but this influence mostly comes from Hong Kong, Taiwan, the Chinese American community in the United States, and other Chinese communities outside of mainland China. Mainland China contributes comparatively little to the world’s appreciation of Chinese culture. As much as anyone may appreciate Chinese food, Chinese martial arts, Chinese philosophy, or a </w:t>
      </w:r>
      <w:r w:rsidRPr="00144B87">
        <w:rPr>
          <w:sz w:val="12"/>
        </w:rPr>
        <w:lastRenderedPageBreak/>
        <w:t xml:space="preserve">Chinese New Year parade, mainland China’s global image remains overwhelmingly negative. Mainland China has produced a bumper crop of excellent film directors, but those directors usually become world-famous only after their films are banned in mainland China. Mainland China has also produced a bumper crop of award-winning intellectuals, but most of those are either sitting in Chinese prisons or in exile abroad. The most popular label for any mainland Chinese cultural product is not “Made in China,” but “Banned in China.” Mainland China suffers a “soft-power deficit” not only abroad, but also at home. Even in mainland China, the official mainland version of “Chinese culture” is not very popular. American and Western culture, however, are immensely popular, particularly among young people. In the more than five years I have spent teaching in China, young Chinese people with whom I have spoken show remarkably little interest in mainland Chinese films, television shows, or popular music, and remarkably strong interest in American and Western cultural offerings. My Chinese students enjoy American movies, television, and pop music because they find these more interesting and imaginative than anything the Chinese government allows to be produced in China. Few of my students express any interest whatsoever in government-censored Chinese offerings. Don’t ask me why, but apparently Miley Cyrus twerking is more fun for Chinese 18-year-olds to see than the Long March re-enacted by a People’s Liberation Army patriotic Chinese opera troupe. And for some reason, online TV coverage of the 2012 U.S. presidential election was more interesting for my Chinese postgraduate students to watch than Chinese TV coverage of a simultaneous change of Chinese leadership in which the Chinese people had no say and the outcome was a foregone conclusion. Go figure. </w:t>
      </w:r>
      <w:r w:rsidRPr="00144B87">
        <w:rPr>
          <w:rStyle w:val="StyleUnderline"/>
        </w:rPr>
        <w:t xml:space="preserve">The Chinese government is aware of this, and </w:t>
      </w:r>
      <w:r w:rsidRPr="000E20FD">
        <w:rPr>
          <w:rStyle w:val="Emphasis"/>
        </w:rPr>
        <w:t>doesn’t like it one bit</w:t>
      </w:r>
      <w:r w:rsidRPr="00144B87">
        <w:rPr>
          <w:sz w:val="12"/>
        </w:rPr>
        <w:t xml:space="preserve">. As I wrote in a recent post at Foreign Policy Blogs, </w:t>
      </w:r>
      <w:r w:rsidRPr="00144B87">
        <w:rPr>
          <w:rStyle w:val="StyleUnderline"/>
        </w:rPr>
        <w:t>the Chinese Communist Party sees Western cultural influence in China</w:t>
      </w:r>
      <w:r w:rsidRPr="000E20FD">
        <w:rPr>
          <w:rStyle w:val="Emphasis"/>
        </w:rPr>
        <w:t xml:space="preserve"> as a threat to its hold on power</w:t>
      </w:r>
      <w:r w:rsidRPr="00144B87">
        <w:rPr>
          <w:sz w:val="12"/>
        </w:rPr>
        <w:t xml:space="preserve">. This post includes several </w:t>
      </w:r>
      <w:r w:rsidRPr="00144B87">
        <w:rPr>
          <w:rStyle w:val="StyleUnderline"/>
        </w:rPr>
        <w:t>recent statements by Communist Party leaders on the threat of American and Western cultural influence</w:t>
      </w:r>
      <w:r w:rsidRPr="00144B87">
        <w:rPr>
          <w:sz w:val="12"/>
        </w:rPr>
        <w:t xml:space="preserve"> particularly on young people in China. These statements </w:t>
      </w:r>
      <w:r w:rsidRPr="00144B87">
        <w:rPr>
          <w:rStyle w:val="StyleUnderline"/>
        </w:rPr>
        <w:t xml:space="preserve">feature the obsessive and repetitive use of Communist Party buzzwords and catch-phrases such as “Western hostile forces” </w:t>
      </w:r>
      <w:r w:rsidRPr="00144B87">
        <w:rPr>
          <w:sz w:val="12"/>
        </w:rPr>
        <w:t>(</w:t>
      </w:r>
      <w:proofErr w:type="spellStart"/>
      <w:r w:rsidRPr="00144B87">
        <w:rPr>
          <w:rFonts w:ascii="MS Gothic" w:eastAsia="MS Gothic" w:hAnsi="MS Gothic" w:cs="MS Gothic" w:hint="eastAsia"/>
          <w:sz w:val="12"/>
        </w:rPr>
        <w:t>西方</w:t>
      </w:r>
      <w:r w:rsidRPr="00144B87">
        <w:rPr>
          <w:rFonts w:ascii="MingLiU" w:eastAsia="MingLiU" w:hAnsi="MingLiU" w:cs="MingLiU" w:hint="eastAsia"/>
          <w:sz w:val="12"/>
        </w:rPr>
        <w:t>敌对势力</w:t>
      </w:r>
      <w:proofErr w:type="spellEnd"/>
      <w:r w:rsidRPr="00144B87">
        <w:rPr>
          <w:sz w:val="12"/>
        </w:rPr>
        <w:t xml:space="preserve">) </w:t>
      </w:r>
      <w:r w:rsidRPr="00144B87">
        <w:rPr>
          <w:rStyle w:val="StyleUnderline"/>
        </w:rPr>
        <w:t>and Western “cultural infiltration</w:t>
      </w:r>
      <w:r w:rsidRPr="00144B87">
        <w:rPr>
          <w:sz w:val="12"/>
        </w:rPr>
        <w:t>” (</w:t>
      </w:r>
      <w:proofErr w:type="spellStart"/>
      <w:r w:rsidRPr="00144B87">
        <w:rPr>
          <w:rFonts w:ascii="MS Gothic" w:eastAsia="MS Gothic" w:hAnsi="MS Gothic" w:cs="MS Gothic" w:hint="eastAsia"/>
          <w:sz w:val="12"/>
        </w:rPr>
        <w:t>文化渗透</w:t>
      </w:r>
      <w:proofErr w:type="spellEnd"/>
      <w:r w:rsidRPr="000E20FD">
        <w:rPr>
          <w:rStyle w:val="Emphasis"/>
        </w:rPr>
        <w:t>) as threats to China’s “ideological security”</w:t>
      </w:r>
      <w:r w:rsidRPr="00144B87">
        <w:rPr>
          <w:sz w:val="12"/>
        </w:rPr>
        <w:t xml:space="preserve"> (</w:t>
      </w:r>
      <w:proofErr w:type="spellStart"/>
      <w:r w:rsidRPr="00144B87">
        <w:rPr>
          <w:rFonts w:ascii="MS Gothic" w:eastAsia="MS Gothic" w:hAnsi="MS Gothic" w:cs="MS Gothic" w:hint="eastAsia"/>
          <w:sz w:val="12"/>
        </w:rPr>
        <w:t>意</w:t>
      </w:r>
      <w:r w:rsidRPr="00144B87">
        <w:rPr>
          <w:rFonts w:ascii="MingLiU" w:eastAsia="MingLiU" w:hAnsi="MingLiU" w:cs="MingLiU" w:hint="eastAsia"/>
          <w:sz w:val="12"/>
        </w:rPr>
        <w:t>识形态安全</w:t>
      </w:r>
      <w:proofErr w:type="spellEnd"/>
      <w:r w:rsidRPr="00144B87">
        <w:rPr>
          <w:sz w:val="12"/>
        </w:rPr>
        <w:t>) necessitating intensified “ideological work” (</w:t>
      </w:r>
      <w:proofErr w:type="spellStart"/>
      <w:r w:rsidRPr="00144B87">
        <w:rPr>
          <w:rFonts w:ascii="MS Gothic" w:eastAsia="MS Gothic" w:hAnsi="MS Gothic" w:cs="MS Gothic" w:hint="eastAsia"/>
          <w:sz w:val="12"/>
        </w:rPr>
        <w:t>思想工作</w:t>
      </w:r>
      <w:proofErr w:type="spellEnd"/>
      <w:r w:rsidRPr="00144B87">
        <w:rPr>
          <w:sz w:val="12"/>
        </w:rPr>
        <w:t>) and proper “guidance of public opinion” (</w:t>
      </w:r>
      <w:proofErr w:type="spellStart"/>
      <w:r w:rsidRPr="00144B87">
        <w:rPr>
          <w:rFonts w:ascii="MingLiU" w:eastAsia="MingLiU" w:hAnsi="MingLiU" w:cs="MingLiU" w:hint="eastAsia"/>
          <w:sz w:val="12"/>
        </w:rPr>
        <w:t>舆论导向</w:t>
      </w:r>
      <w:proofErr w:type="spellEnd"/>
      <w:r w:rsidRPr="00144B87">
        <w:rPr>
          <w:sz w:val="12"/>
        </w:rPr>
        <w:t xml:space="preserve">). The Communist Party’s fear of American and Western cultural influence in China is typified by a party statement from July 2012. The statement contends that </w:t>
      </w:r>
      <w:r w:rsidRPr="00144B87">
        <w:rPr>
          <w:rStyle w:val="StyleUnderline"/>
        </w:rPr>
        <w:t>China is engaged in a soft-power war with the West, especially the United States — an “ideological struggle</w:t>
      </w:r>
      <w:r w:rsidRPr="00144B87">
        <w:rPr>
          <w:sz w:val="12"/>
        </w:rPr>
        <w:t>” (</w:t>
      </w:r>
      <w:proofErr w:type="spellStart"/>
      <w:r w:rsidRPr="00144B87">
        <w:rPr>
          <w:rFonts w:ascii="MS Gothic" w:hAnsi="MS Gothic" w:cs="MS Gothic"/>
          <w:sz w:val="12"/>
        </w:rPr>
        <w:t>意</w:t>
      </w:r>
      <w:r w:rsidRPr="00144B87">
        <w:rPr>
          <w:rFonts w:ascii="Microsoft JhengHei" w:eastAsia="Microsoft JhengHei" w:hAnsi="Microsoft JhengHei" w:cs="Microsoft JhengHei" w:hint="eastAsia"/>
          <w:sz w:val="12"/>
        </w:rPr>
        <w:t>识形态斗争</w:t>
      </w:r>
      <w:proofErr w:type="spellEnd"/>
      <w:r w:rsidRPr="00144B87">
        <w:rPr>
          <w:sz w:val="12"/>
        </w:rPr>
        <w:t>)</w:t>
      </w:r>
      <w:r w:rsidRPr="00144B87">
        <w:rPr>
          <w:rStyle w:val="StyleUnderline"/>
        </w:rPr>
        <w:t xml:space="preserve"> and “competition in overall national strength” (</w:t>
      </w:r>
      <w:proofErr w:type="spellStart"/>
      <w:r w:rsidRPr="00144B87">
        <w:rPr>
          <w:rFonts w:ascii="MS Gothic" w:hAnsi="MS Gothic" w:cs="MS Gothic"/>
          <w:sz w:val="12"/>
        </w:rPr>
        <w:t>国家</w:t>
      </w:r>
      <w:r w:rsidRPr="00144B87">
        <w:rPr>
          <w:rFonts w:ascii="Microsoft JhengHei" w:eastAsia="Microsoft JhengHei" w:hAnsi="Microsoft JhengHei" w:cs="Microsoft JhengHei" w:hint="eastAsia"/>
          <w:sz w:val="12"/>
        </w:rPr>
        <w:t>综合国力竞争</w:t>
      </w:r>
      <w:proofErr w:type="spellEnd"/>
      <w:r w:rsidRPr="00144B87">
        <w:rPr>
          <w:sz w:val="12"/>
        </w:rPr>
        <w:t>)</w:t>
      </w:r>
      <w:r w:rsidRPr="00144B87">
        <w:rPr>
          <w:rStyle w:val="StyleUnderline"/>
        </w:rPr>
        <w:t xml:space="preserve"> which it describes as a “</w:t>
      </w:r>
      <w:r w:rsidRPr="00144B87">
        <w:rPr>
          <w:rStyle w:val="Emphasis"/>
        </w:rPr>
        <w:t>war without smoke</w:t>
      </w:r>
      <w:r w:rsidRPr="00144B87">
        <w:rPr>
          <w:rStyle w:val="StyleUnderline"/>
        </w:rPr>
        <w:t>” (</w:t>
      </w:r>
      <w:proofErr w:type="spellStart"/>
      <w:r w:rsidRPr="00144B87">
        <w:rPr>
          <w:rFonts w:ascii="MS Gothic" w:eastAsia="MS Gothic" w:hAnsi="MS Gothic" w:cs="MS Gothic" w:hint="eastAsia"/>
          <w:sz w:val="12"/>
        </w:rPr>
        <w:t>无硝烟</w:t>
      </w:r>
      <w:r w:rsidRPr="00144B87">
        <w:rPr>
          <w:rFonts w:ascii="MingLiU" w:eastAsia="MingLiU" w:hAnsi="MingLiU" w:cs="MingLiU" w:hint="eastAsia"/>
          <w:sz w:val="12"/>
        </w:rPr>
        <w:t>战争</w:t>
      </w:r>
      <w:proofErr w:type="spellEnd"/>
      <w:r w:rsidRPr="00144B87">
        <w:rPr>
          <w:sz w:val="12"/>
        </w:rPr>
        <w:t>). Then the statement goes on to accuse “Western hostile forces” of “cultural infiltration” and threatening China’s “ideological security.” Its enemies list includes major U.S. news organizations, Hollywood movies, and U.S. programs and charitable foundations such as the Fulbright program, the Ford Foundation, and the Rockefeller Foundation, which sponsor educational and cultural programs with China. The soft-power war this statement described was not a war for global influence, but a war for the “hearts and minds” of China’s own citizens. This statement and others like it are very revealing as to how the Communist Party views China’s relations with the West and with Western culture. For Communist Party leaders, the influence of Western culture and Western democratic ideas in China are an object of fear. Lacking soft power even among its own citizens — particularly its young people — how can China expect to win any soft-power contest with America and the West internationally?</w:t>
      </w:r>
    </w:p>
    <w:p w:rsidR="00584633" w:rsidRDefault="00584633" w:rsidP="00584633">
      <w:pPr>
        <w:pStyle w:val="Heading4"/>
      </w:pPr>
      <w:r>
        <w:t>It’s all zero-sum</w:t>
      </w:r>
    </w:p>
    <w:p w:rsidR="00584633" w:rsidRDefault="00584633" w:rsidP="00584633">
      <w:pPr>
        <w:rPr>
          <w:rStyle w:val="Style13ptBold"/>
        </w:rPr>
      </w:pPr>
      <w:r w:rsidRPr="00860093">
        <w:rPr>
          <w:rStyle w:val="Style13ptBold"/>
        </w:rPr>
        <w:t xml:space="preserve">Yi 10 </w:t>
      </w:r>
    </w:p>
    <w:p w:rsidR="00584633" w:rsidRPr="00584633" w:rsidRDefault="00584633" w:rsidP="00584633">
      <w:r w:rsidRPr="00584633">
        <w:t xml:space="preserve">(March 25, 2010, </w:t>
      </w:r>
      <w:proofErr w:type="spellStart"/>
      <w:r w:rsidRPr="00584633">
        <w:t>Xiaoxiong</w:t>
      </w:r>
      <w:proofErr w:type="spellEnd"/>
      <w:r w:rsidRPr="00584633">
        <w:t xml:space="preserve"> Yi- Associate Prof. of </w:t>
      </w:r>
      <w:proofErr w:type="spellStart"/>
      <w:r w:rsidRPr="00584633">
        <w:t>PoliSci</w:t>
      </w:r>
      <w:proofErr w:type="spellEnd"/>
      <w:r w:rsidRPr="00584633">
        <w:t xml:space="preserve"> &amp; director of the China Institute @Marietta, “Reinventing America's smart power,” Coshocton Tribune, l/n)</w:t>
      </w:r>
    </w:p>
    <w:p w:rsidR="00584633" w:rsidRDefault="00584633" w:rsidP="00584633">
      <w:pPr>
        <w:tabs>
          <w:tab w:val="left" w:pos="2640"/>
        </w:tabs>
      </w:pPr>
      <w:r>
        <w:tab/>
      </w:r>
    </w:p>
    <w:p w:rsidR="00584633" w:rsidRDefault="00584633" w:rsidP="00584633">
      <w:pPr>
        <w:rPr>
          <w:sz w:val="16"/>
        </w:rPr>
      </w:pPr>
      <w:r w:rsidRPr="00584633">
        <w:rPr>
          <w:sz w:val="16"/>
        </w:rPr>
        <w:t xml:space="preserve">It is clear </w:t>
      </w:r>
      <w:r w:rsidRPr="00584633">
        <w:rPr>
          <w:u w:val="single"/>
        </w:rPr>
        <w:t>the rise of China's soft power, at America's expense, is an important issue</w:t>
      </w:r>
      <w:r w:rsidRPr="00584633">
        <w:rPr>
          <w:sz w:val="16"/>
        </w:rPr>
        <w:t xml:space="preserve"> that needs to be addressed. As Joseph </w:t>
      </w:r>
      <w:r w:rsidRPr="00584633">
        <w:rPr>
          <w:u w:val="single"/>
        </w:rPr>
        <w:t>Nye</w:t>
      </w:r>
      <w:r w:rsidRPr="00584633">
        <w:rPr>
          <w:sz w:val="16"/>
        </w:rPr>
        <w:t xml:space="preserve"> of Harvard University, who also invented the term "soft power" some 15 years ago, </w:t>
      </w:r>
      <w:r w:rsidRPr="00584633">
        <w:rPr>
          <w:u w:val="single"/>
        </w:rPr>
        <w:t>emphasized, "In today's information age, success depends</w:t>
      </w:r>
      <w:r w:rsidRPr="00584633">
        <w:rPr>
          <w:sz w:val="16"/>
        </w:rPr>
        <w:t xml:space="preserve"> not only on whose army wins, but also </w:t>
      </w:r>
      <w:r w:rsidRPr="00584633">
        <w:rPr>
          <w:u w:val="single"/>
        </w:rPr>
        <w:t>on whose story wins.</w:t>
      </w:r>
      <w:r w:rsidRPr="00584633">
        <w:rPr>
          <w:sz w:val="16"/>
        </w:rPr>
        <w:t xml:space="preserve"> Under the new conditions, a soft sell may prove more effective than a hard sell ... Power in a global information age, more than ever, will include a soft dimension of attraction as well as the hard dimensions of coercion and payment. Combining these dimensions effectively is called 'smart power.'" </w:t>
      </w:r>
      <w:r w:rsidRPr="00584633">
        <w:rPr>
          <w:u w:val="single"/>
        </w:rPr>
        <w:t>The United States was a smart power in the past. Serious challenges from China now are reducing America's influence internationally.</w:t>
      </w:r>
      <w:r w:rsidRPr="00584633">
        <w:rPr>
          <w:sz w:val="16"/>
        </w:rPr>
        <w:t xml:space="preserve"> The United States has to wake up and focus on the task of rediscovering how to be a smart power again.</w:t>
      </w:r>
    </w:p>
    <w:p w:rsidR="003E0E3F" w:rsidRPr="00144B87" w:rsidRDefault="003E0E3F" w:rsidP="003E0E3F"/>
    <w:p w:rsidR="00CE6816" w:rsidRDefault="00C03CC1" w:rsidP="00CE6816">
      <w:pPr>
        <w:pStyle w:val="Heading2"/>
      </w:pPr>
      <w:r>
        <w:lastRenderedPageBreak/>
        <w:t>Impact</w:t>
      </w:r>
    </w:p>
    <w:p w:rsidR="0062109D" w:rsidRDefault="0062109D" w:rsidP="006F149F">
      <w:pPr>
        <w:pStyle w:val="Heading3"/>
      </w:pPr>
      <w:r>
        <w:lastRenderedPageBreak/>
        <w:t>Overview</w:t>
      </w:r>
    </w:p>
    <w:p w:rsidR="0062109D" w:rsidRDefault="0062109D" w:rsidP="0062109D">
      <w:pPr>
        <w:pStyle w:val="Heading4"/>
      </w:pPr>
      <w:r>
        <w:t xml:space="preserve">We read a ton of internals in 1NC Jain – here are the impacts </w:t>
      </w:r>
    </w:p>
    <w:p w:rsidR="0062109D" w:rsidRPr="0062109D" w:rsidRDefault="0062109D" w:rsidP="0062109D"/>
    <w:p w:rsidR="0062109D" w:rsidRDefault="0062109D" w:rsidP="0062109D">
      <w:pPr>
        <w:pStyle w:val="Heading4"/>
      </w:pPr>
      <w:r>
        <w:t>Chinese economic collapse causes nuclear war</w:t>
      </w:r>
    </w:p>
    <w:p w:rsidR="0062109D" w:rsidRPr="00980DB9" w:rsidRDefault="0062109D" w:rsidP="0062109D">
      <w:pPr>
        <w:autoSpaceDE w:val="0"/>
        <w:autoSpaceDN w:val="0"/>
        <w:adjustRightInd w:val="0"/>
        <w:spacing w:after="200" w:line="276" w:lineRule="auto"/>
      </w:pPr>
      <w:r w:rsidRPr="00980DB9">
        <w:rPr>
          <w:rStyle w:val="Style13ptBold"/>
        </w:rPr>
        <w:t>Kaminski 7</w:t>
      </w:r>
      <w:r w:rsidRPr="00980DB9">
        <w:t xml:space="preserve"> (</w:t>
      </w:r>
      <w:proofErr w:type="spellStart"/>
      <w:r w:rsidRPr="00980DB9">
        <w:t>Antoni</w:t>
      </w:r>
      <w:proofErr w:type="spellEnd"/>
      <w:r w:rsidRPr="00980DB9">
        <w:t xml:space="preserve"> Z., Professor – Institute of Political Studies, “World Order: The Mechanics of Threats (Central European Perspective)”, Polish Quarterly of International Affairs, 1, p. 58)</w:t>
      </w:r>
    </w:p>
    <w:p w:rsidR="0062109D" w:rsidRDefault="0062109D" w:rsidP="0062109D">
      <w:pPr>
        <w:rPr>
          <w:sz w:val="16"/>
        </w:rPr>
      </w:pPr>
      <w:r w:rsidRPr="00980DB9">
        <w:rPr>
          <w:sz w:val="16"/>
        </w:rPr>
        <w:t xml:space="preserve">As already argued, the economic advance of </w:t>
      </w:r>
      <w:smartTag w:uri="urn:schemas-microsoft-com:office:smarttags" w:element="country-region">
        <w:smartTag w:uri="urn:schemas-microsoft-com:office:smarttags" w:element="place">
          <w:r w:rsidRPr="00980DB9">
            <w:rPr>
              <w:sz w:val="16"/>
            </w:rPr>
            <w:t>China</w:t>
          </w:r>
        </w:smartTag>
      </w:smartTag>
      <w:r w:rsidRPr="00980DB9">
        <w:rPr>
          <w:sz w:val="16"/>
        </w:rPr>
        <w:t xml:space="preserve"> has taken place with relatively few corresponding changes in the political system, although the operation of political and economic institutions has seen some major changes. Still, tools are missing that would allow the establishment of political and legal foundations for the modem economy, or they are too weak. The tools are efficient public administration, the rule of law, clearly defined ownership rights, efficient banking system, etc. For these reasons, many experts fear </w:t>
      </w:r>
      <w:r w:rsidRPr="00980DB9">
        <w:rPr>
          <w:rStyle w:val="StyleUnderline"/>
          <w:highlight w:val="yellow"/>
        </w:rPr>
        <w:t>an economic crisis in China</w:t>
      </w:r>
      <w:r w:rsidRPr="00980DB9">
        <w:rPr>
          <w:sz w:val="16"/>
        </w:rPr>
        <w:t xml:space="preserve">. Considering the importance of the state for the development of the global economy, the crisis </w:t>
      </w:r>
      <w:r w:rsidRPr="00980DB9">
        <w:rPr>
          <w:rStyle w:val="StyleUnderline"/>
          <w:highlight w:val="yellow"/>
        </w:rPr>
        <w:t>would have serious global repercussions</w:t>
      </w:r>
      <w:r w:rsidRPr="00980DB9">
        <w:rPr>
          <w:sz w:val="16"/>
        </w:rPr>
        <w:t xml:space="preserve">. Its political ramifications could be no less dramatic owing to the special position the military occupies in the Chinese political system, and the existence of many potential vexed issues in East Asia (disputes over islands in the </w:t>
      </w:r>
      <w:smartTag w:uri="urn:schemas-microsoft-com:office:smarttags" w:element="place">
        <w:r w:rsidRPr="00980DB9">
          <w:rPr>
            <w:sz w:val="16"/>
          </w:rPr>
          <w:t>China Sea</w:t>
        </w:r>
      </w:smartTag>
      <w:r w:rsidRPr="00980DB9">
        <w:rPr>
          <w:sz w:val="16"/>
        </w:rPr>
        <w:t xml:space="preserve"> and the Pacific). </w:t>
      </w:r>
      <w:r w:rsidRPr="00980DB9">
        <w:rPr>
          <w:rStyle w:val="StyleUnderline"/>
          <w:highlight w:val="yellow"/>
        </w:rPr>
        <w:t>A</w:t>
      </w:r>
      <w:r w:rsidRPr="00980DB9">
        <w:rPr>
          <w:sz w:val="16"/>
        </w:rPr>
        <w:t xml:space="preserve"> potential </w:t>
      </w:r>
      <w:r w:rsidRPr="00980DB9">
        <w:rPr>
          <w:rStyle w:val="StyleUnderline"/>
          <w:highlight w:val="yellow"/>
        </w:rPr>
        <w:t>hotbed of conflict is</w:t>
      </w:r>
      <w:r w:rsidRPr="00980DB9">
        <w:rPr>
          <w:sz w:val="16"/>
        </w:rPr>
        <w:t xml:space="preserve"> also </w:t>
      </w:r>
      <w:r w:rsidRPr="00980DB9">
        <w:rPr>
          <w:rStyle w:val="StyleUnderline"/>
          <w:highlight w:val="yellow"/>
        </w:rPr>
        <w:t>Taiwan'</w:t>
      </w:r>
      <w:r w:rsidRPr="00980DB9">
        <w:rPr>
          <w:rStyle w:val="StyleUnderline"/>
        </w:rPr>
        <w:t>s status</w:t>
      </w:r>
      <w:r w:rsidRPr="00980DB9">
        <w:rPr>
          <w:sz w:val="16"/>
        </w:rPr>
        <w:t xml:space="preserve">. </w:t>
      </w:r>
      <w:r w:rsidRPr="00980DB9">
        <w:rPr>
          <w:rStyle w:val="StyleUnderline"/>
        </w:rPr>
        <w:t xml:space="preserve">Economic </w:t>
      </w:r>
      <w:r w:rsidRPr="00980DB9">
        <w:rPr>
          <w:rStyle w:val="StyleUnderline"/>
          <w:highlight w:val="yellow"/>
        </w:rPr>
        <w:t>recession</w:t>
      </w:r>
      <w:r w:rsidRPr="00980DB9">
        <w:rPr>
          <w:sz w:val="16"/>
        </w:rPr>
        <w:t xml:space="preserve"> and the related destabilization of internal policies </w:t>
      </w:r>
      <w:r w:rsidRPr="00980DB9">
        <w:rPr>
          <w:rStyle w:val="StyleUnderline"/>
          <w:highlight w:val="yellow"/>
        </w:rPr>
        <w:t>could lead to a</w:t>
      </w:r>
      <w:r w:rsidRPr="00980DB9">
        <w:rPr>
          <w:sz w:val="16"/>
        </w:rPr>
        <w:t xml:space="preserve"> political, or even </w:t>
      </w:r>
      <w:r w:rsidRPr="00980DB9">
        <w:rPr>
          <w:rStyle w:val="StyleUnderline"/>
          <w:highlight w:val="yellow"/>
        </w:rPr>
        <w:t>military crisis</w:t>
      </w:r>
      <w:r w:rsidRPr="00980DB9">
        <w:rPr>
          <w:sz w:val="16"/>
          <w:highlight w:val="yellow"/>
        </w:rPr>
        <w:t xml:space="preserve">. </w:t>
      </w:r>
      <w:r w:rsidRPr="00980DB9">
        <w:rPr>
          <w:rStyle w:val="StyleUnderline"/>
          <w:highlight w:val="yellow"/>
        </w:rPr>
        <w:t>The likelihood of</w:t>
      </w:r>
      <w:r w:rsidRPr="00980DB9">
        <w:rPr>
          <w:sz w:val="16"/>
        </w:rPr>
        <w:t xml:space="preserve"> the </w:t>
      </w:r>
      <w:r w:rsidRPr="00980DB9">
        <w:rPr>
          <w:rStyle w:val="Emphasis"/>
          <w:highlight w:val="yellow"/>
        </w:rPr>
        <w:t>global escalation</w:t>
      </w:r>
      <w:r w:rsidRPr="00980DB9">
        <w:rPr>
          <w:sz w:val="16"/>
        </w:rPr>
        <w:t xml:space="preserve"> of the conflict </w:t>
      </w:r>
      <w:r w:rsidRPr="00980DB9">
        <w:rPr>
          <w:rStyle w:val="StyleUnderline"/>
          <w:highlight w:val="yellow"/>
        </w:rPr>
        <w:t>is high</w:t>
      </w:r>
      <w:r w:rsidRPr="00980DB9">
        <w:rPr>
          <w:sz w:val="16"/>
          <w:highlight w:val="yellow"/>
        </w:rPr>
        <w:t xml:space="preserve">, </w:t>
      </w:r>
      <w:r w:rsidRPr="00980DB9">
        <w:rPr>
          <w:rStyle w:val="StyleUnderline"/>
          <w:highlight w:val="yellow"/>
        </w:rPr>
        <w:t xml:space="preserve">as the interests of Russia, China, Japan, </w:t>
      </w:r>
      <w:proofErr w:type="gramStart"/>
      <w:r w:rsidRPr="00980DB9">
        <w:rPr>
          <w:rStyle w:val="StyleUnderline"/>
          <w:highlight w:val="yellow"/>
        </w:rPr>
        <w:t>Australia</w:t>
      </w:r>
      <w:proofErr w:type="gramEnd"/>
      <w:r w:rsidRPr="00980DB9">
        <w:rPr>
          <w:rStyle w:val="StyleUnderline"/>
          <w:highlight w:val="yellow"/>
        </w:rPr>
        <w:t xml:space="preserve"> and</w:t>
      </w:r>
      <w:r w:rsidRPr="00980DB9">
        <w:rPr>
          <w:sz w:val="16"/>
          <w:highlight w:val="yellow"/>
        </w:rPr>
        <w:t>,</w:t>
      </w:r>
      <w:r w:rsidRPr="00980DB9">
        <w:rPr>
          <w:sz w:val="16"/>
        </w:rPr>
        <w:t xml:space="preserve"> first and foremost, </w:t>
      </w:r>
      <w:r w:rsidRPr="00980DB9">
        <w:rPr>
          <w:rStyle w:val="StyleUnderline"/>
          <w:highlight w:val="yellow"/>
        </w:rPr>
        <w:t>the US clash in the region</w:t>
      </w:r>
      <w:r w:rsidRPr="007064CC">
        <w:rPr>
          <w:sz w:val="16"/>
        </w:rPr>
        <w:t>.</w:t>
      </w:r>
    </w:p>
    <w:p w:rsidR="0062109D" w:rsidRDefault="0062109D" w:rsidP="0062109D">
      <w:pPr>
        <w:pStyle w:val="Heading4"/>
      </w:pPr>
      <w:r>
        <w:t>ASEAN strength prevents extinction</w:t>
      </w:r>
    </w:p>
    <w:p w:rsidR="0062109D" w:rsidRPr="001C2473" w:rsidRDefault="0062109D" w:rsidP="0062109D">
      <w:proofErr w:type="spellStart"/>
      <w:r w:rsidRPr="0062109D">
        <w:rPr>
          <w:rStyle w:val="Style13ptBold"/>
        </w:rPr>
        <w:t>Rajaratnam</w:t>
      </w:r>
      <w:proofErr w:type="spellEnd"/>
      <w:r w:rsidRPr="0062109D">
        <w:rPr>
          <w:rStyle w:val="Style13ptBold"/>
        </w:rPr>
        <w:t xml:space="preserve"> 92</w:t>
      </w:r>
      <w:r>
        <w:t xml:space="preserve"> (</w:t>
      </w:r>
      <w:r w:rsidRPr="001C2473">
        <w:t>S.</w:t>
      </w:r>
      <w:r>
        <w:t xml:space="preserve">, Former Deputy Prime Minister – </w:t>
      </w:r>
      <w:smartTag w:uri="urn:schemas-microsoft-com:office:smarttags" w:element="place">
        <w:smartTag w:uri="urn:schemas-microsoft-com:office:smarttags" w:element="country-region">
          <w:r>
            <w:t>Singapore</w:t>
          </w:r>
        </w:smartTag>
      </w:smartTag>
      <w:r>
        <w:t>, “ASEAN: The Way Ahead</w:t>
      </w:r>
      <w:proofErr w:type="gramStart"/>
      <w:r>
        <w:t>” ,</w:t>
      </w:r>
      <w:proofErr w:type="gramEnd"/>
      <w:r>
        <w:t xml:space="preserve"> 9-1, </w:t>
      </w:r>
      <w:r w:rsidRPr="001C2473">
        <w:t>http://www.aseansec.org/13991.htm</w:t>
      </w:r>
      <w:r>
        <w:t>)</w:t>
      </w:r>
    </w:p>
    <w:p w:rsidR="0062109D" w:rsidRDefault="0062109D" w:rsidP="0062109D"/>
    <w:p w:rsidR="0062109D" w:rsidRDefault="0062109D" w:rsidP="0062109D">
      <w:pPr>
        <w:rPr>
          <w:sz w:val="16"/>
        </w:rPr>
      </w:pPr>
      <w:r w:rsidRPr="00EF76F1">
        <w:rPr>
          <w:sz w:val="16"/>
        </w:rPr>
        <w:t xml:space="preserve">Should regionalism collapse, then </w:t>
      </w:r>
      <w:r w:rsidRPr="00B8014F">
        <w:rPr>
          <w:rStyle w:val="Style1Char"/>
          <w:highlight w:val="yellow"/>
        </w:rPr>
        <w:t>ASEAN</w:t>
      </w:r>
      <w:r w:rsidRPr="0024447D">
        <w:rPr>
          <w:sz w:val="16"/>
        </w:rPr>
        <w:t xml:space="preserve"> </w:t>
      </w:r>
      <w:r w:rsidRPr="00EF76F1">
        <w:rPr>
          <w:sz w:val="16"/>
        </w:rPr>
        <w:t xml:space="preserve">too </w:t>
      </w:r>
      <w:r w:rsidRPr="00B8014F">
        <w:rPr>
          <w:rStyle w:val="Style1Char"/>
          <w:highlight w:val="yellow"/>
        </w:rPr>
        <w:t xml:space="preserve">will go the way of earlier </w:t>
      </w:r>
      <w:r w:rsidRPr="00C167CA">
        <w:rPr>
          <w:rStyle w:val="Style1Char"/>
        </w:rPr>
        <w:t xml:space="preserve">regional </w:t>
      </w:r>
      <w:r w:rsidRPr="00B8014F">
        <w:rPr>
          <w:rStyle w:val="Style1Char"/>
          <w:highlight w:val="yellow"/>
        </w:rPr>
        <w:t>attempts</w:t>
      </w:r>
      <w:r w:rsidRPr="00EF76F1">
        <w:rPr>
          <w:sz w:val="16"/>
          <w:highlight w:val="yellow"/>
        </w:rPr>
        <w:t xml:space="preserve"> </w:t>
      </w:r>
      <w:r w:rsidRPr="00EF76F1">
        <w:rPr>
          <w:sz w:val="16"/>
        </w:rPr>
        <w:t xml:space="preserve">like SEATO, ASA and </w:t>
      </w:r>
      <w:proofErr w:type="spellStart"/>
      <w:r w:rsidRPr="00EF76F1">
        <w:rPr>
          <w:sz w:val="16"/>
        </w:rPr>
        <w:t>MAPHlLlNDO</w:t>
      </w:r>
      <w:proofErr w:type="spellEnd"/>
      <w:r w:rsidRPr="00EF76F1">
        <w:rPr>
          <w:sz w:val="16"/>
        </w:rPr>
        <w:t xml:space="preserve">. All that remains today of these earlier experiments are their bleached bones. </w:t>
      </w:r>
      <w:r w:rsidRPr="00B8014F">
        <w:rPr>
          <w:rStyle w:val="Style1Char"/>
          <w:highlight w:val="yellow"/>
        </w:rPr>
        <w:t xml:space="preserve">Should </w:t>
      </w:r>
      <w:r w:rsidRPr="00C167CA">
        <w:rPr>
          <w:rStyle w:val="Style1Char"/>
        </w:rPr>
        <w:t xml:space="preserve">the new </w:t>
      </w:r>
      <w:r w:rsidRPr="00B8014F">
        <w:rPr>
          <w:rStyle w:val="Style1Char"/>
          <w:highlight w:val="yellow"/>
        </w:rPr>
        <w:t xml:space="preserve">regional efforts collapse, then </w:t>
      </w:r>
      <w:r w:rsidRPr="0024447D">
        <w:rPr>
          <w:rStyle w:val="Emphasis"/>
          <w:highlight w:val="yellow"/>
        </w:rPr>
        <w:t>globalism</w:t>
      </w:r>
      <w:r w:rsidRPr="00C167CA">
        <w:rPr>
          <w:rStyle w:val="Style1Char"/>
        </w:rPr>
        <w:t>,</w:t>
      </w:r>
      <w:r w:rsidRPr="00EF76F1">
        <w:rPr>
          <w:sz w:val="16"/>
        </w:rPr>
        <w:t xml:space="preserve"> the final stage of historical development, </w:t>
      </w:r>
      <w:r w:rsidRPr="0024447D">
        <w:rPr>
          <w:rStyle w:val="Emphasis"/>
          <w:highlight w:val="yellow"/>
        </w:rPr>
        <w:t>will</w:t>
      </w:r>
      <w:r w:rsidRPr="0024447D">
        <w:rPr>
          <w:rStyle w:val="Style1Char"/>
        </w:rPr>
        <w:t xml:space="preserve"> </w:t>
      </w:r>
      <w:r w:rsidRPr="00C167CA">
        <w:rPr>
          <w:rStyle w:val="Style1Char"/>
        </w:rPr>
        <w:t xml:space="preserve">also </w:t>
      </w:r>
      <w:r w:rsidRPr="0024447D">
        <w:rPr>
          <w:rStyle w:val="Emphasis"/>
          <w:highlight w:val="yellow"/>
        </w:rPr>
        <w:t>fall apart</w:t>
      </w:r>
      <w:r w:rsidRPr="00C167CA">
        <w:rPr>
          <w:rStyle w:val="Style1Char"/>
        </w:rPr>
        <w:t>.</w:t>
      </w:r>
      <w:r w:rsidRPr="00EF76F1">
        <w:rPr>
          <w:sz w:val="16"/>
        </w:rPr>
        <w:t xml:space="preserve"> </w:t>
      </w:r>
      <w:r w:rsidRPr="00C167CA">
        <w:rPr>
          <w:rStyle w:val="Style1Char"/>
        </w:rPr>
        <w:t xml:space="preserve">Then </w:t>
      </w:r>
      <w:r w:rsidRPr="00B8014F">
        <w:rPr>
          <w:rStyle w:val="Style1Char"/>
          <w:highlight w:val="yellow"/>
        </w:rPr>
        <w:t>we will</w:t>
      </w:r>
      <w:r w:rsidRPr="0024447D">
        <w:rPr>
          <w:rStyle w:val="Style1Char"/>
        </w:rPr>
        <w:t xml:space="preserve"> </w:t>
      </w:r>
      <w:r w:rsidRPr="00C167CA">
        <w:rPr>
          <w:rStyle w:val="Style1Char"/>
        </w:rPr>
        <w:t xml:space="preserve">inevitably </w:t>
      </w:r>
      <w:r w:rsidRPr="00B8014F">
        <w:rPr>
          <w:rStyle w:val="Style1Char"/>
          <w:highlight w:val="yellow"/>
        </w:rPr>
        <w:t xml:space="preserve">enter another </w:t>
      </w:r>
      <w:r w:rsidRPr="0024447D">
        <w:rPr>
          <w:rStyle w:val="Emphasis"/>
          <w:highlight w:val="yellow"/>
        </w:rPr>
        <w:t>Dark Ages</w:t>
      </w:r>
      <w:r w:rsidRPr="00B8014F">
        <w:rPr>
          <w:rStyle w:val="Style1Char"/>
          <w:highlight w:val="yellow"/>
        </w:rPr>
        <w:t xml:space="preserve"> and </w:t>
      </w:r>
      <w:r w:rsidRPr="0024447D">
        <w:rPr>
          <w:rStyle w:val="Emphasis"/>
          <w:highlight w:val="yellow"/>
        </w:rPr>
        <w:t>World War III</w:t>
      </w:r>
      <w:r w:rsidRPr="00B8014F">
        <w:rPr>
          <w:rStyle w:val="Style1Char"/>
          <w:highlight w:val="yellow"/>
        </w:rPr>
        <w:t>, fought</w:t>
      </w:r>
      <w:r w:rsidRPr="0024447D">
        <w:rPr>
          <w:sz w:val="16"/>
        </w:rPr>
        <w:t xml:space="preserve"> </w:t>
      </w:r>
      <w:r w:rsidRPr="00EF76F1">
        <w:rPr>
          <w:sz w:val="16"/>
        </w:rPr>
        <w:t xml:space="preserve">this time not with gun-powder, but </w:t>
      </w:r>
      <w:r w:rsidRPr="00B8014F">
        <w:rPr>
          <w:rStyle w:val="Style1Char"/>
          <w:highlight w:val="yellow"/>
        </w:rPr>
        <w:t xml:space="preserve">with </w:t>
      </w:r>
      <w:r w:rsidRPr="0024447D">
        <w:rPr>
          <w:rStyle w:val="Emphasis"/>
          <w:highlight w:val="yellow"/>
        </w:rPr>
        <w:t>nuclear weapons</w:t>
      </w:r>
      <w:r w:rsidRPr="0024447D">
        <w:rPr>
          <w:sz w:val="16"/>
        </w:rPr>
        <w:t xml:space="preserve"> </w:t>
      </w:r>
      <w:r w:rsidRPr="00EF76F1">
        <w:rPr>
          <w:sz w:val="16"/>
        </w:rPr>
        <w:t xml:space="preserve">far more devastating than those exploded in Hiroshima and Nagasaki. </w:t>
      </w:r>
    </w:p>
    <w:p w:rsidR="00D2129E" w:rsidRPr="00615EA5" w:rsidRDefault="00D2129E" w:rsidP="00D2129E">
      <w:pPr>
        <w:pStyle w:val="Heading4"/>
        <w:rPr>
          <w:rFonts w:eastAsia="SimSun"/>
          <w:lang w:eastAsia="zh-CN"/>
        </w:rPr>
      </w:pPr>
      <w:r>
        <w:rPr>
          <w:rFonts w:eastAsia="SimSun"/>
          <w:lang w:eastAsia="zh-CN"/>
        </w:rPr>
        <w:t>Free trade staves off e</w:t>
      </w:r>
      <w:r w:rsidRPr="00615EA5">
        <w:rPr>
          <w:rFonts w:eastAsia="SimSun"/>
          <w:lang w:eastAsia="zh-CN"/>
        </w:rPr>
        <w:t>xtinction</w:t>
      </w:r>
    </w:p>
    <w:p w:rsidR="00D2129E" w:rsidRPr="00615EA5" w:rsidRDefault="00D2129E" w:rsidP="00D2129E">
      <w:pPr>
        <w:rPr>
          <w:rFonts w:eastAsia="SimSun"/>
          <w:szCs w:val="24"/>
          <w:lang w:eastAsia="zh-CN"/>
        </w:rPr>
      </w:pPr>
      <w:proofErr w:type="spellStart"/>
      <w:r w:rsidRPr="005168AF">
        <w:rPr>
          <w:rStyle w:val="Style13ptBold"/>
        </w:rPr>
        <w:t>Pazner</w:t>
      </w:r>
      <w:proofErr w:type="spellEnd"/>
      <w:r w:rsidRPr="005168AF">
        <w:rPr>
          <w:rStyle w:val="Style13ptBold"/>
        </w:rPr>
        <w:t xml:space="preserve"> 8</w:t>
      </w:r>
      <w:r w:rsidRPr="00615EA5">
        <w:rPr>
          <w:rFonts w:eastAsia="SimSun"/>
          <w:szCs w:val="24"/>
          <w:lang w:eastAsia="zh-CN"/>
        </w:rPr>
        <w:t xml:space="preserve"> (Michael J., Faculty – New York Institute of Finance, Financial Armageddon: Protect Your Future from Economic Collapse, p. 137-138)</w:t>
      </w:r>
    </w:p>
    <w:p w:rsidR="00D2129E" w:rsidRPr="00615EA5" w:rsidRDefault="00D2129E" w:rsidP="00D2129E">
      <w:pPr>
        <w:rPr>
          <w:rFonts w:eastAsia="SimSun"/>
          <w:szCs w:val="24"/>
          <w:lang w:eastAsia="zh-CN"/>
        </w:rPr>
      </w:pPr>
    </w:p>
    <w:p w:rsidR="00D2129E" w:rsidRDefault="00D2129E" w:rsidP="00D2129E">
      <w:pPr>
        <w:rPr>
          <w:rFonts w:eastAsia="SimSun"/>
          <w:sz w:val="16"/>
          <w:szCs w:val="24"/>
          <w:lang w:eastAsia="zh-CN"/>
        </w:rPr>
      </w:pPr>
      <w:r w:rsidRPr="00615EA5">
        <w:rPr>
          <w:rFonts w:eastAsia="SimSun"/>
          <w:bCs/>
          <w:szCs w:val="26"/>
          <w:u w:val="single"/>
          <w:lang w:eastAsia="zh-CN"/>
        </w:rPr>
        <w:t>The rise in</w:t>
      </w:r>
      <w:r w:rsidRPr="00615EA5">
        <w:rPr>
          <w:rFonts w:eastAsia="SimSun"/>
          <w:sz w:val="16"/>
          <w:szCs w:val="24"/>
          <w:lang w:eastAsia="zh-CN"/>
        </w:rPr>
        <w:t xml:space="preserve"> isolationism and </w:t>
      </w:r>
      <w:r w:rsidRPr="00615EA5">
        <w:rPr>
          <w:rFonts w:eastAsia="SimSun"/>
          <w:bCs/>
          <w:szCs w:val="26"/>
          <w:highlight w:val="yellow"/>
          <w:u w:val="single"/>
          <w:lang w:eastAsia="zh-CN"/>
        </w:rPr>
        <w:t>protectionism will bring about</w:t>
      </w:r>
      <w:r w:rsidRPr="00615EA5">
        <w:rPr>
          <w:rFonts w:eastAsia="SimSun"/>
          <w:sz w:val="16"/>
          <w:szCs w:val="24"/>
          <w:lang w:eastAsia="zh-CN"/>
        </w:rPr>
        <w:t xml:space="preserve"> ever more heated arguments and </w:t>
      </w:r>
      <w:r w:rsidRPr="00615EA5">
        <w:rPr>
          <w:rFonts w:eastAsia="SimSun"/>
          <w:bCs/>
          <w:szCs w:val="26"/>
          <w:highlight w:val="yellow"/>
          <w:u w:val="single"/>
          <w:lang w:eastAsia="zh-CN"/>
        </w:rPr>
        <w:t>dangerous confrontations</w:t>
      </w:r>
      <w:r w:rsidRPr="00615EA5">
        <w:rPr>
          <w:rFonts w:eastAsia="SimSun"/>
          <w:sz w:val="16"/>
          <w:szCs w:val="24"/>
          <w:lang w:eastAsia="zh-CN"/>
        </w:rPr>
        <w:t xml:space="preserve"> over shared sources of oil, gas, and other key commodities as well as factors of production that must, out of necessity, be acquired from less-than-friendly nations. Whether involving raw materials used in strategic industries or basic necessities such as food, water, and energy, efforts to secure adequate supplies will take increasing precedence in a world where demand seems constantly out of kilter with supply. </w:t>
      </w:r>
      <w:r w:rsidRPr="00615EA5">
        <w:rPr>
          <w:rFonts w:eastAsia="SimSun"/>
          <w:bCs/>
          <w:szCs w:val="26"/>
          <w:u w:val="single"/>
          <w:lang w:eastAsia="zh-CN"/>
        </w:rPr>
        <w:t>Disputes</w:t>
      </w:r>
      <w:r w:rsidRPr="00615EA5">
        <w:rPr>
          <w:rFonts w:eastAsia="SimSun"/>
          <w:sz w:val="16"/>
          <w:szCs w:val="24"/>
          <w:lang w:eastAsia="zh-CN"/>
        </w:rPr>
        <w:t xml:space="preserve"> over the misuse, overuse, and pollution of the environment and natural resources </w:t>
      </w:r>
      <w:r w:rsidRPr="00615EA5">
        <w:rPr>
          <w:rFonts w:eastAsia="SimSun"/>
          <w:bCs/>
          <w:szCs w:val="26"/>
          <w:u w:val="single"/>
          <w:lang w:eastAsia="zh-CN"/>
        </w:rPr>
        <w:t>will become</w:t>
      </w:r>
      <w:r w:rsidRPr="00615EA5">
        <w:rPr>
          <w:rFonts w:eastAsia="SimSun"/>
          <w:sz w:val="16"/>
          <w:szCs w:val="24"/>
          <w:lang w:eastAsia="zh-CN"/>
        </w:rPr>
        <w:t xml:space="preserve"> more </w:t>
      </w:r>
      <w:r w:rsidRPr="00615EA5">
        <w:rPr>
          <w:rFonts w:eastAsia="SimSun"/>
          <w:bCs/>
          <w:szCs w:val="26"/>
          <w:u w:val="single"/>
          <w:lang w:eastAsia="zh-CN"/>
        </w:rPr>
        <w:t>commonplace</w:t>
      </w:r>
      <w:r w:rsidRPr="00615EA5">
        <w:rPr>
          <w:rFonts w:eastAsia="SimSun"/>
          <w:sz w:val="16"/>
          <w:szCs w:val="24"/>
          <w:lang w:eastAsia="zh-CN"/>
        </w:rPr>
        <w:t xml:space="preserve">. Around the world, such </w:t>
      </w:r>
      <w:r w:rsidRPr="00615EA5">
        <w:rPr>
          <w:rFonts w:eastAsia="SimSun"/>
          <w:bCs/>
          <w:szCs w:val="26"/>
          <w:highlight w:val="yellow"/>
          <w:u w:val="single"/>
          <w:lang w:eastAsia="zh-CN"/>
        </w:rPr>
        <w:t>tensions will give rise to full-scale military encounters</w:t>
      </w:r>
      <w:r w:rsidRPr="00615EA5">
        <w:rPr>
          <w:rFonts w:eastAsia="SimSun"/>
          <w:sz w:val="16"/>
          <w:szCs w:val="24"/>
          <w:lang w:eastAsia="zh-CN"/>
        </w:rPr>
        <w:t xml:space="preserve">, often with minimal provocation. In some instances, economic conditions will serve as a convenient pretext for conflicts that stem from cultural and religious differences. Alternatively, </w:t>
      </w:r>
      <w:r w:rsidRPr="00615EA5">
        <w:rPr>
          <w:rFonts w:eastAsia="SimSun"/>
          <w:bCs/>
          <w:szCs w:val="26"/>
          <w:highlight w:val="yellow"/>
          <w:u w:val="single"/>
          <w:lang w:eastAsia="zh-CN"/>
        </w:rPr>
        <w:t>nations may</w:t>
      </w:r>
      <w:r w:rsidRPr="00615EA5">
        <w:rPr>
          <w:rFonts w:eastAsia="SimSun"/>
          <w:sz w:val="16"/>
          <w:szCs w:val="24"/>
          <w:lang w:eastAsia="zh-CN"/>
        </w:rPr>
        <w:t xml:space="preserve"> look to </w:t>
      </w:r>
      <w:r w:rsidRPr="00615EA5">
        <w:rPr>
          <w:rFonts w:eastAsia="SimSun"/>
          <w:bCs/>
          <w:szCs w:val="26"/>
          <w:highlight w:val="yellow"/>
          <w:u w:val="single"/>
          <w:lang w:eastAsia="zh-CN"/>
        </w:rPr>
        <w:t>divert</w:t>
      </w:r>
      <w:r w:rsidRPr="00615EA5">
        <w:rPr>
          <w:rFonts w:eastAsia="SimSun"/>
          <w:sz w:val="16"/>
          <w:szCs w:val="24"/>
          <w:highlight w:val="yellow"/>
          <w:lang w:eastAsia="zh-CN"/>
        </w:rPr>
        <w:t xml:space="preserve"> </w:t>
      </w:r>
      <w:r w:rsidRPr="00615EA5">
        <w:rPr>
          <w:rFonts w:eastAsia="SimSun"/>
          <w:bCs/>
          <w:szCs w:val="26"/>
          <w:u w:val="single"/>
          <w:lang w:eastAsia="zh-CN"/>
        </w:rPr>
        <w:t>attention</w:t>
      </w:r>
      <w:r w:rsidRPr="00615EA5">
        <w:rPr>
          <w:rFonts w:eastAsia="SimSun"/>
          <w:sz w:val="16"/>
          <w:szCs w:val="24"/>
          <w:lang w:eastAsia="zh-CN"/>
        </w:rPr>
        <w:t xml:space="preserve"> away </w:t>
      </w:r>
      <w:r w:rsidRPr="00615EA5">
        <w:rPr>
          <w:rFonts w:eastAsia="SimSun"/>
          <w:bCs/>
          <w:szCs w:val="26"/>
          <w:u w:val="single"/>
          <w:lang w:eastAsia="zh-CN"/>
        </w:rPr>
        <w:t>from domestic problems by channeling</w:t>
      </w:r>
      <w:r w:rsidRPr="00615EA5">
        <w:rPr>
          <w:rFonts w:eastAsia="SimSun"/>
          <w:sz w:val="16"/>
          <w:szCs w:val="24"/>
          <w:lang w:eastAsia="zh-CN"/>
        </w:rPr>
        <w:t xml:space="preserve"> frustration and </w:t>
      </w:r>
      <w:r w:rsidRPr="00615EA5">
        <w:rPr>
          <w:rFonts w:eastAsia="SimSun"/>
          <w:bCs/>
          <w:szCs w:val="26"/>
          <w:highlight w:val="yellow"/>
          <w:u w:val="single"/>
          <w:lang w:eastAsia="zh-CN"/>
        </w:rPr>
        <w:t>populist sentiment toward other countries</w:t>
      </w:r>
      <w:r w:rsidRPr="00615EA5">
        <w:rPr>
          <w:rFonts w:eastAsia="SimSun"/>
          <w:sz w:val="16"/>
          <w:szCs w:val="24"/>
          <w:lang w:eastAsia="zh-CN"/>
        </w:rPr>
        <w:t xml:space="preserve"> and cultures. Enabled by cheap technology and the waning threat of American retribution, </w:t>
      </w:r>
      <w:r w:rsidRPr="00615EA5">
        <w:rPr>
          <w:rFonts w:eastAsia="SimSun"/>
          <w:bCs/>
          <w:szCs w:val="26"/>
          <w:highlight w:val="yellow"/>
          <w:u w:val="single"/>
          <w:lang w:eastAsia="zh-CN"/>
        </w:rPr>
        <w:t>terrorist groups will</w:t>
      </w:r>
      <w:r w:rsidRPr="00615EA5">
        <w:rPr>
          <w:rFonts w:eastAsia="SimSun"/>
          <w:sz w:val="16"/>
          <w:szCs w:val="24"/>
          <w:lang w:eastAsia="zh-CN"/>
        </w:rPr>
        <w:t xml:space="preserve"> likely </w:t>
      </w:r>
      <w:r w:rsidRPr="00615EA5">
        <w:rPr>
          <w:rFonts w:eastAsia="SimSun"/>
          <w:bCs/>
          <w:szCs w:val="26"/>
          <w:highlight w:val="yellow"/>
          <w:u w:val="single"/>
          <w:lang w:eastAsia="zh-CN"/>
        </w:rPr>
        <w:t>boost the frequency and scale of</w:t>
      </w:r>
      <w:r w:rsidRPr="00615EA5">
        <w:rPr>
          <w:rFonts w:eastAsia="SimSun"/>
          <w:sz w:val="16"/>
          <w:szCs w:val="24"/>
          <w:lang w:eastAsia="zh-CN"/>
        </w:rPr>
        <w:t xml:space="preserve"> their horrifying </w:t>
      </w:r>
      <w:r w:rsidRPr="00615EA5">
        <w:rPr>
          <w:rFonts w:eastAsia="SimSun"/>
          <w:bCs/>
          <w:szCs w:val="26"/>
          <w:highlight w:val="yellow"/>
          <w:u w:val="single"/>
          <w:lang w:eastAsia="zh-CN"/>
        </w:rPr>
        <w:t>attacks</w:t>
      </w:r>
      <w:r w:rsidRPr="00615EA5">
        <w:rPr>
          <w:rFonts w:eastAsia="SimSun"/>
          <w:sz w:val="16"/>
          <w:szCs w:val="24"/>
          <w:lang w:eastAsia="zh-CN"/>
        </w:rPr>
        <w:t xml:space="preserve">, bringing the threat of random violence to a whole new level. </w:t>
      </w:r>
      <w:r w:rsidRPr="00615EA5">
        <w:rPr>
          <w:rFonts w:eastAsia="SimSun"/>
          <w:bCs/>
          <w:szCs w:val="26"/>
          <w:u w:val="single"/>
          <w:lang w:eastAsia="zh-CN"/>
        </w:rPr>
        <w:t>Turbulent conditions will encourage aggressive saber rattling</w:t>
      </w:r>
      <w:r w:rsidRPr="00615EA5">
        <w:rPr>
          <w:rFonts w:eastAsia="SimSun"/>
          <w:sz w:val="16"/>
          <w:szCs w:val="24"/>
          <w:lang w:eastAsia="zh-CN"/>
        </w:rPr>
        <w:t xml:space="preserve"> and interdictions </w:t>
      </w:r>
      <w:r w:rsidRPr="00615EA5">
        <w:rPr>
          <w:rFonts w:eastAsia="SimSun"/>
          <w:bCs/>
          <w:szCs w:val="26"/>
          <w:u w:val="single"/>
          <w:lang w:eastAsia="zh-CN"/>
        </w:rPr>
        <w:t>by rogue nations</w:t>
      </w:r>
      <w:r w:rsidRPr="00615EA5">
        <w:rPr>
          <w:rFonts w:eastAsia="SimSun"/>
          <w:sz w:val="16"/>
          <w:szCs w:val="24"/>
          <w:lang w:eastAsia="zh-CN"/>
        </w:rPr>
        <w:t xml:space="preserve"> running amok. Age-old clashes will also take on a new, more heated sense of urgency. </w:t>
      </w:r>
      <w:smartTag w:uri="urn:schemas-microsoft-com:office:smarttags" w:element="country-region">
        <w:r w:rsidRPr="00615EA5">
          <w:rPr>
            <w:rFonts w:eastAsia="SimSun"/>
            <w:bCs/>
            <w:szCs w:val="26"/>
            <w:highlight w:val="yellow"/>
            <w:u w:val="single"/>
            <w:lang w:eastAsia="zh-CN"/>
          </w:rPr>
          <w:t>China</w:t>
        </w:r>
      </w:smartTag>
      <w:r w:rsidRPr="00615EA5">
        <w:rPr>
          <w:rFonts w:eastAsia="SimSun"/>
          <w:bCs/>
          <w:szCs w:val="26"/>
          <w:highlight w:val="yellow"/>
          <w:u w:val="single"/>
          <w:lang w:eastAsia="zh-CN"/>
        </w:rPr>
        <w:t xml:space="preserve"> will</w:t>
      </w:r>
      <w:r w:rsidRPr="00615EA5">
        <w:rPr>
          <w:rFonts w:eastAsia="SimSun"/>
          <w:sz w:val="16"/>
          <w:szCs w:val="24"/>
          <w:lang w:eastAsia="zh-CN"/>
        </w:rPr>
        <w:t xml:space="preserve"> likely </w:t>
      </w:r>
      <w:r w:rsidRPr="00615EA5">
        <w:rPr>
          <w:rFonts w:eastAsia="SimSun"/>
          <w:bCs/>
          <w:szCs w:val="26"/>
          <w:highlight w:val="yellow"/>
          <w:u w:val="single"/>
          <w:lang w:eastAsia="zh-CN"/>
        </w:rPr>
        <w:t>assume a</w:t>
      </w:r>
      <w:r w:rsidRPr="00615EA5">
        <w:rPr>
          <w:rFonts w:eastAsia="SimSun"/>
          <w:bCs/>
          <w:szCs w:val="26"/>
          <w:u w:val="single"/>
          <w:lang w:eastAsia="zh-CN"/>
        </w:rPr>
        <w:t xml:space="preserve">n increasingly </w:t>
      </w:r>
      <w:r w:rsidRPr="00615EA5">
        <w:rPr>
          <w:rFonts w:eastAsia="SimSun"/>
          <w:bCs/>
          <w:szCs w:val="26"/>
          <w:highlight w:val="yellow"/>
          <w:u w:val="single"/>
          <w:lang w:eastAsia="zh-CN"/>
        </w:rPr>
        <w:t xml:space="preserve">belligerent posture toward </w:t>
      </w:r>
      <w:smartTag w:uri="urn:schemas-microsoft-com:office:smarttags" w:element="country-region">
        <w:r w:rsidRPr="00615EA5">
          <w:rPr>
            <w:rFonts w:eastAsia="SimSun"/>
            <w:bCs/>
            <w:szCs w:val="26"/>
            <w:highlight w:val="yellow"/>
            <w:u w:val="single"/>
            <w:lang w:eastAsia="zh-CN"/>
          </w:rPr>
          <w:t>Taiwan</w:t>
        </w:r>
      </w:smartTag>
      <w:r w:rsidRPr="00615EA5">
        <w:rPr>
          <w:rFonts w:eastAsia="SimSun"/>
          <w:sz w:val="16"/>
          <w:szCs w:val="24"/>
          <w:lang w:eastAsia="zh-CN"/>
        </w:rPr>
        <w:t xml:space="preserve">, </w:t>
      </w:r>
      <w:r w:rsidRPr="00615EA5">
        <w:rPr>
          <w:rFonts w:eastAsia="SimSun"/>
          <w:bCs/>
          <w:szCs w:val="26"/>
          <w:highlight w:val="yellow"/>
          <w:u w:val="single"/>
          <w:lang w:eastAsia="zh-CN"/>
        </w:rPr>
        <w:t xml:space="preserve">while </w:t>
      </w:r>
      <w:smartTag w:uri="urn:schemas-microsoft-com:office:smarttags" w:element="country-region">
        <w:r w:rsidRPr="00615EA5">
          <w:rPr>
            <w:rFonts w:eastAsia="SimSun"/>
            <w:bCs/>
            <w:szCs w:val="26"/>
            <w:highlight w:val="yellow"/>
            <w:u w:val="single"/>
            <w:lang w:eastAsia="zh-CN"/>
          </w:rPr>
          <w:t>Iran</w:t>
        </w:r>
      </w:smartTag>
      <w:r w:rsidRPr="00615EA5">
        <w:rPr>
          <w:rFonts w:eastAsia="SimSun"/>
          <w:bCs/>
          <w:szCs w:val="26"/>
          <w:highlight w:val="yellow"/>
          <w:u w:val="single"/>
          <w:lang w:eastAsia="zh-CN"/>
        </w:rPr>
        <w:t xml:space="preserve"> may embark on overt colonization</w:t>
      </w:r>
      <w:r w:rsidRPr="00615EA5">
        <w:rPr>
          <w:rFonts w:eastAsia="SimSun"/>
          <w:sz w:val="16"/>
          <w:szCs w:val="24"/>
          <w:lang w:eastAsia="zh-CN"/>
        </w:rPr>
        <w:t xml:space="preserve"> of its neighbors in the </w:t>
      </w:r>
      <w:smartTag w:uri="urn:schemas-microsoft-com:office:smarttags" w:element="place">
        <w:r w:rsidRPr="00615EA5">
          <w:rPr>
            <w:rFonts w:eastAsia="SimSun"/>
            <w:sz w:val="16"/>
            <w:szCs w:val="24"/>
            <w:lang w:eastAsia="zh-CN"/>
          </w:rPr>
          <w:t>Mideast</w:t>
        </w:r>
      </w:smartTag>
      <w:r w:rsidRPr="00615EA5">
        <w:rPr>
          <w:rFonts w:eastAsia="SimSun"/>
          <w:sz w:val="16"/>
          <w:szCs w:val="24"/>
          <w:lang w:eastAsia="zh-CN"/>
        </w:rPr>
        <w:t xml:space="preserve">. </w:t>
      </w:r>
      <w:smartTag w:uri="urn:schemas-microsoft-com:office:smarttags" w:element="country-region">
        <w:smartTag w:uri="urn:schemas-microsoft-com:office:smarttags" w:element="place">
          <w:r w:rsidRPr="00615EA5">
            <w:rPr>
              <w:rFonts w:eastAsia="SimSun"/>
              <w:sz w:val="16"/>
              <w:szCs w:val="24"/>
              <w:lang w:eastAsia="zh-CN"/>
            </w:rPr>
            <w:t>Israel</w:t>
          </w:r>
        </w:smartTag>
      </w:smartTag>
      <w:r w:rsidRPr="00615EA5">
        <w:rPr>
          <w:rFonts w:eastAsia="SimSun"/>
          <w:sz w:val="16"/>
          <w:szCs w:val="24"/>
          <w:lang w:eastAsia="zh-CN"/>
        </w:rPr>
        <w:t xml:space="preserve">, for its part, may look to draw a dwindling list of allies from around the world into a growing number of conflicts. Some observers, like John Mearsheimer, a political scientists at the </w:t>
      </w:r>
      <w:smartTag w:uri="urn:schemas-microsoft-com:office:smarttags" w:element="PlaceType">
        <w:r w:rsidRPr="00615EA5">
          <w:rPr>
            <w:rFonts w:eastAsia="SimSun"/>
            <w:sz w:val="16"/>
            <w:szCs w:val="24"/>
            <w:lang w:eastAsia="zh-CN"/>
          </w:rPr>
          <w:t>University</w:t>
        </w:r>
      </w:smartTag>
      <w:r w:rsidRPr="00615EA5">
        <w:rPr>
          <w:rFonts w:eastAsia="SimSun"/>
          <w:sz w:val="16"/>
          <w:szCs w:val="24"/>
          <w:lang w:eastAsia="zh-CN"/>
        </w:rPr>
        <w:t xml:space="preserve"> of </w:t>
      </w:r>
      <w:smartTag w:uri="urn:schemas-microsoft-com:office:smarttags" w:element="PlaceName">
        <w:r w:rsidRPr="00615EA5">
          <w:rPr>
            <w:rFonts w:eastAsia="SimSun"/>
            <w:sz w:val="16"/>
            <w:szCs w:val="24"/>
            <w:lang w:eastAsia="zh-CN"/>
          </w:rPr>
          <w:t>Chicago</w:t>
        </w:r>
      </w:smartTag>
      <w:r w:rsidRPr="00615EA5">
        <w:rPr>
          <w:rFonts w:eastAsia="SimSun"/>
          <w:sz w:val="16"/>
          <w:szCs w:val="24"/>
          <w:lang w:eastAsia="zh-CN"/>
        </w:rPr>
        <w:t xml:space="preserve">, have even speculated that an “intense confrontation” between the </w:t>
      </w:r>
      <w:smartTag w:uri="urn:schemas-microsoft-com:office:smarttags" w:element="country-region">
        <w:r w:rsidRPr="00615EA5">
          <w:rPr>
            <w:rFonts w:eastAsia="SimSun"/>
            <w:sz w:val="16"/>
            <w:szCs w:val="24"/>
            <w:lang w:eastAsia="zh-CN"/>
          </w:rPr>
          <w:t>United States</w:t>
        </w:r>
      </w:smartTag>
      <w:r w:rsidRPr="00615EA5">
        <w:rPr>
          <w:rFonts w:eastAsia="SimSun"/>
          <w:sz w:val="16"/>
          <w:szCs w:val="24"/>
          <w:lang w:eastAsia="zh-CN"/>
        </w:rPr>
        <w:t xml:space="preserve"> and </w:t>
      </w:r>
      <w:smartTag w:uri="urn:schemas-microsoft-com:office:smarttags" w:element="place">
        <w:smartTag w:uri="urn:schemas-microsoft-com:office:smarttags" w:element="country-region">
          <w:r w:rsidRPr="00615EA5">
            <w:rPr>
              <w:rFonts w:eastAsia="SimSun"/>
              <w:sz w:val="16"/>
              <w:szCs w:val="24"/>
              <w:lang w:eastAsia="zh-CN"/>
            </w:rPr>
            <w:t>China</w:t>
          </w:r>
        </w:smartTag>
      </w:smartTag>
      <w:r w:rsidRPr="00615EA5">
        <w:rPr>
          <w:rFonts w:eastAsia="SimSun"/>
          <w:sz w:val="16"/>
          <w:szCs w:val="24"/>
          <w:lang w:eastAsia="zh-CN"/>
        </w:rPr>
        <w:t xml:space="preserve"> is “inevitable” at some point. More than a few disputes will turn out to be almost wholly ideological. Growing cultural and religious differences will be transformed from wars of words to battles soaked in blood. Long-simmering resentments could also degenerate </w:t>
      </w:r>
      <w:r w:rsidRPr="00615EA5">
        <w:rPr>
          <w:rFonts w:eastAsia="SimSun"/>
          <w:sz w:val="16"/>
          <w:szCs w:val="24"/>
          <w:lang w:eastAsia="zh-CN"/>
        </w:rPr>
        <w:lastRenderedPageBreak/>
        <w:t xml:space="preserve">quickly, spurring the basest of human instincts and triggering genocidal acts. </w:t>
      </w:r>
      <w:r w:rsidRPr="00615EA5">
        <w:rPr>
          <w:rFonts w:eastAsia="SimSun"/>
          <w:bCs/>
          <w:szCs w:val="26"/>
          <w:u w:val="single"/>
          <w:lang w:eastAsia="zh-CN"/>
        </w:rPr>
        <w:t xml:space="preserve">Terrorists employing </w:t>
      </w:r>
      <w:r w:rsidRPr="00615EA5">
        <w:rPr>
          <w:rFonts w:eastAsia="SimSun"/>
          <w:bCs/>
          <w:szCs w:val="26"/>
          <w:highlight w:val="yellow"/>
          <w:u w:val="single"/>
          <w:lang w:eastAsia="zh-CN"/>
        </w:rPr>
        <w:t>biological or nuclear weapons will</w:t>
      </w:r>
      <w:r w:rsidRPr="00615EA5">
        <w:rPr>
          <w:rFonts w:eastAsia="SimSun"/>
          <w:sz w:val="16"/>
          <w:szCs w:val="24"/>
          <w:highlight w:val="yellow"/>
          <w:lang w:eastAsia="zh-CN"/>
        </w:rPr>
        <w:t xml:space="preserve"> </w:t>
      </w:r>
      <w:r w:rsidRPr="00615EA5">
        <w:rPr>
          <w:rFonts w:eastAsia="SimSun"/>
          <w:sz w:val="16"/>
          <w:szCs w:val="24"/>
          <w:lang w:eastAsia="zh-CN"/>
        </w:rPr>
        <w:t xml:space="preserve">vie with conventional forces using jets, cruise missiles, and bunker-busting bombs to </w:t>
      </w:r>
      <w:r w:rsidRPr="00615EA5">
        <w:rPr>
          <w:rFonts w:eastAsia="SimSun"/>
          <w:bCs/>
          <w:szCs w:val="26"/>
          <w:highlight w:val="yellow"/>
          <w:u w:val="single"/>
          <w:lang w:eastAsia="zh-CN"/>
        </w:rPr>
        <w:t>cause widespread destruction</w:t>
      </w:r>
      <w:r w:rsidRPr="00615EA5">
        <w:rPr>
          <w:rFonts w:eastAsia="SimSun"/>
          <w:sz w:val="16"/>
          <w:szCs w:val="24"/>
          <w:lang w:eastAsia="zh-CN"/>
        </w:rPr>
        <w:t xml:space="preserve">. </w:t>
      </w:r>
      <w:r w:rsidRPr="00615EA5">
        <w:rPr>
          <w:rFonts w:eastAsia="SimSun"/>
          <w:bCs/>
          <w:szCs w:val="26"/>
          <w:u w:val="single"/>
          <w:lang w:eastAsia="zh-CN"/>
        </w:rPr>
        <w:t>Many will interpret</w:t>
      </w:r>
      <w:r w:rsidRPr="00615EA5">
        <w:rPr>
          <w:rFonts w:eastAsia="SimSun"/>
          <w:sz w:val="16"/>
          <w:szCs w:val="24"/>
          <w:lang w:eastAsia="zh-CN"/>
        </w:rPr>
        <w:t xml:space="preserve"> stepped-up </w:t>
      </w:r>
      <w:r w:rsidRPr="00615EA5">
        <w:rPr>
          <w:rFonts w:eastAsia="SimSun"/>
          <w:bCs/>
          <w:szCs w:val="26"/>
          <w:u w:val="single"/>
          <w:lang w:eastAsia="zh-CN"/>
        </w:rPr>
        <w:t>conflicts</w:t>
      </w:r>
      <w:r w:rsidRPr="00615EA5">
        <w:rPr>
          <w:rFonts w:eastAsia="SimSun"/>
          <w:sz w:val="16"/>
          <w:szCs w:val="24"/>
          <w:lang w:eastAsia="zh-CN"/>
        </w:rPr>
        <w:t xml:space="preserve"> between Muslims and Western societies </w:t>
      </w:r>
      <w:r w:rsidRPr="00615EA5">
        <w:rPr>
          <w:rFonts w:eastAsia="SimSun"/>
          <w:bCs/>
          <w:szCs w:val="26"/>
          <w:highlight w:val="yellow"/>
          <w:u w:val="single"/>
          <w:lang w:eastAsia="zh-CN"/>
        </w:rPr>
        <w:t>as the</w:t>
      </w:r>
      <w:r w:rsidRPr="00615EA5">
        <w:rPr>
          <w:rFonts w:eastAsia="SimSun"/>
          <w:sz w:val="16"/>
          <w:szCs w:val="24"/>
          <w:lang w:eastAsia="zh-CN"/>
        </w:rPr>
        <w:t xml:space="preserve"> </w:t>
      </w:r>
      <w:r w:rsidRPr="00615EA5">
        <w:rPr>
          <w:rFonts w:eastAsia="SimSun"/>
          <w:bCs/>
          <w:szCs w:val="26"/>
          <w:highlight w:val="yellow"/>
          <w:u w:val="single"/>
          <w:lang w:eastAsia="zh-CN"/>
        </w:rPr>
        <w:t xml:space="preserve">beginnings of a new </w:t>
      </w:r>
      <w:r w:rsidRPr="00615EA5">
        <w:rPr>
          <w:rFonts w:eastAsia="SimSun"/>
          <w:bCs/>
          <w:szCs w:val="26"/>
          <w:highlight w:val="yellow"/>
          <w:u w:val="single"/>
          <w:bdr w:val="single" w:sz="4" w:space="0" w:color="auto"/>
          <w:lang w:eastAsia="zh-CN"/>
        </w:rPr>
        <w:t>world war</w:t>
      </w:r>
      <w:r w:rsidRPr="00615EA5">
        <w:rPr>
          <w:rFonts w:eastAsia="SimSun"/>
          <w:sz w:val="16"/>
          <w:szCs w:val="24"/>
          <w:lang w:eastAsia="zh-CN"/>
        </w:rPr>
        <w:t xml:space="preserve">. </w:t>
      </w:r>
    </w:p>
    <w:p w:rsidR="00D2129E" w:rsidRPr="0008303C" w:rsidRDefault="00D2129E" w:rsidP="0062109D">
      <w:pPr>
        <w:rPr>
          <w:sz w:val="16"/>
        </w:rPr>
      </w:pPr>
    </w:p>
    <w:p w:rsidR="0062109D" w:rsidRDefault="0062109D" w:rsidP="0062109D">
      <w:pPr>
        <w:rPr>
          <w:sz w:val="16"/>
        </w:rPr>
      </w:pPr>
    </w:p>
    <w:p w:rsidR="0062109D" w:rsidRPr="0062109D" w:rsidRDefault="0062109D" w:rsidP="0062109D"/>
    <w:p w:rsidR="006F149F" w:rsidRDefault="006F149F" w:rsidP="006F149F">
      <w:pPr>
        <w:pStyle w:val="Heading3"/>
      </w:pPr>
      <w:r>
        <w:lastRenderedPageBreak/>
        <w:t>SCS – A2: No Impact</w:t>
      </w:r>
    </w:p>
    <w:p w:rsidR="006F149F" w:rsidRDefault="006F149F" w:rsidP="00E2021A">
      <w:pPr>
        <w:pStyle w:val="Heading4"/>
      </w:pPr>
      <w:r>
        <w:t>Draws in the US – goes nuclear</w:t>
      </w:r>
    </w:p>
    <w:p w:rsidR="006F149F" w:rsidRPr="00570DA4" w:rsidRDefault="006F149F" w:rsidP="006F149F">
      <w:pPr>
        <w:rPr>
          <w:rStyle w:val="Style13ptBold"/>
        </w:rPr>
      </w:pPr>
      <w:r w:rsidRPr="00570DA4">
        <w:rPr>
          <w:rStyle w:val="Style13ptBold"/>
        </w:rPr>
        <w:t>San Juan 12</w:t>
      </w:r>
    </w:p>
    <w:p w:rsidR="006F149F" w:rsidRDefault="006F149F" w:rsidP="006F149F">
      <w:r>
        <w:t xml:space="preserve">(Erick, Managing Director of NEWSASIA and a former Director IV of the National Security Council, “Who do we turn to?” </w:t>
      </w:r>
      <w:hyperlink r:id="rId17" w:history="1">
        <w:r w:rsidRPr="00DB2939">
          <w:rPr>
            <w:rStyle w:val="Hyperlink"/>
          </w:rPr>
          <w:t>http://www.goldstardailynews.com.ph/opinion/who-do-we-turn-to.html</w:t>
        </w:r>
      </w:hyperlink>
      <w:r>
        <w:t>)</w:t>
      </w:r>
    </w:p>
    <w:p w:rsidR="006F149F" w:rsidRPr="00570DA4" w:rsidRDefault="006F149F" w:rsidP="006F149F"/>
    <w:p w:rsidR="006F149F" w:rsidRPr="00874F95" w:rsidRDefault="006F149F" w:rsidP="006F149F">
      <w:pPr>
        <w:rPr>
          <w:rStyle w:val="Emphasis"/>
          <w:bCs/>
          <w:iCs w:val="0"/>
        </w:rPr>
      </w:pPr>
      <w:r w:rsidRPr="00570DA4">
        <w:rPr>
          <w:sz w:val="16"/>
        </w:rPr>
        <w:t xml:space="preserve">According to strategic observers, </w:t>
      </w:r>
      <w:proofErr w:type="spellStart"/>
      <w:r w:rsidRPr="00051E52">
        <w:rPr>
          <w:rStyle w:val="StyleUnderline"/>
          <w:highlight w:val="yellow"/>
        </w:rPr>
        <w:t>terrritorial</w:t>
      </w:r>
      <w:proofErr w:type="spellEnd"/>
      <w:r w:rsidRPr="00051E52">
        <w:rPr>
          <w:rStyle w:val="StyleUnderline"/>
          <w:highlight w:val="yellow"/>
        </w:rPr>
        <w:t xml:space="preserve"> disputes in South China Sea</w:t>
      </w:r>
      <w:r w:rsidRPr="00570DA4">
        <w:rPr>
          <w:sz w:val="16"/>
        </w:rPr>
        <w:t xml:space="preserve"> between countries in the region should be resolved only under international law while China believe that it must be between the parties involved in the dispute. Internationalization of these problems </w:t>
      </w:r>
      <w:r w:rsidRPr="00570DA4">
        <w:rPr>
          <w:rStyle w:val="StyleUnderline"/>
        </w:rPr>
        <w:t>can</w:t>
      </w:r>
      <w:r w:rsidRPr="00570DA4">
        <w:rPr>
          <w:sz w:val="16"/>
        </w:rPr>
        <w:t xml:space="preserve"> reportedly cause undesirable consequences which could </w:t>
      </w:r>
      <w:r w:rsidRPr="00051E52">
        <w:rPr>
          <w:rStyle w:val="Emphasis"/>
          <w:highlight w:val="yellow"/>
        </w:rPr>
        <w:t>drag</w:t>
      </w:r>
      <w:r w:rsidRPr="002F63B7">
        <w:rPr>
          <w:rStyle w:val="Emphasis"/>
        </w:rPr>
        <w:t xml:space="preserve"> the </w:t>
      </w:r>
      <w:r w:rsidRPr="00051E52">
        <w:rPr>
          <w:rStyle w:val="Emphasis"/>
          <w:highlight w:val="yellow"/>
        </w:rPr>
        <w:t>security of the region</w:t>
      </w:r>
      <w:r w:rsidRPr="002F63B7">
        <w:t xml:space="preserve">. </w:t>
      </w:r>
      <w:r w:rsidRPr="00570DA4">
        <w:rPr>
          <w:sz w:val="16"/>
        </w:rPr>
        <w:t xml:space="preserve">The </w:t>
      </w:r>
      <w:proofErr w:type="spellStart"/>
      <w:r w:rsidRPr="00570DA4">
        <w:rPr>
          <w:rStyle w:val="StyleUnderline"/>
        </w:rPr>
        <w:t>Asean</w:t>
      </w:r>
      <w:proofErr w:type="spellEnd"/>
      <w:r w:rsidRPr="00570DA4">
        <w:rPr>
          <w:sz w:val="16"/>
        </w:rPr>
        <w:t xml:space="preserve"> community </w:t>
      </w:r>
      <w:r w:rsidRPr="00570DA4">
        <w:rPr>
          <w:rStyle w:val="StyleUnderline"/>
        </w:rPr>
        <w:t>has seen this</w:t>
      </w:r>
      <w:r>
        <w:rPr>
          <w:rStyle w:val="StyleUnderline"/>
        </w:rPr>
        <w:t xml:space="preserve"> </w:t>
      </w:r>
      <w:r w:rsidRPr="00570DA4">
        <w:rPr>
          <w:rStyle w:val="StyleUnderline"/>
        </w:rPr>
        <w:t xml:space="preserve">during the </w:t>
      </w:r>
      <w:proofErr w:type="spellStart"/>
      <w:r w:rsidRPr="00570DA4">
        <w:rPr>
          <w:rStyle w:val="StyleUnderline"/>
        </w:rPr>
        <w:t>stand off</w:t>
      </w:r>
      <w:proofErr w:type="spellEnd"/>
      <w:r>
        <w:rPr>
          <w:rStyle w:val="StyleUnderline"/>
        </w:rPr>
        <w:t xml:space="preserve"> </w:t>
      </w:r>
      <w:r w:rsidRPr="00570DA4">
        <w:rPr>
          <w:rStyle w:val="StyleUnderline"/>
        </w:rPr>
        <w:t>between</w:t>
      </w:r>
      <w:r>
        <w:rPr>
          <w:rStyle w:val="StyleUnderline"/>
        </w:rPr>
        <w:t xml:space="preserve"> </w:t>
      </w:r>
      <w:r w:rsidRPr="00570DA4">
        <w:rPr>
          <w:rStyle w:val="StyleUnderline"/>
        </w:rPr>
        <w:t>the Philippines and China.</w:t>
      </w:r>
      <w:r w:rsidRPr="00570DA4">
        <w:rPr>
          <w:sz w:val="16"/>
        </w:rPr>
        <w:t xml:space="preserve"> The Philippine government is perceived to be a willing tool in the US expansionism. Even the US Coast guards took part in the said military exercises as part of the maritime security operation. The </w:t>
      </w:r>
      <w:r w:rsidRPr="00570DA4">
        <w:rPr>
          <w:rStyle w:val="StyleUnderline"/>
        </w:rPr>
        <w:t>America</w:t>
      </w:r>
      <w:r w:rsidRPr="00570DA4">
        <w:rPr>
          <w:sz w:val="16"/>
        </w:rPr>
        <w:t xml:space="preserve">n government </w:t>
      </w:r>
      <w:r w:rsidRPr="00570DA4">
        <w:rPr>
          <w:rStyle w:val="StyleUnderline"/>
        </w:rPr>
        <w:t xml:space="preserve">is </w:t>
      </w:r>
      <w:r w:rsidRPr="00570DA4">
        <w:rPr>
          <w:sz w:val="16"/>
        </w:rPr>
        <w:t xml:space="preserve">even </w:t>
      </w:r>
      <w:r w:rsidRPr="00570DA4">
        <w:rPr>
          <w:rStyle w:val="StyleUnderline"/>
        </w:rPr>
        <w:t xml:space="preserve">willing to offer their services to the </w:t>
      </w:r>
      <w:proofErr w:type="spellStart"/>
      <w:r w:rsidRPr="00570DA4">
        <w:rPr>
          <w:rStyle w:val="StyleUnderline"/>
        </w:rPr>
        <w:t>Asean</w:t>
      </w:r>
      <w:proofErr w:type="spellEnd"/>
      <w:r w:rsidRPr="00570DA4">
        <w:rPr>
          <w:rStyle w:val="StyleUnderline"/>
        </w:rPr>
        <w:t xml:space="preserve"> nations to contain China.</w:t>
      </w:r>
      <w:r w:rsidRPr="00570DA4">
        <w:rPr>
          <w:sz w:val="16"/>
        </w:rPr>
        <w:t xml:space="preserve"> The US assistant secretary for political and military affairs, Andrew Shapiro, talked about this with the military leadership of Thailand at a meeting in Bangkok last June 22. Shapiro added that his government’s defense establishment is ready to participate in creating a system of deterrence to any possible threat. The “permanent” stay of the US military in the region was perfectly achieved through the accreditation of their humanitarian and rescue operation centers. According to the “China Choice,” a new book written by Professor Hugh White of the </w:t>
      </w:r>
      <w:proofErr w:type="spellStart"/>
      <w:r w:rsidRPr="00570DA4">
        <w:rPr>
          <w:sz w:val="16"/>
        </w:rPr>
        <w:t>Autralia’s</w:t>
      </w:r>
      <w:proofErr w:type="spellEnd"/>
      <w:r w:rsidRPr="00570DA4">
        <w:rPr>
          <w:sz w:val="16"/>
        </w:rPr>
        <w:t xml:space="preserve"> National University’s Strategic Studies and a veteran China watcher, </w:t>
      </w:r>
      <w:r w:rsidRPr="00051E52">
        <w:rPr>
          <w:rStyle w:val="StyleUnderline"/>
          <w:highlight w:val="yellow"/>
        </w:rPr>
        <w:t>if America tries to</w:t>
      </w:r>
      <w:r w:rsidRPr="00570DA4">
        <w:rPr>
          <w:rStyle w:val="StyleUnderline"/>
        </w:rPr>
        <w:t xml:space="preserve"> be dominant</w:t>
      </w:r>
      <w:r w:rsidRPr="00570DA4">
        <w:rPr>
          <w:sz w:val="16"/>
        </w:rPr>
        <w:t xml:space="preserve">, if it tries </w:t>
      </w:r>
      <w:r w:rsidRPr="00570DA4">
        <w:rPr>
          <w:rStyle w:val="StyleUnderline"/>
        </w:rPr>
        <w:t xml:space="preserve">to </w:t>
      </w:r>
      <w:r w:rsidRPr="00051E52">
        <w:rPr>
          <w:rStyle w:val="StyleUnderline"/>
          <w:highlight w:val="yellow"/>
        </w:rPr>
        <w:t>keep China in the box</w:t>
      </w:r>
      <w:r w:rsidRPr="00570DA4">
        <w:rPr>
          <w:sz w:val="16"/>
        </w:rPr>
        <w:t xml:space="preserve">, that it has been in these last few decades, </w:t>
      </w:r>
      <w:r w:rsidRPr="00570DA4">
        <w:rPr>
          <w:rStyle w:val="StyleUnderline"/>
        </w:rPr>
        <w:t xml:space="preserve">then </w:t>
      </w:r>
      <w:r w:rsidRPr="00051E52">
        <w:rPr>
          <w:rStyle w:val="StyleUnderline"/>
          <w:highlight w:val="yellow"/>
        </w:rPr>
        <w:t>China’s going to push back. That’s going to make rivalry more likely</w:t>
      </w:r>
      <w:r w:rsidRPr="002F63B7">
        <w:t xml:space="preserve">. </w:t>
      </w:r>
      <w:r w:rsidRPr="002F63B7">
        <w:rPr>
          <w:sz w:val="16"/>
        </w:rPr>
        <w:t>Just</w:t>
      </w:r>
      <w:r w:rsidRPr="00570DA4">
        <w:rPr>
          <w:sz w:val="16"/>
        </w:rPr>
        <w:t xml:space="preserve"> like the </w:t>
      </w:r>
      <w:proofErr w:type="spellStart"/>
      <w:r w:rsidRPr="00570DA4">
        <w:rPr>
          <w:sz w:val="16"/>
        </w:rPr>
        <w:t>Asean</w:t>
      </w:r>
      <w:proofErr w:type="spellEnd"/>
      <w:r w:rsidRPr="00570DA4">
        <w:rPr>
          <w:sz w:val="16"/>
        </w:rPr>
        <w:t xml:space="preserve">, </w:t>
      </w:r>
      <w:r w:rsidRPr="00051E52">
        <w:rPr>
          <w:rStyle w:val="StyleUnderline"/>
          <w:highlight w:val="yellow"/>
        </w:rPr>
        <w:t>Australia will be faced with</w:t>
      </w:r>
      <w:r w:rsidRPr="002F63B7">
        <w:rPr>
          <w:sz w:val="16"/>
        </w:rPr>
        <w:t xml:space="preserve"> that</w:t>
      </w:r>
      <w:r w:rsidRPr="00570DA4">
        <w:rPr>
          <w:sz w:val="16"/>
        </w:rPr>
        <w:t xml:space="preserve"> terrible situation of </w:t>
      </w:r>
      <w:r w:rsidRPr="00570DA4">
        <w:rPr>
          <w:rStyle w:val="StyleUnderline"/>
        </w:rPr>
        <w:t xml:space="preserve">having to make </w:t>
      </w:r>
      <w:r w:rsidRPr="009A39B4">
        <w:rPr>
          <w:rStyle w:val="StyleUnderline"/>
          <w:highlight w:val="yellow"/>
        </w:rPr>
        <w:t>a choice between US and China</w:t>
      </w:r>
      <w:r w:rsidRPr="00570DA4">
        <w:rPr>
          <w:sz w:val="16"/>
        </w:rPr>
        <w:t xml:space="preserve">, which is really a choice we don’t want to make, we can’t afford to make. White added that </w:t>
      </w:r>
      <w:r w:rsidRPr="00570DA4">
        <w:rPr>
          <w:rStyle w:val="StyleUnderline"/>
        </w:rPr>
        <w:t xml:space="preserve">as </w:t>
      </w:r>
      <w:r w:rsidRPr="00051E52">
        <w:rPr>
          <w:rStyle w:val="StyleUnderline"/>
          <w:highlight w:val="yellow"/>
        </w:rPr>
        <w:t xml:space="preserve">rivalry grows, a clash could ensue and </w:t>
      </w:r>
      <w:r w:rsidRPr="00051E52">
        <w:rPr>
          <w:rStyle w:val="Emphasis"/>
          <w:highlight w:val="yellow"/>
        </w:rPr>
        <w:t>grow to a war</w:t>
      </w:r>
      <w:r w:rsidRPr="00051E52">
        <w:rPr>
          <w:rStyle w:val="StyleUnderline"/>
          <w:highlight w:val="yellow"/>
        </w:rPr>
        <w:t>.</w:t>
      </w:r>
      <w:r w:rsidRPr="00051E52">
        <w:rPr>
          <w:sz w:val="16"/>
          <w:highlight w:val="yellow"/>
        </w:rPr>
        <w:t xml:space="preserve"> </w:t>
      </w:r>
      <w:proofErr w:type="gramStart"/>
      <w:r w:rsidRPr="00051E52">
        <w:rPr>
          <w:rStyle w:val="StyleUnderline"/>
          <w:highlight w:val="yellow"/>
        </w:rPr>
        <w:t>the</w:t>
      </w:r>
      <w:proofErr w:type="gramEnd"/>
      <w:r w:rsidRPr="00051E52">
        <w:rPr>
          <w:rStyle w:val="StyleUnderline"/>
          <w:highlight w:val="yellow"/>
        </w:rPr>
        <w:t xml:space="preserve"> war </w:t>
      </w:r>
      <w:r w:rsidRPr="00051E52">
        <w:rPr>
          <w:rStyle w:val="Emphasis"/>
          <w:highlight w:val="yellow"/>
        </w:rPr>
        <w:t>could become</w:t>
      </w:r>
      <w:r w:rsidRPr="00570DA4">
        <w:rPr>
          <w:rStyle w:val="Emphasis"/>
        </w:rPr>
        <w:t xml:space="preserve"> a </w:t>
      </w:r>
      <w:r w:rsidRPr="00051E52">
        <w:rPr>
          <w:rStyle w:val="Emphasis"/>
          <w:highlight w:val="yellow"/>
        </w:rPr>
        <w:t>nuclear</w:t>
      </w:r>
      <w:r w:rsidRPr="00570DA4">
        <w:rPr>
          <w:rStyle w:val="Emphasis"/>
        </w:rPr>
        <w:t xml:space="preserve"> war</w:t>
      </w:r>
      <w:r w:rsidRPr="002F63B7">
        <w:rPr>
          <w:rStyle w:val="StyleUnderline"/>
        </w:rPr>
        <w:t xml:space="preserve"> </w:t>
      </w:r>
      <w:r w:rsidRPr="002F63B7">
        <w:rPr>
          <w:rStyle w:val="StyleUnderline"/>
          <w:highlight w:val="yellow"/>
        </w:rPr>
        <w:t>if the two sides aren’t</w:t>
      </w:r>
      <w:r w:rsidRPr="00570DA4">
        <w:rPr>
          <w:rStyle w:val="StyleUnderline"/>
        </w:rPr>
        <w:t xml:space="preserve"> very </w:t>
      </w:r>
      <w:r w:rsidRPr="00051E52">
        <w:rPr>
          <w:rStyle w:val="StyleUnderline"/>
          <w:highlight w:val="yellow"/>
        </w:rPr>
        <w:t>careful–</w:t>
      </w:r>
      <w:r w:rsidRPr="00570DA4">
        <w:rPr>
          <w:rStyle w:val="StyleUnderline"/>
        </w:rPr>
        <w:t>–a risk that we all have to be conscious of</w:t>
      </w:r>
      <w:r w:rsidRPr="002F63B7">
        <w:t>.</w:t>
      </w:r>
    </w:p>
    <w:p w:rsidR="006F149F" w:rsidRDefault="006F149F" w:rsidP="006F149F">
      <w:pPr>
        <w:pStyle w:val="Heading3"/>
      </w:pPr>
      <w:r>
        <w:lastRenderedPageBreak/>
        <w:t>SCS – A2: No War</w:t>
      </w:r>
    </w:p>
    <w:p w:rsidR="006F149F" w:rsidRPr="00A360B0" w:rsidRDefault="006F149F" w:rsidP="006F149F">
      <w:pPr>
        <w:keepNext/>
        <w:keepLines/>
        <w:spacing w:before="200"/>
        <w:outlineLvl w:val="3"/>
        <w:rPr>
          <w:rFonts w:eastAsiaTheme="majorEastAsia" w:cstheme="majorBidi"/>
          <w:bCs/>
          <w:iCs/>
        </w:rPr>
      </w:pPr>
      <w:r w:rsidRPr="00A360B0">
        <w:rPr>
          <w:rFonts w:eastAsiaTheme="majorEastAsia" w:cstheme="majorBidi"/>
          <w:b/>
          <w:bCs/>
          <w:iCs/>
        </w:rPr>
        <w:t>Escalates—</w:t>
      </w:r>
      <w:r w:rsidRPr="00A360B0">
        <w:rPr>
          <w:rFonts w:eastAsiaTheme="majorEastAsia" w:cstheme="majorBidi"/>
          <w:bCs/>
          <w:iCs/>
        </w:rPr>
        <w:t>recent provocations, U.S. rhetoric, Philippines defense treaty, U.S. troops in the region, interest in controlling sea lanes, wrecks US/China relations</w:t>
      </w:r>
    </w:p>
    <w:p w:rsidR="006F149F" w:rsidRPr="00A360B0" w:rsidRDefault="006F149F" w:rsidP="006F149F">
      <w:r w:rsidRPr="00A360B0">
        <w:rPr>
          <w:b/>
          <w:bCs/>
        </w:rPr>
        <w:t>Carpenter, 12</w:t>
      </w:r>
      <w:r w:rsidRPr="00A360B0">
        <w:t xml:space="preserve"> (Ted Galen – senior fellow at the Cato Institute, July 10, “The Roiling South China Sea Dispute”, The National Interest, http://nationalinterest.org/blog/the-skeptics/the-roiling-south-china-sea-dispute-7178)</w:t>
      </w:r>
    </w:p>
    <w:p w:rsidR="006F149F" w:rsidRPr="00A360B0" w:rsidRDefault="006F149F" w:rsidP="006F149F"/>
    <w:p w:rsidR="006F149F" w:rsidRPr="00A360B0" w:rsidRDefault="006F149F" w:rsidP="006F149F">
      <w:pPr>
        <w:rPr>
          <w:sz w:val="16"/>
        </w:rPr>
      </w:pPr>
      <w:r w:rsidRPr="00A360B0">
        <w:rPr>
          <w:sz w:val="16"/>
        </w:rPr>
        <w:t xml:space="preserve">The always </w:t>
      </w:r>
      <w:r w:rsidRPr="00A360B0">
        <w:rPr>
          <w:bCs/>
          <w:u w:val="single"/>
        </w:rPr>
        <w:t>troublesome</w:t>
      </w:r>
      <w:r w:rsidRPr="00A360B0">
        <w:rPr>
          <w:sz w:val="16"/>
        </w:rPr>
        <w:t xml:space="preserve"> </w:t>
      </w:r>
      <w:r w:rsidRPr="00A360B0">
        <w:rPr>
          <w:b/>
          <w:iCs/>
          <w:u w:val="single"/>
          <w:bdr w:val="single" w:sz="18" w:space="0" w:color="auto"/>
        </w:rPr>
        <w:t>S</w:t>
      </w:r>
      <w:r w:rsidRPr="00A360B0">
        <w:rPr>
          <w:sz w:val="16"/>
        </w:rPr>
        <w:t xml:space="preserve">outh </w:t>
      </w:r>
      <w:r w:rsidRPr="00A360B0">
        <w:rPr>
          <w:b/>
          <w:iCs/>
          <w:u w:val="single"/>
          <w:bdr w:val="single" w:sz="18" w:space="0" w:color="auto"/>
        </w:rPr>
        <w:t>C</w:t>
      </w:r>
      <w:r w:rsidRPr="00A360B0">
        <w:rPr>
          <w:sz w:val="16"/>
        </w:rPr>
        <w:t xml:space="preserve">hina </w:t>
      </w:r>
      <w:r w:rsidRPr="00A360B0">
        <w:rPr>
          <w:b/>
          <w:iCs/>
          <w:u w:val="single"/>
          <w:bdr w:val="single" w:sz="18" w:space="0" w:color="auto"/>
        </w:rPr>
        <w:t>S</w:t>
      </w:r>
      <w:r w:rsidRPr="00A360B0">
        <w:rPr>
          <w:sz w:val="16"/>
        </w:rPr>
        <w:t xml:space="preserve">ea territorial </w:t>
      </w:r>
      <w:r w:rsidRPr="00A360B0">
        <w:rPr>
          <w:bCs/>
          <w:u w:val="single"/>
        </w:rPr>
        <w:t>dispute</w:t>
      </w:r>
      <w:r w:rsidRPr="00A360B0">
        <w:rPr>
          <w:sz w:val="16"/>
        </w:rPr>
        <w:t xml:space="preserve"> between China and its neighbors </w:t>
      </w:r>
      <w:r w:rsidRPr="00A360B0">
        <w:rPr>
          <w:bCs/>
          <w:u w:val="single"/>
        </w:rPr>
        <w:t>is</w:t>
      </w:r>
      <w:r w:rsidRPr="00A360B0">
        <w:rPr>
          <w:sz w:val="16"/>
        </w:rPr>
        <w:t xml:space="preserve"> </w:t>
      </w:r>
      <w:r w:rsidRPr="00A360B0">
        <w:rPr>
          <w:b/>
          <w:iCs/>
          <w:u w:val="single"/>
          <w:bdr w:val="single" w:sz="18" w:space="0" w:color="auto"/>
        </w:rPr>
        <w:t>heating up again</w:t>
      </w:r>
      <w:r w:rsidRPr="00A360B0">
        <w:rPr>
          <w:sz w:val="16"/>
        </w:rPr>
        <w:t xml:space="preserve">. </w:t>
      </w:r>
      <w:r w:rsidRPr="00A360B0">
        <w:rPr>
          <w:bCs/>
          <w:u w:val="single"/>
        </w:rPr>
        <w:t>Vietnam and</w:t>
      </w:r>
      <w:r w:rsidRPr="00A360B0">
        <w:rPr>
          <w:sz w:val="16"/>
        </w:rPr>
        <w:t xml:space="preserve"> the </w:t>
      </w:r>
      <w:r w:rsidRPr="00A360B0">
        <w:rPr>
          <w:bCs/>
          <w:u w:val="single"/>
        </w:rPr>
        <w:t>Philippines</w:t>
      </w:r>
      <w:r w:rsidRPr="00A360B0">
        <w:rPr>
          <w:sz w:val="16"/>
        </w:rPr>
        <w:t xml:space="preserve"> currently </w:t>
      </w:r>
      <w:r w:rsidRPr="00A360B0">
        <w:rPr>
          <w:bCs/>
          <w:u w:val="single"/>
        </w:rPr>
        <w:t>present</w:t>
      </w:r>
      <w:r w:rsidRPr="00A360B0">
        <w:rPr>
          <w:sz w:val="16"/>
        </w:rPr>
        <w:t xml:space="preserve"> the </w:t>
      </w:r>
      <w:r w:rsidRPr="00A360B0">
        <w:rPr>
          <w:bCs/>
          <w:u w:val="single"/>
        </w:rPr>
        <w:t>principal challenges to China</w:t>
      </w:r>
      <w:r w:rsidRPr="00A360B0">
        <w:rPr>
          <w:sz w:val="16"/>
        </w:rPr>
        <w:t xml:space="preserve">’s expansive claims in those waters. Unfortunately, </w:t>
      </w:r>
      <w:r w:rsidRPr="00A360B0">
        <w:rPr>
          <w:bCs/>
          <w:u w:val="single"/>
        </w:rPr>
        <w:t>Washington</w:t>
      </w:r>
      <w:r w:rsidRPr="00A360B0">
        <w:rPr>
          <w:sz w:val="16"/>
        </w:rPr>
        <w:t xml:space="preserve"> seems inclined to </w:t>
      </w:r>
      <w:r w:rsidRPr="00A360B0">
        <w:rPr>
          <w:bCs/>
          <w:u w:val="single"/>
        </w:rPr>
        <w:t>back those challenges</w:t>
      </w:r>
      <w:r w:rsidRPr="00A360B0">
        <w:rPr>
          <w:sz w:val="16"/>
        </w:rPr>
        <w:t xml:space="preserve">, </w:t>
      </w:r>
      <w:r w:rsidRPr="00A360B0">
        <w:rPr>
          <w:bCs/>
          <w:u w:val="single"/>
        </w:rPr>
        <w:t xml:space="preserve">which creates the </w:t>
      </w:r>
      <w:r w:rsidRPr="00A360B0">
        <w:rPr>
          <w:b/>
          <w:iCs/>
          <w:u w:val="single"/>
          <w:bdr w:val="single" w:sz="18" w:space="0" w:color="auto"/>
        </w:rPr>
        <w:t>danger of entangling</w:t>
      </w:r>
      <w:r w:rsidRPr="00A360B0">
        <w:rPr>
          <w:sz w:val="16"/>
        </w:rPr>
        <w:t xml:space="preserve"> </w:t>
      </w:r>
      <w:r w:rsidRPr="00A360B0">
        <w:rPr>
          <w:bCs/>
          <w:u w:val="single"/>
        </w:rPr>
        <w:t xml:space="preserve">the </w:t>
      </w:r>
      <w:r w:rsidRPr="00A360B0">
        <w:rPr>
          <w:b/>
          <w:iCs/>
          <w:u w:val="single"/>
          <w:bdr w:val="single" w:sz="18" w:space="0" w:color="auto"/>
        </w:rPr>
        <w:t>U</w:t>
      </w:r>
      <w:r w:rsidRPr="00A360B0">
        <w:rPr>
          <w:sz w:val="16"/>
        </w:rPr>
        <w:t xml:space="preserve">nited </w:t>
      </w:r>
      <w:r w:rsidRPr="00A360B0">
        <w:rPr>
          <w:b/>
          <w:iCs/>
          <w:u w:val="single"/>
          <w:bdr w:val="single" w:sz="18" w:space="0" w:color="auto"/>
        </w:rPr>
        <w:t>S</w:t>
      </w:r>
      <w:r w:rsidRPr="00A360B0">
        <w:rPr>
          <w:sz w:val="16"/>
        </w:rPr>
        <w:t>tates in this emotional dispute.</w:t>
      </w:r>
    </w:p>
    <w:p w:rsidR="006F149F" w:rsidRPr="00A360B0" w:rsidRDefault="006F149F" w:rsidP="006F149F">
      <w:pPr>
        <w:rPr>
          <w:sz w:val="12"/>
        </w:rPr>
      </w:pPr>
      <w:r w:rsidRPr="00A360B0">
        <w:rPr>
          <w:b/>
          <w:iCs/>
          <w:u w:val="single"/>
          <w:bdr w:val="single" w:sz="18" w:space="0" w:color="auto"/>
        </w:rPr>
        <w:t>Tensions flared</w:t>
      </w:r>
      <w:r w:rsidRPr="00A360B0">
        <w:rPr>
          <w:sz w:val="16"/>
        </w:rPr>
        <w:t xml:space="preserve"> this spring </w:t>
      </w:r>
      <w:r w:rsidRPr="00A360B0">
        <w:rPr>
          <w:bCs/>
          <w:u w:val="single"/>
        </w:rPr>
        <w:t>when the Philippines deployed</w:t>
      </w:r>
      <w:r w:rsidRPr="00A360B0">
        <w:rPr>
          <w:sz w:val="16"/>
        </w:rPr>
        <w:t xml:space="preserve"> several </w:t>
      </w:r>
      <w:r w:rsidRPr="00A360B0">
        <w:rPr>
          <w:bCs/>
          <w:u w:val="single"/>
        </w:rPr>
        <w:t>ships around Scarborough Shoal</w:t>
      </w:r>
      <w:r w:rsidRPr="00A360B0">
        <w:rPr>
          <w:sz w:val="16"/>
        </w:rPr>
        <w:t xml:space="preserve"> (which China calls </w:t>
      </w:r>
      <w:proofErr w:type="spellStart"/>
      <w:r w:rsidRPr="00A360B0">
        <w:rPr>
          <w:sz w:val="16"/>
        </w:rPr>
        <w:t>Huangyan</w:t>
      </w:r>
      <w:proofErr w:type="spellEnd"/>
      <w:r w:rsidRPr="00A360B0">
        <w:rPr>
          <w:sz w:val="16"/>
        </w:rPr>
        <w:t xml:space="preserve"> Island) to strengthen its claim. </w:t>
      </w:r>
      <w:r w:rsidRPr="00A360B0">
        <w:rPr>
          <w:bCs/>
          <w:u w:val="single"/>
        </w:rPr>
        <w:t>Beijing reacted harshly</w:t>
      </w:r>
      <w:r w:rsidRPr="00A360B0">
        <w:rPr>
          <w:sz w:val="16"/>
        </w:rPr>
        <w:t xml:space="preserve"> to that move, gradually </w:t>
      </w:r>
      <w:r w:rsidRPr="00A360B0">
        <w:rPr>
          <w:bCs/>
          <w:u w:val="single"/>
        </w:rPr>
        <w:t>sending numerous</w:t>
      </w:r>
      <w:r w:rsidRPr="00A360B0">
        <w:rPr>
          <w:sz w:val="16"/>
        </w:rPr>
        <w:t xml:space="preserve"> fishing vessels and </w:t>
      </w:r>
      <w:r w:rsidRPr="00A360B0">
        <w:rPr>
          <w:bCs/>
          <w:u w:val="single"/>
        </w:rPr>
        <w:t>naval-patrol boats</w:t>
      </w:r>
      <w:r w:rsidRPr="00A360B0">
        <w:rPr>
          <w:sz w:val="16"/>
        </w:rPr>
        <w:t xml:space="preserve"> </w:t>
      </w:r>
      <w:r w:rsidRPr="00A360B0">
        <w:rPr>
          <w:sz w:val="12"/>
        </w:rPr>
        <w:t xml:space="preserve">to the area. It appeared that the bilateral quarrel was easing in June when the government of </w:t>
      </w:r>
      <w:proofErr w:type="spellStart"/>
      <w:r w:rsidRPr="00A360B0">
        <w:rPr>
          <w:sz w:val="12"/>
        </w:rPr>
        <w:t>Benigno</w:t>
      </w:r>
      <w:proofErr w:type="spellEnd"/>
      <w:r w:rsidRPr="00A360B0">
        <w:rPr>
          <w:sz w:val="12"/>
        </w:rPr>
        <w:t xml:space="preserve"> S. Aquino ordered his country’s ships to leave the area. The Chinese foreign ministry promptly praised that move as a welcome, conciliatory gesture.</w:t>
      </w:r>
    </w:p>
    <w:p w:rsidR="006F149F" w:rsidRPr="00A360B0" w:rsidRDefault="006F149F" w:rsidP="006F149F">
      <w:pPr>
        <w:rPr>
          <w:sz w:val="16"/>
        </w:rPr>
      </w:pPr>
      <w:r w:rsidRPr="00A360B0">
        <w:rPr>
          <w:sz w:val="12"/>
        </w:rPr>
        <w:t>But the</w:t>
      </w:r>
      <w:r w:rsidRPr="00A360B0">
        <w:rPr>
          <w:sz w:val="16"/>
        </w:rPr>
        <w:t xml:space="preserve"> </w:t>
      </w:r>
      <w:r w:rsidRPr="00A360B0">
        <w:rPr>
          <w:bCs/>
          <w:u w:val="single"/>
        </w:rPr>
        <w:t>cordial atmosphere</w:t>
      </w:r>
      <w:r w:rsidRPr="00A360B0">
        <w:rPr>
          <w:sz w:val="16"/>
        </w:rPr>
        <w:t xml:space="preserve"> between the two countries </w:t>
      </w:r>
      <w:r w:rsidRPr="00A360B0">
        <w:rPr>
          <w:bCs/>
          <w:u w:val="single"/>
        </w:rPr>
        <w:t>soon faded</w:t>
      </w:r>
      <w:r w:rsidRPr="00A360B0">
        <w:rPr>
          <w:sz w:val="16"/>
        </w:rPr>
        <w:t xml:space="preserve">. Reports circulated that the </w:t>
      </w:r>
      <w:r w:rsidRPr="00A360B0">
        <w:rPr>
          <w:bCs/>
          <w:u w:val="single"/>
        </w:rPr>
        <w:t>Aquino</w:t>
      </w:r>
      <w:r w:rsidRPr="00A360B0">
        <w:rPr>
          <w:sz w:val="16"/>
        </w:rPr>
        <w:t xml:space="preserve"> government </w:t>
      </w:r>
      <w:r w:rsidRPr="00A360B0">
        <w:rPr>
          <w:bCs/>
          <w:u w:val="single"/>
        </w:rPr>
        <w:t>intended</w:t>
      </w:r>
      <w:r w:rsidRPr="00A360B0">
        <w:rPr>
          <w:sz w:val="16"/>
        </w:rPr>
        <w:t xml:space="preserve"> not only </w:t>
      </w:r>
      <w:r w:rsidRPr="00A360B0">
        <w:rPr>
          <w:bCs/>
          <w:u w:val="single"/>
        </w:rPr>
        <w:t>to have the</w:t>
      </w:r>
      <w:r w:rsidRPr="00A360B0">
        <w:rPr>
          <w:sz w:val="16"/>
        </w:rPr>
        <w:t xml:space="preserve"> Philippine </w:t>
      </w:r>
      <w:r w:rsidRPr="00A360B0">
        <w:rPr>
          <w:bCs/>
          <w:u w:val="single"/>
        </w:rPr>
        <w:t>ships return</w:t>
      </w:r>
      <w:r w:rsidRPr="00A360B0">
        <w:rPr>
          <w:sz w:val="16"/>
        </w:rPr>
        <w:t xml:space="preserve"> to the disputed waters but </w:t>
      </w:r>
      <w:r w:rsidRPr="00A360B0">
        <w:rPr>
          <w:bCs/>
          <w:u w:val="single"/>
        </w:rPr>
        <w:t>also</w:t>
      </w:r>
      <w:r w:rsidRPr="00A360B0">
        <w:rPr>
          <w:sz w:val="16"/>
        </w:rPr>
        <w:t xml:space="preserve"> that Manila would </w:t>
      </w:r>
      <w:r w:rsidRPr="00A360B0">
        <w:rPr>
          <w:bCs/>
          <w:u w:val="single"/>
        </w:rPr>
        <w:t>ask the</w:t>
      </w:r>
      <w:r w:rsidRPr="00A360B0">
        <w:rPr>
          <w:sz w:val="16"/>
        </w:rPr>
        <w:t xml:space="preserve"> </w:t>
      </w:r>
      <w:r w:rsidRPr="00A360B0">
        <w:rPr>
          <w:b/>
          <w:iCs/>
          <w:u w:val="single"/>
          <w:bdr w:val="single" w:sz="18" w:space="0" w:color="auto"/>
        </w:rPr>
        <w:t>U</w:t>
      </w:r>
      <w:r w:rsidRPr="00A360B0">
        <w:rPr>
          <w:sz w:val="16"/>
        </w:rPr>
        <w:t xml:space="preserve">nited </w:t>
      </w:r>
      <w:r w:rsidRPr="00A360B0">
        <w:rPr>
          <w:b/>
          <w:iCs/>
          <w:u w:val="single"/>
          <w:bdr w:val="single" w:sz="18" w:space="0" w:color="auto"/>
        </w:rPr>
        <w:t>S</w:t>
      </w:r>
      <w:r w:rsidRPr="00A360B0">
        <w:rPr>
          <w:sz w:val="16"/>
        </w:rPr>
        <w:t xml:space="preserve">tates </w:t>
      </w:r>
      <w:r w:rsidRPr="00A360B0">
        <w:rPr>
          <w:bCs/>
          <w:u w:val="single"/>
        </w:rPr>
        <w:t>to initiate patrols</w:t>
      </w:r>
      <w:r w:rsidRPr="00A360B0">
        <w:rPr>
          <w:sz w:val="16"/>
        </w:rPr>
        <w:t xml:space="preserve"> by aerial drones </w:t>
      </w:r>
      <w:r w:rsidRPr="00A360B0">
        <w:rPr>
          <w:bCs/>
          <w:u w:val="single"/>
        </w:rPr>
        <w:t>to monitor Chinese moves</w:t>
      </w:r>
      <w:r w:rsidRPr="00A360B0">
        <w:rPr>
          <w:sz w:val="16"/>
        </w:rPr>
        <w:t xml:space="preserve"> in the area. Although Aquino later denied that his government is seeking such patrols, </w:t>
      </w:r>
      <w:r w:rsidRPr="00A360B0">
        <w:rPr>
          <w:bCs/>
          <w:u w:val="single"/>
        </w:rPr>
        <w:t>Beijing’s reaction</w:t>
      </w:r>
      <w:r w:rsidRPr="00A360B0">
        <w:rPr>
          <w:sz w:val="16"/>
        </w:rPr>
        <w:t xml:space="preserve"> to the reports </w:t>
      </w:r>
      <w:r w:rsidRPr="00A360B0">
        <w:rPr>
          <w:bCs/>
          <w:u w:val="single"/>
        </w:rPr>
        <w:t>was</w:t>
      </w:r>
      <w:r w:rsidRPr="00A360B0">
        <w:rPr>
          <w:sz w:val="16"/>
        </w:rPr>
        <w:t xml:space="preserve"> just short of </w:t>
      </w:r>
      <w:r w:rsidRPr="00A360B0">
        <w:rPr>
          <w:bCs/>
          <w:u w:val="single"/>
        </w:rPr>
        <w:t>furious</w:t>
      </w:r>
      <w:r w:rsidRPr="00A360B0">
        <w:rPr>
          <w:sz w:val="16"/>
        </w:rPr>
        <w:t xml:space="preserve">. An editorial in </w:t>
      </w:r>
      <w:r w:rsidRPr="00A360B0">
        <w:rPr>
          <w:bCs/>
          <w:u w:val="single"/>
        </w:rPr>
        <w:t>China Daily accused Manila of being</w:t>
      </w:r>
      <w:r w:rsidRPr="00A360B0">
        <w:rPr>
          <w:sz w:val="16"/>
        </w:rPr>
        <w:t xml:space="preserve"> “obsessed with playing the role of </w:t>
      </w:r>
      <w:r w:rsidRPr="00A360B0">
        <w:rPr>
          <w:bCs/>
          <w:u w:val="single"/>
        </w:rPr>
        <w:t>troublemaker</w:t>
      </w:r>
      <w:r w:rsidRPr="00A360B0">
        <w:rPr>
          <w:sz w:val="16"/>
        </w:rPr>
        <w:t xml:space="preserve"> in the South China Sea.” The latest episode, the editorial went on, “shows </w:t>
      </w:r>
      <w:r w:rsidRPr="00A360B0">
        <w:rPr>
          <w:bCs/>
          <w:u w:val="single"/>
        </w:rPr>
        <w:t>Manila is determined to drag Washington in</w:t>
      </w:r>
      <w:r w:rsidRPr="00A360B0">
        <w:rPr>
          <w:sz w:val="16"/>
        </w:rPr>
        <w:t>to its maritime dispute with China. By seeking backup from the U.S. in its quarrel with Beijing, Manila has ignored the goodwill shown by Beijing and is trying hard to complicate the issue.”</w:t>
      </w:r>
    </w:p>
    <w:p w:rsidR="006F149F" w:rsidRPr="00A360B0" w:rsidRDefault="006F149F" w:rsidP="006F149F">
      <w:pPr>
        <w:rPr>
          <w:sz w:val="16"/>
        </w:rPr>
      </w:pPr>
      <w:r w:rsidRPr="00A360B0">
        <w:rPr>
          <w:sz w:val="16"/>
        </w:rPr>
        <w:t xml:space="preserve">Unfortunately, </w:t>
      </w:r>
      <w:r w:rsidRPr="00A360B0">
        <w:rPr>
          <w:bCs/>
          <w:u w:val="single"/>
        </w:rPr>
        <w:t>Washington’s behavior</w:t>
      </w:r>
      <w:r w:rsidRPr="00A360B0">
        <w:rPr>
          <w:sz w:val="16"/>
        </w:rPr>
        <w:t xml:space="preserve"> over the past year </w:t>
      </w:r>
      <w:r w:rsidRPr="00A360B0">
        <w:rPr>
          <w:bCs/>
          <w:u w:val="single"/>
        </w:rPr>
        <w:t>gives</w:t>
      </w:r>
      <w:r w:rsidRPr="00A360B0">
        <w:rPr>
          <w:sz w:val="16"/>
        </w:rPr>
        <w:t xml:space="preserve"> some </w:t>
      </w:r>
      <w:r w:rsidRPr="00A360B0">
        <w:rPr>
          <w:bCs/>
          <w:u w:val="single"/>
        </w:rPr>
        <w:t>credibility to China’s accusations</w:t>
      </w:r>
      <w:r w:rsidRPr="00A360B0">
        <w:rPr>
          <w:sz w:val="16"/>
        </w:rPr>
        <w:t xml:space="preserve">. While attending an economic summit in Bali in November 2011, President </w:t>
      </w:r>
      <w:r w:rsidRPr="00A360B0">
        <w:rPr>
          <w:bCs/>
          <w:u w:val="single"/>
        </w:rPr>
        <w:t>Obama went out of his way to highlight</w:t>
      </w:r>
      <w:r w:rsidRPr="00A360B0">
        <w:rPr>
          <w:sz w:val="16"/>
        </w:rPr>
        <w:t xml:space="preserve"> the importance of the U.S. </w:t>
      </w:r>
      <w:r w:rsidRPr="00A360B0">
        <w:rPr>
          <w:bCs/>
          <w:u w:val="single"/>
        </w:rPr>
        <w:t>defense alliance with the Philippines</w:t>
      </w:r>
      <w:r w:rsidRPr="00A360B0">
        <w:rPr>
          <w:sz w:val="16"/>
        </w:rPr>
        <w:t xml:space="preserve"> and pledged to strengthen the relationship. </w:t>
      </w:r>
      <w:r w:rsidRPr="00A360B0">
        <w:rPr>
          <w:bCs/>
          <w:u w:val="single"/>
        </w:rPr>
        <w:t>Chinese officials considered his comment worrisome</w:t>
      </w:r>
      <w:r w:rsidRPr="00A360B0">
        <w:rPr>
          <w:sz w:val="16"/>
        </w:rPr>
        <w:t xml:space="preserve"> because </w:t>
      </w:r>
      <w:r w:rsidRPr="00A360B0">
        <w:rPr>
          <w:bCs/>
          <w:u w:val="single"/>
        </w:rPr>
        <w:t>it immediately followed</w:t>
      </w:r>
      <w:r w:rsidRPr="00A360B0">
        <w:rPr>
          <w:sz w:val="16"/>
        </w:rPr>
        <w:t xml:space="preserve"> Secretary of State </w:t>
      </w:r>
      <w:r w:rsidRPr="00A360B0">
        <w:rPr>
          <w:bCs/>
          <w:u w:val="single"/>
        </w:rPr>
        <w:t>Clinton’s strongly pro-Philippines statements regarding the</w:t>
      </w:r>
      <w:r w:rsidRPr="00A360B0">
        <w:rPr>
          <w:sz w:val="16"/>
        </w:rPr>
        <w:t xml:space="preserve"> rival claims in the </w:t>
      </w:r>
      <w:r w:rsidRPr="00A360B0">
        <w:rPr>
          <w:b/>
          <w:iCs/>
          <w:u w:val="single"/>
          <w:bdr w:val="single" w:sz="18" w:space="0" w:color="auto"/>
        </w:rPr>
        <w:t>S</w:t>
      </w:r>
      <w:r w:rsidRPr="00A360B0">
        <w:rPr>
          <w:sz w:val="16"/>
        </w:rPr>
        <w:t xml:space="preserve">outh </w:t>
      </w:r>
      <w:r w:rsidRPr="00A360B0">
        <w:rPr>
          <w:b/>
          <w:iCs/>
          <w:u w:val="single"/>
          <w:bdr w:val="single" w:sz="18" w:space="0" w:color="auto"/>
        </w:rPr>
        <w:t>C</w:t>
      </w:r>
      <w:r w:rsidRPr="00A360B0">
        <w:rPr>
          <w:sz w:val="16"/>
        </w:rPr>
        <w:t xml:space="preserve">hina </w:t>
      </w:r>
      <w:r w:rsidRPr="00A360B0">
        <w:rPr>
          <w:b/>
          <w:iCs/>
          <w:u w:val="single"/>
          <w:bdr w:val="single" w:sz="18" w:space="0" w:color="auto"/>
        </w:rPr>
        <w:t>S</w:t>
      </w:r>
      <w:r w:rsidRPr="00A360B0">
        <w:rPr>
          <w:sz w:val="16"/>
        </w:rPr>
        <w:t>ea. “Any nation with a claim has a right to exert it,” Clinton said during a visit to Manila on November 16, “but they do not have a right to pursue it through intimidation or coercion.” She added that “</w:t>
      </w:r>
      <w:r w:rsidRPr="00A360B0">
        <w:rPr>
          <w:bCs/>
          <w:u w:val="single"/>
        </w:rPr>
        <w:t xml:space="preserve">the </w:t>
      </w:r>
      <w:r w:rsidRPr="00A360B0">
        <w:rPr>
          <w:b/>
          <w:iCs/>
          <w:u w:val="single"/>
          <w:bdr w:val="single" w:sz="18" w:space="0" w:color="auto"/>
        </w:rPr>
        <w:t>U</w:t>
      </w:r>
      <w:r w:rsidRPr="00A360B0">
        <w:rPr>
          <w:sz w:val="16"/>
        </w:rPr>
        <w:t xml:space="preserve">nited </w:t>
      </w:r>
      <w:r w:rsidRPr="00A360B0">
        <w:rPr>
          <w:b/>
          <w:iCs/>
          <w:u w:val="single"/>
          <w:bdr w:val="single" w:sz="18" w:space="0" w:color="auto"/>
        </w:rPr>
        <w:t>S</w:t>
      </w:r>
      <w:r w:rsidRPr="00A360B0">
        <w:rPr>
          <w:sz w:val="16"/>
        </w:rPr>
        <w:t xml:space="preserve">tates </w:t>
      </w:r>
      <w:r w:rsidRPr="00A360B0">
        <w:rPr>
          <w:bCs/>
          <w:u w:val="single"/>
        </w:rPr>
        <w:t>will</w:t>
      </w:r>
      <w:r w:rsidRPr="00A360B0">
        <w:rPr>
          <w:sz w:val="16"/>
        </w:rPr>
        <w:t xml:space="preserve"> always </w:t>
      </w:r>
      <w:r w:rsidRPr="00A360B0">
        <w:rPr>
          <w:bCs/>
          <w:u w:val="single"/>
        </w:rPr>
        <w:t>be in the corner of the Philippines</w:t>
      </w:r>
      <w:r w:rsidRPr="00A360B0">
        <w:rPr>
          <w:sz w:val="16"/>
        </w:rPr>
        <w:t xml:space="preserve"> and </w:t>
      </w:r>
      <w:r w:rsidRPr="00A360B0">
        <w:rPr>
          <w:bCs/>
          <w:u w:val="single"/>
        </w:rPr>
        <w:t>we will</w:t>
      </w:r>
      <w:r w:rsidRPr="00A360B0">
        <w:rPr>
          <w:sz w:val="16"/>
        </w:rPr>
        <w:t xml:space="preserve"> stand and </w:t>
      </w:r>
      <w:r w:rsidRPr="00A360B0">
        <w:rPr>
          <w:bCs/>
          <w:u w:val="single"/>
        </w:rPr>
        <w:t>fight with you</w:t>
      </w:r>
      <w:r w:rsidRPr="00A360B0">
        <w:rPr>
          <w:sz w:val="16"/>
        </w:rPr>
        <w:t xml:space="preserve">.” The </w:t>
      </w:r>
      <w:r w:rsidRPr="00A360B0">
        <w:rPr>
          <w:bCs/>
          <w:u w:val="single"/>
        </w:rPr>
        <w:t>Obama</w:t>
      </w:r>
      <w:r w:rsidRPr="00A360B0">
        <w:rPr>
          <w:sz w:val="16"/>
        </w:rPr>
        <w:t xml:space="preserve"> administration backed up such rhetoric in early 2012 with a decision to </w:t>
      </w:r>
      <w:r w:rsidRPr="00A360B0">
        <w:rPr>
          <w:bCs/>
          <w:u w:val="single"/>
        </w:rPr>
        <w:t>deploy additional troops to</w:t>
      </w:r>
      <w:r w:rsidRPr="00A360B0">
        <w:rPr>
          <w:sz w:val="16"/>
        </w:rPr>
        <w:t xml:space="preserve"> that country—ostensibly to assist the </w:t>
      </w:r>
      <w:r w:rsidRPr="00A360B0">
        <w:rPr>
          <w:bCs/>
          <w:u w:val="single"/>
        </w:rPr>
        <w:t>Manila</w:t>
      </w:r>
      <w:r w:rsidRPr="00A360B0">
        <w:rPr>
          <w:sz w:val="16"/>
        </w:rPr>
        <w:t xml:space="preserve"> government in combating terrorism.</w:t>
      </w:r>
    </w:p>
    <w:p w:rsidR="006F149F" w:rsidRPr="00A360B0" w:rsidRDefault="006F149F" w:rsidP="006F149F">
      <w:pPr>
        <w:rPr>
          <w:b/>
          <w:iCs/>
          <w:u w:val="single"/>
          <w:bdr w:val="single" w:sz="18" w:space="0" w:color="auto"/>
        </w:rPr>
      </w:pPr>
      <w:r w:rsidRPr="00A360B0">
        <w:rPr>
          <w:sz w:val="16"/>
        </w:rPr>
        <w:t xml:space="preserve">Such </w:t>
      </w:r>
      <w:r w:rsidRPr="00A360B0">
        <w:rPr>
          <w:b/>
          <w:iCs/>
          <w:u w:val="single"/>
          <w:bdr w:val="single" w:sz="18" w:space="0" w:color="auto"/>
        </w:rPr>
        <w:t>rhetorical meddling</w:t>
      </w:r>
      <w:r w:rsidRPr="00A360B0">
        <w:rPr>
          <w:sz w:val="16"/>
        </w:rPr>
        <w:t xml:space="preserve"> </w:t>
      </w:r>
      <w:r w:rsidRPr="00A360B0">
        <w:rPr>
          <w:bCs/>
          <w:u w:val="single"/>
        </w:rPr>
        <w:t>is</w:t>
      </w:r>
      <w:r w:rsidRPr="00A360B0">
        <w:rPr>
          <w:sz w:val="16"/>
        </w:rPr>
        <w:t xml:space="preserve"> especially </w:t>
      </w:r>
      <w:r w:rsidRPr="00A360B0">
        <w:rPr>
          <w:bCs/>
          <w:u w:val="single"/>
        </w:rPr>
        <w:t>troubling because the</w:t>
      </w:r>
      <w:r w:rsidRPr="00A360B0">
        <w:rPr>
          <w:sz w:val="16"/>
        </w:rPr>
        <w:t xml:space="preserve"> </w:t>
      </w:r>
      <w:r w:rsidRPr="00A360B0">
        <w:rPr>
          <w:b/>
          <w:iCs/>
          <w:u w:val="single"/>
          <w:bdr w:val="single" w:sz="18" w:space="0" w:color="auto"/>
        </w:rPr>
        <w:t>U</w:t>
      </w:r>
      <w:r w:rsidRPr="00A360B0">
        <w:rPr>
          <w:sz w:val="16"/>
        </w:rPr>
        <w:t xml:space="preserve">nited </w:t>
      </w:r>
      <w:r w:rsidRPr="00A360B0">
        <w:rPr>
          <w:b/>
          <w:iCs/>
          <w:u w:val="single"/>
          <w:bdr w:val="single" w:sz="18" w:space="0" w:color="auto"/>
        </w:rPr>
        <w:t>S</w:t>
      </w:r>
      <w:r w:rsidRPr="00A360B0">
        <w:rPr>
          <w:sz w:val="16"/>
        </w:rPr>
        <w:t xml:space="preserve">tates </w:t>
      </w:r>
      <w:r w:rsidRPr="00A360B0">
        <w:rPr>
          <w:bCs/>
          <w:u w:val="single"/>
        </w:rPr>
        <w:t>has a defense treaty with the Philippines</w:t>
      </w:r>
      <w:r w:rsidRPr="00A360B0">
        <w:rPr>
          <w:sz w:val="16"/>
        </w:rPr>
        <w:t xml:space="preserve">. </w:t>
      </w:r>
      <w:r w:rsidRPr="00A360B0">
        <w:rPr>
          <w:bCs/>
          <w:u w:val="single"/>
        </w:rPr>
        <w:t>If Chinese and Philippine forces</w:t>
      </w:r>
      <w:r w:rsidRPr="00A360B0">
        <w:rPr>
          <w:sz w:val="16"/>
        </w:rPr>
        <w:t xml:space="preserve"> ever </w:t>
      </w:r>
      <w:r w:rsidRPr="00A360B0">
        <w:rPr>
          <w:bCs/>
          <w:u w:val="single"/>
        </w:rPr>
        <w:t>come to blows</w:t>
      </w:r>
      <w:r w:rsidRPr="00A360B0">
        <w:rPr>
          <w:sz w:val="16"/>
        </w:rPr>
        <w:t xml:space="preserve"> in the South China Sea, Washington is going to be in an awkward and dangerous position. </w:t>
      </w:r>
      <w:r w:rsidRPr="00A360B0">
        <w:rPr>
          <w:bCs/>
          <w:u w:val="single"/>
        </w:rPr>
        <w:t>There</w:t>
      </w:r>
      <w:r w:rsidRPr="00A360B0">
        <w:rPr>
          <w:sz w:val="16"/>
        </w:rPr>
        <w:t xml:space="preserve"> certainly </w:t>
      </w:r>
      <w:r w:rsidRPr="00A360B0">
        <w:rPr>
          <w:bCs/>
          <w:u w:val="single"/>
        </w:rPr>
        <w:t>will be pressure</w:t>
      </w:r>
      <w:r w:rsidRPr="00A360B0">
        <w:rPr>
          <w:sz w:val="16"/>
        </w:rPr>
        <w:t xml:space="preserve">, both </w:t>
      </w:r>
      <w:r w:rsidRPr="00A360B0">
        <w:rPr>
          <w:bCs/>
          <w:u w:val="single"/>
        </w:rPr>
        <w:t>from domestic hawks and</w:t>
      </w:r>
      <w:r w:rsidRPr="00A360B0">
        <w:rPr>
          <w:sz w:val="16"/>
        </w:rPr>
        <w:t xml:space="preserve"> other U.S. </w:t>
      </w:r>
      <w:r w:rsidRPr="00A360B0">
        <w:rPr>
          <w:bCs/>
          <w:u w:val="single"/>
        </w:rPr>
        <w:t>allies in East Asia</w:t>
      </w:r>
      <w:r w:rsidRPr="00A360B0">
        <w:rPr>
          <w:sz w:val="16"/>
        </w:rPr>
        <w:t xml:space="preserve">, </w:t>
      </w:r>
      <w:r w:rsidRPr="00A360B0">
        <w:rPr>
          <w:bCs/>
          <w:u w:val="single"/>
        </w:rPr>
        <w:t>not to appease China</w:t>
      </w:r>
      <w:r w:rsidRPr="00A360B0">
        <w:rPr>
          <w:sz w:val="16"/>
        </w:rPr>
        <w:t xml:space="preserve">. But the </w:t>
      </w:r>
      <w:r w:rsidRPr="00A360B0">
        <w:rPr>
          <w:bCs/>
          <w:u w:val="single"/>
        </w:rPr>
        <w:t>potential damage to</w:t>
      </w:r>
      <w:r w:rsidRPr="00A360B0">
        <w:rPr>
          <w:sz w:val="16"/>
        </w:rPr>
        <w:t xml:space="preserve"> the crucial bilateral </w:t>
      </w:r>
      <w:r w:rsidRPr="00A360B0">
        <w:rPr>
          <w:bCs/>
          <w:u w:val="single"/>
        </w:rPr>
        <w:t>relationship with China</w:t>
      </w:r>
      <w:r w:rsidRPr="00A360B0">
        <w:rPr>
          <w:sz w:val="16"/>
        </w:rPr>
        <w:t xml:space="preserve"> if the United States chose to back the Philippines militarily—</w:t>
      </w:r>
      <w:r w:rsidRPr="00A360B0">
        <w:rPr>
          <w:b/>
          <w:iCs/>
          <w:u w:val="single"/>
          <w:bdr w:val="single" w:sz="18" w:space="0" w:color="auto"/>
        </w:rPr>
        <w:t>even if outright war could be averted</w:t>
      </w:r>
      <w:r w:rsidRPr="00A360B0">
        <w:rPr>
          <w:sz w:val="16"/>
        </w:rPr>
        <w:t>—</w:t>
      </w:r>
      <w:r w:rsidRPr="00A360B0">
        <w:rPr>
          <w:b/>
          <w:iCs/>
          <w:u w:val="single"/>
          <w:bdr w:val="single" w:sz="18" w:space="0" w:color="auto"/>
        </w:rPr>
        <w:t>is enormous.</w:t>
      </w:r>
    </w:p>
    <w:p w:rsidR="006F149F" w:rsidRPr="00A360B0" w:rsidRDefault="006F149F" w:rsidP="006F149F">
      <w:pPr>
        <w:rPr>
          <w:sz w:val="16"/>
        </w:rPr>
      </w:pPr>
      <w:r w:rsidRPr="00A360B0">
        <w:rPr>
          <w:sz w:val="12"/>
        </w:rPr>
        <w:t xml:space="preserve">As the world’s leading maritime power, the United States is understandably concerned about the South China Sea territorial dispute—especially China’s breathtaking claims to well over half of the waters. Beijing’s position has important economic and strategic implications. Many of the </w:t>
      </w:r>
      <w:r w:rsidRPr="00A360B0">
        <w:rPr>
          <w:bCs/>
          <w:u w:val="single"/>
        </w:rPr>
        <w:t>crucial oceanic routes</w:t>
      </w:r>
      <w:r w:rsidRPr="00A360B0">
        <w:rPr>
          <w:sz w:val="16"/>
        </w:rPr>
        <w:t xml:space="preserve"> leading to Japan, South Korea and other countries in East Asia </w:t>
      </w:r>
      <w:r w:rsidRPr="00A360B0">
        <w:rPr>
          <w:bCs/>
          <w:u w:val="single"/>
        </w:rPr>
        <w:t>run through the</w:t>
      </w:r>
      <w:r w:rsidRPr="00A360B0">
        <w:rPr>
          <w:sz w:val="16"/>
        </w:rPr>
        <w:t xml:space="preserve"> </w:t>
      </w:r>
      <w:r w:rsidRPr="00A360B0">
        <w:rPr>
          <w:b/>
          <w:iCs/>
          <w:u w:val="single"/>
          <w:bdr w:val="single" w:sz="18" w:space="0" w:color="auto"/>
        </w:rPr>
        <w:t>S</w:t>
      </w:r>
      <w:r w:rsidRPr="00A360B0">
        <w:rPr>
          <w:sz w:val="16"/>
        </w:rPr>
        <w:t xml:space="preserve">outh </w:t>
      </w:r>
      <w:r w:rsidRPr="00A360B0">
        <w:rPr>
          <w:b/>
          <w:iCs/>
          <w:u w:val="single"/>
          <w:bdr w:val="single" w:sz="18" w:space="0" w:color="auto"/>
        </w:rPr>
        <w:t>C</w:t>
      </w:r>
      <w:r w:rsidRPr="00A360B0">
        <w:rPr>
          <w:sz w:val="16"/>
        </w:rPr>
        <w:t xml:space="preserve">hina </w:t>
      </w:r>
      <w:r w:rsidRPr="00A360B0">
        <w:rPr>
          <w:b/>
          <w:iCs/>
          <w:u w:val="single"/>
          <w:bdr w:val="single" w:sz="18" w:space="0" w:color="auto"/>
        </w:rPr>
        <w:t>S</w:t>
      </w:r>
      <w:r w:rsidRPr="00A360B0">
        <w:rPr>
          <w:sz w:val="16"/>
        </w:rPr>
        <w:t xml:space="preserve">ea. </w:t>
      </w:r>
      <w:r w:rsidRPr="00A360B0">
        <w:rPr>
          <w:bCs/>
          <w:u w:val="single"/>
        </w:rPr>
        <w:t>Chinese control of that</w:t>
      </w:r>
      <w:r w:rsidRPr="00A360B0">
        <w:rPr>
          <w:sz w:val="16"/>
        </w:rPr>
        <w:t xml:space="preserve"> body of water </w:t>
      </w:r>
      <w:r w:rsidRPr="00A360B0">
        <w:rPr>
          <w:bCs/>
          <w:u w:val="single"/>
        </w:rPr>
        <w:t>would give Beijing a grip on</w:t>
      </w:r>
      <w:r w:rsidRPr="00A360B0">
        <w:rPr>
          <w:sz w:val="16"/>
        </w:rPr>
        <w:t xml:space="preserve"> the </w:t>
      </w:r>
      <w:r w:rsidRPr="00A360B0">
        <w:rPr>
          <w:b/>
          <w:iCs/>
          <w:u w:val="single"/>
          <w:bdr w:val="single" w:sz="18" w:space="0" w:color="auto"/>
        </w:rPr>
        <w:t>economic jugulars</w:t>
      </w:r>
      <w:r w:rsidRPr="00A360B0">
        <w:rPr>
          <w:sz w:val="16"/>
        </w:rPr>
        <w:t xml:space="preserve"> </w:t>
      </w:r>
      <w:r w:rsidRPr="00A360B0">
        <w:rPr>
          <w:bCs/>
          <w:u w:val="single"/>
        </w:rPr>
        <w:t>of</w:t>
      </w:r>
      <w:r w:rsidRPr="00A360B0">
        <w:rPr>
          <w:sz w:val="16"/>
        </w:rPr>
        <w:t xml:space="preserve"> all of those nations and might cause Washington’s </w:t>
      </w:r>
      <w:r w:rsidRPr="00A360B0">
        <w:rPr>
          <w:bCs/>
          <w:u w:val="single"/>
        </w:rPr>
        <w:t>East Asia</w:t>
      </w:r>
      <w:r w:rsidRPr="00A360B0">
        <w:rPr>
          <w:sz w:val="16"/>
        </w:rPr>
        <w:t>n allies to reassess their close ties to the United States.</w:t>
      </w:r>
    </w:p>
    <w:p w:rsidR="006F149F" w:rsidRPr="006F149F" w:rsidRDefault="006F149F" w:rsidP="006F149F">
      <w:pPr>
        <w:rPr>
          <w:sz w:val="16"/>
        </w:rPr>
      </w:pPr>
      <w:r w:rsidRPr="00A360B0">
        <w:rPr>
          <w:sz w:val="16"/>
        </w:rPr>
        <w:t xml:space="preserve">Nevertheless, the </w:t>
      </w:r>
      <w:r w:rsidRPr="00A360B0">
        <w:rPr>
          <w:bCs/>
          <w:u w:val="single"/>
        </w:rPr>
        <w:t>Obama</w:t>
      </w:r>
      <w:r w:rsidRPr="00A360B0">
        <w:rPr>
          <w:sz w:val="16"/>
        </w:rPr>
        <w:t xml:space="preserve"> administration </w:t>
      </w:r>
      <w:r w:rsidRPr="00A360B0">
        <w:rPr>
          <w:bCs/>
          <w:u w:val="single"/>
        </w:rPr>
        <w:t>should be wary</w:t>
      </w:r>
      <w:r w:rsidRPr="00A360B0">
        <w:rPr>
          <w:sz w:val="16"/>
        </w:rPr>
        <w:t xml:space="preserve"> of embroiling the United States in the South China Sea dispute by reflexively backing Manila’s position. </w:t>
      </w:r>
      <w:r w:rsidRPr="00A360B0">
        <w:rPr>
          <w:bCs/>
          <w:u w:val="single"/>
        </w:rPr>
        <w:t>It would not be the first time</w:t>
      </w:r>
      <w:r w:rsidRPr="00A360B0">
        <w:rPr>
          <w:sz w:val="16"/>
        </w:rPr>
        <w:t xml:space="preserve"> that </w:t>
      </w:r>
      <w:r w:rsidRPr="00A360B0">
        <w:rPr>
          <w:bCs/>
          <w:u w:val="single"/>
        </w:rPr>
        <w:t>a small</w:t>
      </w:r>
      <w:r w:rsidRPr="00A360B0">
        <w:rPr>
          <w:sz w:val="16"/>
        </w:rPr>
        <w:t xml:space="preserve"> client </w:t>
      </w:r>
      <w:r w:rsidRPr="00A360B0">
        <w:rPr>
          <w:bCs/>
          <w:u w:val="single"/>
        </w:rPr>
        <w:t>state</w:t>
      </w:r>
      <w:r w:rsidRPr="00A360B0">
        <w:rPr>
          <w:sz w:val="16"/>
        </w:rPr>
        <w:t xml:space="preserve">, </w:t>
      </w:r>
      <w:r w:rsidRPr="00A360B0">
        <w:rPr>
          <w:bCs/>
          <w:u w:val="single"/>
        </w:rPr>
        <w:t>emboldened by</w:t>
      </w:r>
      <w:r w:rsidRPr="00A360B0">
        <w:rPr>
          <w:sz w:val="16"/>
        </w:rPr>
        <w:t xml:space="preserve"> the perceived </w:t>
      </w:r>
      <w:r w:rsidRPr="00A360B0">
        <w:rPr>
          <w:bCs/>
          <w:u w:val="single"/>
        </w:rPr>
        <w:t xml:space="preserve">backing </w:t>
      </w:r>
      <w:r w:rsidRPr="00A360B0">
        <w:rPr>
          <w:bCs/>
          <w:u w:val="single"/>
        </w:rPr>
        <w:lastRenderedPageBreak/>
        <w:t>of a large</w:t>
      </w:r>
      <w:r w:rsidRPr="00A360B0">
        <w:rPr>
          <w:sz w:val="16"/>
        </w:rPr>
        <w:t xml:space="preserve">, powerful </w:t>
      </w:r>
      <w:r w:rsidRPr="00A360B0">
        <w:rPr>
          <w:bCs/>
          <w:u w:val="single"/>
        </w:rPr>
        <w:t>patron, managed to</w:t>
      </w:r>
      <w:r w:rsidRPr="00A360B0">
        <w:rPr>
          <w:sz w:val="16"/>
        </w:rPr>
        <w:t xml:space="preserve"> </w:t>
      </w:r>
      <w:r w:rsidRPr="00A360B0">
        <w:rPr>
          <w:bCs/>
          <w:u w:val="single"/>
        </w:rPr>
        <w:t>entangle that patron in</w:t>
      </w:r>
      <w:r w:rsidRPr="00A360B0">
        <w:rPr>
          <w:sz w:val="16"/>
        </w:rPr>
        <w:t xml:space="preserve"> </w:t>
      </w:r>
      <w:r w:rsidRPr="00A360B0">
        <w:rPr>
          <w:b/>
          <w:iCs/>
          <w:u w:val="single"/>
          <w:bdr w:val="single" w:sz="18" w:space="0" w:color="auto"/>
        </w:rPr>
        <w:t>a dangerous quarrel</w:t>
      </w:r>
      <w:r w:rsidRPr="00A360B0">
        <w:rPr>
          <w:sz w:val="16"/>
        </w:rPr>
        <w:t>. Washington needs to back off.</w:t>
      </w:r>
    </w:p>
    <w:p w:rsidR="00584633" w:rsidRDefault="00584633" w:rsidP="00584633">
      <w:pPr>
        <w:pStyle w:val="Heading3"/>
      </w:pPr>
      <w:r>
        <w:lastRenderedPageBreak/>
        <w:t>Add-On – Chinese Econ</w:t>
      </w:r>
    </w:p>
    <w:p w:rsidR="00584633" w:rsidRDefault="00584633" w:rsidP="00584633">
      <w:pPr>
        <w:pStyle w:val="Heading4"/>
      </w:pPr>
      <w:r>
        <w:t xml:space="preserve">Chinese soft power key to its economy. </w:t>
      </w:r>
    </w:p>
    <w:p w:rsidR="00584633" w:rsidRDefault="00584633" w:rsidP="00584633">
      <w:pPr>
        <w:rPr>
          <w:rStyle w:val="Style13ptBold"/>
        </w:rPr>
      </w:pPr>
      <w:r w:rsidRPr="00193816">
        <w:rPr>
          <w:rStyle w:val="Style13ptBold"/>
        </w:rPr>
        <w:t xml:space="preserve">CSIS 9 </w:t>
      </w:r>
    </w:p>
    <w:p w:rsidR="00584633" w:rsidRPr="00202753" w:rsidRDefault="00584633" w:rsidP="00584633">
      <w:pPr>
        <w:rPr>
          <w:b/>
          <w:bCs/>
          <w:sz w:val="16"/>
          <w:szCs w:val="16"/>
        </w:rPr>
      </w:pPr>
      <w:r w:rsidRPr="00584633">
        <w:t>(March 2009, Center Strategic &amp; International Studies, “Chinese Soft Power and Its Implications for the United States,” http://csis.org/files/media/csis/pubs/090305_mcgiffert_chinesesoftpower_web.pdf)</w:t>
      </w:r>
    </w:p>
    <w:p w:rsidR="00584633" w:rsidRDefault="00584633" w:rsidP="00584633"/>
    <w:p w:rsidR="00584633" w:rsidRPr="00584633" w:rsidRDefault="00584633" w:rsidP="00584633">
      <w:pPr>
        <w:rPr>
          <w:sz w:val="16"/>
        </w:rPr>
      </w:pPr>
      <w:r w:rsidRPr="00584633">
        <w:rPr>
          <w:u w:val="single"/>
        </w:rPr>
        <w:t xml:space="preserve">Aware of the benefits of </w:t>
      </w:r>
      <w:r w:rsidRPr="00584633">
        <w:rPr>
          <w:sz w:val="16"/>
        </w:rPr>
        <w:t xml:space="preserve">a sophisticated </w:t>
      </w:r>
      <w:r w:rsidRPr="00584633">
        <w:rPr>
          <w:u w:val="single"/>
        </w:rPr>
        <w:t>soft-power</w:t>
      </w:r>
      <w:r w:rsidRPr="00584633">
        <w:rPr>
          <w:sz w:val="16"/>
        </w:rPr>
        <w:t xml:space="preserve"> portfolio, </w:t>
      </w:r>
      <w:r w:rsidRPr="00584633">
        <w:rPr>
          <w:u w:val="single"/>
        </w:rPr>
        <w:t>Chinese leaders are aiming to deepen relationships with</w:t>
      </w:r>
      <w:r w:rsidRPr="00584633">
        <w:rPr>
          <w:sz w:val="16"/>
        </w:rPr>
        <w:t xml:space="preserve"> all regions of the world, particularly </w:t>
      </w:r>
      <w:r w:rsidRPr="00584633">
        <w:rPr>
          <w:u w:val="single"/>
        </w:rPr>
        <w:t>the developing nations of Africa</w:t>
      </w:r>
      <w:r w:rsidRPr="00584633">
        <w:rPr>
          <w:sz w:val="16"/>
        </w:rPr>
        <w:t xml:space="preserve">, the Americas, </w:t>
      </w:r>
      <w:r w:rsidRPr="00584633">
        <w:rPr>
          <w:u w:val="single"/>
        </w:rPr>
        <w:t>the Middle East</w:t>
      </w:r>
      <w:r w:rsidRPr="00584633">
        <w:rPr>
          <w:sz w:val="16"/>
        </w:rPr>
        <w:t xml:space="preserve">, and Southeast Asia. Beijing uses a variety of tools to increase its influence in the developing world that include economic incentives and military cooperation; however, traditional soft power has also become a growing piece of how China acquires its influence. Although </w:t>
      </w:r>
      <w:r w:rsidRPr="00584633">
        <w:rPr>
          <w:u w:val="single"/>
        </w:rPr>
        <w:t>the nature of China’s relationships with the regions</w:t>
      </w:r>
      <w:r w:rsidRPr="00584633">
        <w:rPr>
          <w:sz w:val="16"/>
        </w:rPr>
        <w:t xml:space="preserve"> explored in this volume </w:t>
      </w:r>
      <w:r w:rsidRPr="00584633">
        <w:rPr>
          <w:rStyle w:val="Emphasis"/>
        </w:rPr>
        <w:t>is largely economic</w:t>
      </w:r>
      <w:r w:rsidRPr="00584633">
        <w:rPr>
          <w:u w:val="single"/>
        </w:rPr>
        <w:t>,</w:t>
      </w:r>
      <w:r w:rsidRPr="00584633">
        <w:rPr>
          <w:sz w:val="16"/>
        </w:rPr>
        <w:t xml:space="preserve"> Beijing has also sought to strengthen these relationships by promoting regional economic integration and security mechanisms, emphasizing the role of the United Nations, participating in humanitarian missions, providing concessionary loans and debt relief, increasing cultural and academic exchange programs and engaging local communities through skilled diplomats. There is a distinct style in China’s approach to relationship building: </w:t>
      </w:r>
      <w:r w:rsidRPr="00584633">
        <w:rPr>
          <w:u w:val="single"/>
        </w:rPr>
        <w:t xml:space="preserve">it practices an </w:t>
      </w:r>
      <w:proofErr w:type="spellStart"/>
      <w:r w:rsidRPr="00584633">
        <w:rPr>
          <w:u w:val="single"/>
        </w:rPr>
        <w:t>omni</w:t>
      </w:r>
      <w:proofErr w:type="spellEnd"/>
      <w:r w:rsidRPr="00584633">
        <w:rPr>
          <w:u w:val="single"/>
        </w:rPr>
        <w:t xml:space="preserve">-directional friendship policy that emphasizes the importance of state sovereignty and noninterference with the objective of securing </w:t>
      </w:r>
      <w:r w:rsidRPr="00584633">
        <w:rPr>
          <w:rStyle w:val="Emphasis"/>
        </w:rPr>
        <w:t>stable and sustainable access to resources</w:t>
      </w:r>
      <w:r w:rsidRPr="00584633">
        <w:rPr>
          <w:u w:val="single"/>
        </w:rPr>
        <w:t xml:space="preserve"> and opening </w:t>
      </w:r>
      <w:r w:rsidRPr="00584633">
        <w:rPr>
          <w:rStyle w:val="Emphasis"/>
        </w:rPr>
        <w:t>new export markets to fuel its economy</w:t>
      </w:r>
      <w:r w:rsidRPr="00584633">
        <w:rPr>
          <w:u w:val="single"/>
        </w:rPr>
        <w:t>.</w:t>
      </w:r>
      <w:r w:rsidRPr="00584633">
        <w:rPr>
          <w:sz w:val="16"/>
        </w:rPr>
        <w:t>4 Differences in regional geopolitical dynamics, however, require Beijing to tailor its soft-power strategy in each of the four regions it is active.</w:t>
      </w:r>
    </w:p>
    <w:p w:rsidR="00584633" w:rsidRDefault="00584633" w:rsidP="00584633">
      <w:pPr>
        <w:pStyle w:val="Heading4"/>
      </w:pPr>
      <w:r>
        <w:t xml:space="preserve">Downturn causes WWIII. </w:t>
      </w:r>
    </w:p>
    <w:p w:rsidR="00584633" w:rsidRDefault="00584633" w:rsidP="00584633">
      <w:pPr>
        <w:rPr>
          <w:rStyle w:val="Style13ptBold"/>
        </w:rPr>
      </w:pPr>
      <w:r w:rsidRPr="006041B6">
        <w:rPr>
          <w:rStyle w:val="Style13ptBold"/>
        </w:rPr>
        <w:t xml:space="preserve">Plate 3 </w:t>
      </w:r>
    </w:p>
    <w:p w:rsidR="00584633" w:rsidRPr="00584633" w:rsidRDefault="00584633" w:rsidP="00584633">
      <w:r w:rsidRPr="00584633">
        <w:t>(June 30, 2003, Tom Plate - professor of Policy and Communication Studies, “WHY NOT INVADE CHINA</w:t>
      </w:r>
      <w:proofErr w:type="gramStart"/>
      <w:r w:rsidRPr="00584633">
        <w:t>?,</w:t>
      </w:r>
      <w:proofErr w:type="gramEnd"/>
      <w:r w:rsidRPr="00584633">
        <w:t>” http://asiamedia.ucla.edu/TomPlate2003/06302003.htm)</w:t>
      </w:r>
    </w:p>
    <w:p w:rsidR="00584633" w:rsidRDefault="00584633" w:rsidP="00584633"/>
    <w:p w:rsidR="00584633" w:rsidRDefault="00584633" w:rsidP="00584633">
      <w:pPr>
        <w:rPr>
          <w:u w:val="single"/>
        </w:rPr>
      </w:pPr>
      <w:r w:rsidRPr="00584633">
        <w:rPr>
          <w:sz w:val="16"/>
        </w:rPr>
        <w:t xml:space="preserve">But </w:t>
      </w:r>
      <w:r w:rsidRPr="00584633">
        <w:rPr>
          <w:u w:val="single"/>
        </w:rPr>
        <w:t>imagine a China disintegrating</w:t>
      </w:r>
      <w:r w:rsidRPr="00584633">
        <w:rPr>
          <w:sz w:val="16"/>
        </w:rPr>
        <w:t xml:space="preserve">- on its own, without neo-conservative or Central Intelligence Agency prompting, much less outright military invasion </w:t>
      </w:r>
      <w:r w:rsidRPr="00584633">
        <w:rPr>
          <w:u w:val="single"/>
        </w:rPr>
        <w:t>because the economy</w:t>
      </w:r>
      <w:r w:rsidRPr="00584633">
        <w:rPr>
          <w:sz w:val="16"/>
        </w:rPr>
        <w:t xml:space="preserve"> (against all predictions) </w:t>
      </w:r>
      <w:r w:rsidRPr="00584633">
        <w:rPr>
          <w:u w:val="single"/>
        </w:rPr>
        <w:t>suddenly collapses.</w:t>
      </w:r>
      <w:r w:rsidRPr="00584633">
        <w:rPr>
          <w:sz w:val="16"/>
        </w:rPr>
        <w:t xml:space="preserve"> </w:t>
      </w:r>
      <w:r w:rsidRPr="00584633">
        <w:rPr>
          <w:u w:val="single"/>
        </w:rPr>
        <w:t>That would knock Asia into chaos. A massive flood of refugees would head for</w:t>
      </w:r>
      <w:r w:rsidRPr="00584633">
        <w:rPr>
          <w:sz w:val="16"/>
        </w:rPr>
        <w:t xml:space="preserve"> Indonesia and other </w:t>
      </w:r>
      <w:r w:rsidRPr="00584633">
        <w:rPr>
          <w:u w:val="single"/>
        </w:rPr>
        <w:t>places with poor border controls, which</w:t>
      </w:r>
      <w:r w:rsidRPr="00584633">
        <w:rPr>
          <w:sz w:val="16"/>
        </w:rPr>
        <w:t xml:space="preserve"> don’t’ want them and </w:t>
      </w:r>
      <w:proofErr w:type="spellStart"/>
      <w:r w:rsidRPr="00584633">
        <w:rPr>
          <w:u w:val="single"/>
        </w:rPr>
        <w:t>cant</w:t>
      </w:r>
      <w:proofErr w:type="spellEnd"/>
      <w:r w:rsidRPr="00584633">
        <w:rPr>
          <w:u w:val="single"/>
        </w:rPr>
        <w:t xml:space="preserve"> handle them</w:t>
      </w:r>
      <w:r w:rsidRPr="00584633">
        <w:rPr>
          <w:sz w:val="16"/>
        </w:rPr>
        <w:t xml:space="preserve">; </w:t>
      </w:r>
      <w:r w:rsidRPr="00584633">
        <w:rPr>
          <w:u w:val="single"/>
        </w:rPr>
        <w:t>some in Japan might lick their lips at the prospect of World War II revisited and look to annex a slice of China. That would send Singapore and Malaysia</w:t>
      </w:r>
      <w:r w:rsidRPr="00584633">
        <w:rPr>
          <w:sz w:val="16"/>
        </w:rPr>
        <w:t xml:space="preserve">- once occupied by Japan- </w:t>
      </w:r>
      <w:r w:rsidRPr="00584633">
        <w:rPr>
          <w:u w:val="single"/>
        </w:rPr>
        <w:t>into nervous breakdowns</w:t>
      </w:r>
      <w:r w:rsidRPr="00584633">
        <w:rPr>
          <w:sz w:val="16"/>
        </w:rPr>
        <w:t xml:space="preserve">. Meanwhile, </w:t>
      </w:r>
      <w:r w:rsidRPr="00584633">
        <w:rPr>
          <w:u w:val="single"/>
        </w:rPr>
        <w:t>India might make a grab for Tibet, and Pakistan for Kashmir. Then you can say hello to World War III, Asia style.</w:t>
      </w:r>
      <w:r w:rsidR="00526C67">
        <w:rPr>
          <w:u w:val="single"/>
        </w:rPr>
        <w:br/>
      </w:r>
    </w:p>
    <w:p w:rsidR="00526C67" w:rsidRDefault="00526C67" w:rsidP="00526C67">
      <w:pPr>
        <w:pStyle w:val="Heading3"/>
      </w:pPr>
      <w:r>
        <w:lastRenderedPageBreak/>
        <w:t xml:space="preserve">     A2: No Escalation</w:t>
      </w:r>
    </w:p>
    <w:p w:rsidR="00526C67" w:rsidRDefault="00526C67" w:rsidP="00526C67">
      <w:pPr>
        <w:pStyle w:val="Heading4"/>
      </w:pPr>
      <w:r>
        <w:t xml:space="preserve">Defense growth checks </w:t>
      </w:r>
      <w:r w:rsidRPr="00817507">
        <w:rPr>
          <w:u w:val="single"/>
        </w:rPr>
        <w:t>South Asia conflict</w:t>
      </w:r>
      <w:r>
        <w:t xml:space="preserve"> and </w:t>
      </w:r>
      <w:r w:rsidRPr="00817507">
        <w:rPr>
          <w:u w:val="single"/>
        </w:rPr>
        <w:t>WMD transfer to Pakistan</w:t>
      </w:r>
    </w:p>
    <w:p w:rsidR="00526C67" w:rsidRDefault="00526C67" w:rsidP="00526C67">
      <w:r w:rsidRPr="003B3087">
        <w:rPr>
          <w:rStyle w:val="Style13ptBold"/>
        </w:rPr>
        <w:t>Roy 3</w:t>
      </w:r>
      <w:r w:rsidRPr="00913FFF">
        <w:t xml:space="preserve"> (Denny, </w:t>
      </w:r>
      <w:proofErr w:type="spellStart"/>
      <w:r w:rsidRPr="00913FFF">
        <w:t>Orbis</w:t>
      </w:r>
      <w:proofErr w:type="spellEnd"/>
      <w:r w:rsidRPr="00913FFF">
        <w:t>, Winter, Senior Research Fellow @ Asia Pacific Center for Security Studies)</w:t>
      </w:r>
    </w:p>
    <w:p w:rsidR="00526C67" w:rsidRPr="00913FFF" w:rsidRDefault="00526C67" w:rsidP="00526C67"/>
    <w:p w:rsidR="00526C67" w:rsidRPr="007F252A" w:rsidRDefault="00526C67" w:rsidP="00526C67">
      <w:pPr>
        <w:pStyle w:val="NormalWeb"/>
        <w:spacing w:before="0" w:beforeAutospacing="0" w:after="0" w:afterAutospacing="0"/>
        <w:rPr>
          <w:sz w:val="20"/>
        </w:rPr>
      </w:pPr>
      <w:r w:rsidRPr="00913FFF">
        <w:rPr>
          <w:sz w:val="16"/>
        </w:rPr>
        <w:t xml:space="preserve">Furthermore, </w:t>
      </w:r>
      <w:r w:rsidRPr="0047734A">
        <w:rPr>
          <w:rStyle w:val="underline"/>
          <w:highlight w:val="yellow"/>
        </w:rPr>
        <w:t>there is a</w:t>
      </w:r>
      <w:r w:rsidRPr="00913FFF">
        <w:rPr>
          <w:rStyle w:val="underline"/>
        </w:rPr>
        <w:t xml:space="preserve"> possible </w:t>
      </w:r>
      <w:r w:rsidRPr="0047734A">
        <w:rPr>
          <w:rStyle w:val="underline"/>
          <w:highlight w:val="yellow"/>
        </w:rPr>
        <w:t>upside to China’s evolving from a regional power into a great power</w:t>
      </w:r>
      <w:r w:rsidRPr="00913FFF">
        <w:rPr>
          <w:rStyle w:val="underline"/>
        </w:rPr>
        <w:t xml:space="preserve"> with a global outlook: </w:t>
      </w:r>
      <w:r w:rsidRPr="0047734A">
        <w:rPr>
          <w:rStyle w:val="underline"/>
          <w:highlight w:val="yellow"/>
        </w:rPr>
        <w:t>China might develop a greater interest in</w:t>
      </w:r>
      <w:r w:rsidRPr="00913FFF">
        <w:rPr>
          <w:rStyle w:val="underline"/>
        </w:rPr>
        <w:t xml:space="preserve"> promoting peace and </w:t>
      </w:r>
      <w:r w:rsidRPr="0047734A">
        <w:rPr>
          <w:rStyle w:val="underline"/>
          <w:highlight w:val="yellow"/>
        </w:rPr>
        <w:t>preventing destructive events in far-flung region</w:t>
      </w:r>
      <w:r w:rsidRPr="00913FFF">
        <w:rPr>
          <w:rStyle w:val="underline"/>
        </w:rPr>
        <w:t xml:space="preserve">s that otherwise have few direct consequences for China’s immediate neighborhood. </w:t>
      </w:r>
      <w:r w:rsidRPr="0047734A">
        <w:rPr>
          <w:rStyle w:val="underline"/>
          <w:highlight w:val="yellow"/>
        </w:rPr>
        <w:t>As China’s capabilities relative to India grow, Beijing’s need for a strong Pakistan decreases</w:t>
      </w:r>
      <w:r w:rsidRPr="00913FFF">
        <w:rPr>
          <w:rStyle w:val="underline"/>
        </w:rPr>
        <w:t xml:space="preserve">. </w:t>
      </w:r>
      <w:r w:rsidRPr="00913FFF">
        <w:rPr>
          <w:sz w:val="16"/>
        </w:rPr>
        <w:t xml:space="preserve">This does not mean a stronger China will abandon its long-standing relationship with Islamabad, but </w:t>
      </w:r>
      <w:r w:rsidRPr="0047734A">
        <w:rPr>
          <w:rStyle w:val="underline"/>
          <w:highlight w:val="yellow"/>
        </w:rPr>
        <w:t>the strategic rationale for WMD transfers to Pakistan will be no greater</w:t>
      </w:r>
      <w:r w:rsidRPr="00913FFF">
        <w:rPr>
          <w:rStyle w:val="underline"/>
        </w:rPr>
        <w:t xml:space="preserve"> </w:t>
      </w:r>
      <w:r w:rsidRPr="00913FFF">
        <w:rPr>
          <w:sz w:val="16"/>
        </w:rPr>
        <w:t>than in the past—unless the real target of such transfers is not India but the United States. While Chinese WMD proliferation, for reasons other than raising revenue, is mainly a contingent hazard. It is a tool that a strong China could employ to imperil U.S. interests outside the Asia-Pacific or as a bargaining chip to counter U.S. policies the Chinese find threatening (e.g., arms sales to Taiwan). Since the determining factor is the character of Sino-U.S. relations, it can be anticipated that Chinese proliferation challenges will follow, rather than set, wide trends in that relationship.</w:t>
      </w:r>
    </w:p>
    <w:p w:rsidR="00526C67" w:rsidRPr="00B60D62" w:rsidRDefault="00526C67" w:rsidP="00526C67">
      <w:pPr>
        <w:pStyle w:val="Heading4"/>
      </w:pPr>
      <w:r>
        <w:t>Chinese economic collapse causes massive nuclear conflict</w:t>
      </w:r>
    </w:p>
    <w:p w:rsidR="00526C67" w:rsidRPr="00F13AF4" w:rsidRDefault="00526C67" w:rsidP="00526C67">
      <w:r w:rsidRPr="00F13AF4">
        <w:rPr>
          <w:rStyle w:val="cite"/>
        </w:rPr>
        <w:t>Srinivasan</w:t>
      </w:r>
      <w:r w:rsidRPr="00F13AF4">
        <w:t xml:space="preserve">, Researcher at </w:t>
      </w:r>
      <w:proofErr w:type="spellStart"/>
      <w:r w:rsidRPr="00F13AF4">
        <w:t>Rediff</w:t>
      </w:r>
      <w:proofErr w:type="spellEnd"/>
      <w:r w:rsidRPr="00F13AF4">
        <w:t>, 6/29/</w:t>
      </w:r>
      <w:r w:rsidRPr="00F13AF4">
        <w:rPr>
          <w:rStyle w:val="cite"/>
        </w:rPr>
        <w:t>02</w:t>
      </w:r>
      <w:r w:rsidRPr="00F13AF4">
        <w:t xml:space="preserve"> (“</w:t>
      </w:r>
      <w:smartTag w:uri="urn:schemas-microsoft-com:office:smarttags" w:element="country-region">
        <w:smartTag w:uri="urn:schemas-microsoft-com:office:smarttags" w:element="place">
          <w:r w:rsidRPr="00F13AF4">
            <w:t>China</w:t>
          </w:r>
        </w:smartTag>
      </w:smartTag>
      <w:r w:rsidRPr="00F13AF4">
        <w:t>: From mismanagement to collapse” Rediff.com)</w:t>
      </w:r>
    </w:p>
    <w:p w:rsidR="00526C67" w:rsidRPr="00526C67" w:rsidRDefault="00526C67" w:rsidP="00526C67">
      <w:pPr>
        <w:pStyle w:val="card"/>
        <w:ind w:left="0"/>
        <w:rPr>
          <w:sz w:val="16"/>
        </w:rPr>
      </w:pPr>
      <w:r w:rsidRPr="00F13AF4">
        <w:rPr>
          <w:sz w:val="16"/>
        </w:rPr>
        <w:t xml:space="preserve">One might say this is an internal problem for the Chinese, and outsiders should not worry. This is not so. Especially for </w:t>
      </w:r>
      <w:smartTag w:uri="urn:schemas-microsoft-com:office:smarttags" w:element="country-region">
        <w:r w:rsidRPr="00F13AF4">
          <w:rPr>
            <w:sz w:val="16"/>
          </w:rPr>
          <w:t>India</w:t>
        </w:r>
      </w:smartTag>
      <w:r w:rsidRPr="00F13AF4">
        <w:rPr>
          <w:sz w:val="16"/>
        </w:rPr>
        <w:t xml:space="preserve">, now that </w:t>
      </w:r>
      <w:smartTag w:uri="urn:schemas-microsoft-com:office:smarttags" w:element="country-region">
        <w:smartTag w:uri="urn:schemas-microsoft-com:office:smarttags" w:element="place">
          <w:r w:rsidRPr="00F13AF4">
            <w:rPr>
              <w:sz w:val="16"/>
            </w:rPr>
            <w:t>Tibet</w:t>
          </w:r>
        </w:smartTag>
      </w:smartTag>
      <w:r w:rsidRPr="00F13AF4">
        <w:rPr>
          <w:sz w:val="16"/>
        </w:rPr>
        <w:t xml:space="preserve"> has been thoroughly dissolved and </w:t>
      </w:r>
      <w:r w:rsidRPr="00F13AF4">
        <w:rPr>
          <w:rStyle w:val="underline"/>
        </w:rPr>
        <w:t xml:space="preserve">Han Chinese troops are on the Indian border for the first time in history, there is a growing military threat. Ditto for all of </w:t>
      </w:r>
      <w:smartTag w:uri="urn:schemas-microsoft-com:office:smarttags" w:element="place">
        <w:r w:rsidRPr="00F13AF4">
          <w:rPr>
            <w:rStyle w:val="underline"/>
          </w:rPr>
          <w:t>Southeast Asia</w:t>
        </w:r>
      </w:smartTag>
      <w:r w:rsidRPr="00F13AF4">
        <w:rPr>
          <w:rStyle w:val="underline"/>
        </w:rPr>
        <w:t xml:space="preserve">, wary about Chinese adventurism and ultra-nationalism </w:t>
      </w:r>
      <w:r w:rsidRPr="00F13AF4">
        <w:rPr>
          <w:sz w:val="16"/>
        </w:rPr>
        <w:t xml:space="preserve">as already expressed in land-grabs in the </w:t>
      </w:r>
      <w:proofErr w:type="spellStart"/>
      <w:r w:rsidRPr="00F13AF4">
        <w:rPr>
          <w:sz w:val="16"/>
        </w:rPr>
        <w:t>Spratlys</w:t>
      </w:r>
      <w:proofErr w:type="spellEnd"/>
      <w:r w:rsidRPr="00F13AF4">
        <w:rPr>
          <w:sz w:val="16"/>
        </w:rPr>
        <w:t xml:space="preserve"> and Mischief Reef. From near-self-sufficiency in 1993-96, </w:t>
      </w:r>
      <w:smartTag w:uri="urn:schemas-microsoft-com:office:smarttags" w:element="country-region">
        <w:smartTag w:uri="urn:schemas-microsoft-com:office:smarttags" w:element="place">
          <w:r w:rsidRPr="00F13AF4">
            <w:rPr>
              <w:sz w:val="16"/>
            </w:rPr>
            <w:t>China</w:t>
          </w:r>
        </w:smartTag>
      </w:smartTag>
      <w:r w:rsidRPr="00F13AF4">
        <w:rPr>
          <w:sz w:val="16"/>
        </w:rPr>
        <w:t xml:space="preserve"> will need to import 60 per cent of its oil needs by 2020: this explains the urgency of grabbing possibly mineral-rich economic zones around these islands. And, of course, this explains their overtures to </w:t>
      </w:r>
      <w:smartTag w:uri="urn:schemas-microsoft-com:office:smarttags" w:element="country-region">
        <w:smartTag w:uri="urn:schemas-microsoft-com:office:smarttags" w:element="place">
          <w:r w:rsidRPr="00F13AF4">
            <w:rPr>
              <w:sz w:val="16"/>
            </w:rPr>
            <w:t>Kazakhstan</w:t>
          </w:r>
        </w:smartTag>
      </w:smartTag>
      <w:r w:rsidRPr="00F13AF4">
        <w:rPr>
          <w:sz w:val="16"/>
        </w:rPr>
        <w:t xml:space="preserve"> and other Central Asian republics.  </w:t>
      </w:r>
      <w:r w:rsidRPr="00F13AF4">
        <w:rPr>
          <w:rStyle w:val="underline"/>
        </w:rPr>
        <w:t>What better way to distract people's attention from economic folly and an ideologically bankrupt polity than by going to war</w:t>
      </w:r>
      <w:r w:rsidRPr="00F13AF4">
        <w:rPr>
          <w:sz w:val="16"/>
        </w:rPr>
        <w:t xml:space="preserve">? I predicted in The Danger from </w:t>
      </w:r>
      <w:smartTag w:uri="urn:schemas-microsoft-com:office:smarttags" w:element="country-region">
        <w:r w:rsidRPr="00F13AF4">
          <w:rPr>
            <w:sz w:val="16"/>
          </w:rPr>
          <w:t>China</w:t>
        </w:r>
      </w:smartTag>
      <w:r w:rsidRPr="00F13AF4">
        <w:rPr>
          <w:sz w:val="16"/>
        </w:rPr>
        <w:t xml:space="preserve"> in 1998 that </w:t>
      </w:r>
      <w:smartTag w:uri="urn:schemas-microsoft-com:office:smarttags" w:element="country-region">
        <w:r w:rsidRPr="00F13AF4">
          <w:rPr>
            <w:rStyle w:val="underline"/>
          </w:rPr>
          <w:t>China</w:t>
        </w:r>
      </w:smartTag>
      <w:r w:rsidRPr="00F13AF4">
        <w:rPr>
          <w:rStyle w:val="underline"/>
        </w:rPr>
        <w:t xml:space="preserve"> would attack </w:t>
      </w:r>
      <w:smartTag w:uri="urn:schemas-microsoft-com:office:smarttags" w:element="country-region">
        <w:r w:rsidRPr="00F13AF4">
          <w:rPr>
            <w:rStyle w:val="underline"/>
          </w:rPr>
          <w:t>Taiwan</w:t>
        </w:r>
      </w:smartTag>
      <w:r w:rsidRPr="00F13AF4">
        <w:rPr>
          <w:rStyle w:val="underline"/>
        </w:rPr>
        <w:t xml:space="preserve">, </w:t>
      </w:r>
      <w:smartTag w:uri="urn:schemas-microsoft-com:office:smarttags" w:element="country-region">
        <w:r w:rsidRPr="00F13AF4">
          <w:rPr>
            <w:rStyle w:val="underline"/>
          </w:rPr>
          <w:t>Russia</w:t>
        </w:r>
      </w:smartTag>
      <w:r w:rsidRPr="00F13AF4">
        <w:rPr>
          <w:rStyle w:val="underline"/>
        </w:rPr>
        <w:t xml:space="preserve"> </w:t>
      </w:r>
      <w:r w:rsidRPr="00F13AF4">
        <w:rPr>
          <w:sz w:val="16"/>
        </w:rPr>
        <w:t xml:space="preserve">(in Siberia) </w:t>
      </w:r>
      <w:r w:rsidRPr="00F13AF4">
        <w:rPr>
          <w:rStyle w:val="underline"/>
        </w:rPr>
        <w:t xml:space="preserve">and </w:t>
      </w:r>
      <w:smartTag w:uri="urn:schemas-microsoft-com:office:smarttags" w:element="country-region">
        <w:smartTag w:uri="urn:schemas-microsoft-com:office:smarttags" w:element="place">
          <w:r w:rsidRPr="00F13AF4">
            <w:rPr>
              <w:rStyle w:val="underline"/>
            </w:rPr>
            <w:t>Japan</w:t>
          </w:r>
        </w:smartTag>
      </w:smartTag>
      <w:r w:rsidRPr="00F13AF4">
        <w:rPr>
          <w:rStyle w:val="underline"/>
        </w:rPr>
        <w:t xml:space="preserve"> </w:t>
      </w:r>
      <w:r w:rsidRPr="00F13AF4">
        <w:rPr>
          <w:sz w:val="16"/>
        </w:rPr>
        <w:t xml:space="preserve">(an </w:t>
      </w:r>
      <w:proofErr w:type="spellStart"/>
      <w:r w:rsidRPr="00F13AF4">
        <w:rPr>
          <w:sz w:val="16"/>
        </w:rPr>
        <w:t>electro magnetic</w:t>
      </w:r>
      <w:proofErr w:type="spellEnd"/>
      <w:r w:rsidRPr="00F13AF4">
        <w:rPr>
          <w:sz w:val="16"/>
        </w:rPr>
        <w:t xml:space="preserve"> pulse in the atmosphere) </w:t>
      </w:r>
      <w:r w:rsidRPr="00F13AF4">
        <w:rPr>
          <w:rStyle w:val="underline"/>
        </w:rPr>
        <w:t>in the next few years. They are building ballistic-missile-armed nuclear submarines</w:t>
      </w:r>
      <w:r w:rsidRPr="00F13AF4">
        <w:rPr>
          <w:sz w:val="16"/>
        </w:rPr>
        <w:t>, which they will have by the end of the decade</w:t>
      </w:r>
      <w:r w:rsidRPr="00F13AF4">
        <w:rPr>
          <w:rStyle w:val="underline"/>
        </w:rPr>
        <w:t>. China has 20 intercontinental ballistic missiles that can hit Los Angeles and San Francisco</w:t>
      </w:r>
      <w:r w:rsidRPr="00F13AF4">
        <w:rPr>
          <w:sz w:val="16"/>
        </w:rPr>
        <w:t xml:space="preserve">, so the Americans had better worry too. </w:t>
      </w:r>
    </w:p>
    <w:p w:rsidR="00526C67" w:rsidRDefault="00526C67" w:rsidP="00526C67">
      <w:pPr>
        <w:pStyle w:val="Heading3"/>
      </w:pPr>
      <w:r>
        <w:lastRenderedPageBreak/>
        <w:t xml:space="preserve">     A2: No War</w:t>
      </w:r>
    </w:p>
    <w:p w:rsidR="00526C67" w:rsidRDefault="00526C67" w:rsidP="00526C67">
      <w:pPr>
        <w:pStyle w:val="Heading4"/>
      </w:pPr>
      <w:r>
        <w:t>Shocks causes diversionary wars</w:t>
      </w:r>
    </w:p>
    <w:p w:rsidR="00526C67" w:rsidRPr="000A371D" w:rsidRDefault="00526C67" w:rsidP="00526C67">
      <w:pPr>
        <w:rPr>
          <w:rStyle w:val="Style13ptBold"/>
        </w:rPr>
      </w:pPr>
      <w:proofErr w:type="spellStart"/>
      <w:r w:rsidRPr="000A371D">
        <w:rPr>
          <w:rStyle w:val="Style13ptBold"/>
        </w:rPr>
        <w:t>DeWeaver</w:t>
      </w:r>
      <w:proofErr w:type="spellEnd"/>
      <w:r w:rsidRPr="000A371D">
        <w:rPr>
          <w:rStyle w:val="Style13ptBold"/>
        </w:rPr>
        <w:t xml:space="preserve"> 13</w:t>
      </w:r>
    </w:p>
    <w:p w:rsidR="00526C67" w:rsidRDefault="00526C67" w:rsidP="00526C67">
      <w:r>
        <w:t xml:space="preserve">(Mark A., Ph.D., manages the emerging markets fund </w:t>
      </w:r>
      <w:proofErr w:type="spellStart"/>
      <w:r>
        <w:t>Quantrarian</w:t>
      </w:r>
      <w:proofErr w:type="spellEnd"/>
      <w:r>
        <w:t xml:space="preserve"> Asia Hedge, “The Threat </w:t>
      </w:r>
      <w:proofErr w:type="gramStart"/>
      <w:r>
        <w:t>Of A</w:t>
      </w:r>
      <w:proofErr w:type="gramEnd"/>
      <w:r>
        <w:t xml:space="preserve"> Declining China,” 6-17-13, </w:t>
      </w:r>
      <w:hyperlink r:id="rId18" w:history="1">
        <w:r w:rsidRPr="001C6353">
          <w:rPr>
            <w:rStyle w:val="Hyperlink"/>
          </w:rPr>
          <w:t>http://www.ibtimes.com/threat-declining-china-1310023</w:t>
        </w:r>
      </w:hyperlink>
      <w:r>
        <w:t>)</w:t>
      </w:r>
    </w:p>
    <w:p w:rsidR="00526C67" w:rsidRPr="000A371D" w:rsidRDefault="00526C67" w:rsidP="00526C67"/>
    <w:p w:rsidR="00526C67" w:rsidRPr="00526C67" w:rsidRDefault="00526C67" w:rsidP="00526C67">
      <w:pPr>
        <w:rPr>
          <w:sz w:val="16"/>
        </w:rPr>
      </w:pPr>
      <w:r w:rsidRPr="000A371D">
        <w:rPr>
          <w:sz w:val="16"/>
        </w:rPr>
        <w:t xml:space="preserve">As the Chinese juggernaut starts to lose momentum, should Americans be breathing a collective sigh of relief? Not really. Unfortunately, </w:t>
      </w:r>
      <w:r w:rsidRPr="000A371D">
        <w:rPr>
          <w:rStyle w:val="StyleUnderline"/>
          <w:highlight w:val="yellow"/>
        </w:rPr>
        <w:t>China’s decline is</w:t>
      </w:r>
      <w:r w:rsidRPr="007064CC">
        <w:rPr>
          <w:rStyle w:val="StyleUnderline"/>
        </w:rPr>
        <w:t xml:space="preserve"> likely to</w:t>
      </w:r>
      <w:r w:rsidRPr="007064CC">
        <w:rPr>
          <w:sz w:val="16"/>
        </w:rPr>
        <w:t xml:space="preserve"> be a lot</w:t>
      </w:r>
      <w:r w:rsidRPr="000A371D">
        <w:rPr>
          <w:sz w:val="16"/>
        </w:rPr>
        <w:t xml:space="preserve"> </w:t>
      </w:r>
      <w:r w:rsidRPr="000A371D">
        <w:rPr>
          <w:rStyle w:val="Emphasis"/>
          <w:highlight w:val="yellow"/>
        </w:rPr>
        <w:t>less peaceful than</w:t>
      </w:r>
      <w:r w:rsidRPr="007064CC">
        <w:rPr>
          <w:rStyle w:val="Emphasis"/>
        </w:rPr>
        <w:t xml:space="preserve"> its </w:t>
      </w:r>
      <w:r w:rsidRPr="000A371D">
        <w:rPr>
          <w:rStyle w:val="Emphasis"/>
          <w:highlight w:val="yellow"/>
        </w:rPr>
        <w:t>rise</w:t>
      </w:r>
      <w:r w:rsidRPr="007064CC">
        <w:rPr>
          <w:rStyle w:val="Emphasis"/>
        </w:rPr>
        <w:t xml:space="preserve">. </w:t>
      </w:r>
      <w:r w:rsidRPr="007064CC">
        <w:rPr>
          <w:rStyle w:val="Emphasis"/>
          <w:sz w:val="12"/>
          <w:u w:val="none"/>
        </w:rPr>
        <w:t>¶</w:t>
      </w:r>
      <w:r w:rsidRPr="000A371D">
        <w:rPr>
          <w:sz w:val="16"/>
        </w:rPr>
        <w:t xml:space="preserve"> </w:t>
      </w:r>
      <w:proofErr w:type="gramStart"/>
      <w:r w:rsidRPr="000A371D">
        <w:rPr>
          <w:rStyle w:val="StyleUnderline"/>
        </w:rPr>
        <w:t>Slower</w:t>
      </w:r>
      <w:proofErr w:type="gramEnd"/>
      <w:r w:rsidRPr="000A371D">
        <w:rPr>
          <w:rStyle w:val="StyleUnderline"/>
        </w:rPr>
        <w:t xml:space="preserve"> growth will pose an existential problem for the C</w:t>
      </w:r>
      <w:r w:rsidRPr="000A371D">
        <w:rPr>
          <w:sz w:val="16"/>
        </w:rPr>
        <w:t xml:space="preserve">hinese </w:t>
      </w:r>
      <w:r w:rsidRPr="000A371D">
        <w:rPr>
          <w:rStyle w:val="StyleUnderline"/>
        </w:rPr>
        <w:t>C</w:t>
      </w:r>
      <w:r w:rsidRPr="000A371D">
        <w:rPr>
          <w:sz w:val="16"/>
        </w:rPr>
        <w:t xml:space="preserve">ommunist </w:t>
      </w:r>
      <w:r w:rsidRPr="000A371D">
        <w:rPr>
          <w:rStyle w:val="StyleUnderline"/>
        </w:rPr>
        <w:t>P</w:t>
      </w:r>
      <w:r w:rsidRPr="000A371D">
        <w:rPr>
          <w:sz w:val="16"/>
        </w:rPr>
        <w:t xml:space="preserve">arty. Ever since the end of the Maoist era in 1978, </w:t>
      </w:r>
      <w:r w:rsidRPr="000A371D">
        <w:rPr>
          <w:rStyle w:val="StyleUnderline"/>
          <w:highlight w:val="yellow"/>
        </w:rPr>
        <w:t>economic development has been the Party’s</w:t>
      </w:r>
      <w:r w:rsidRPr="000A371D">
        <w:rPr>
          <w:rStyle w:val="StyleUnderline"/>
        </w:rPr>
        <w:t xml:space="preserve"> primary </w:t>
      </w:r>
      <w:r w:rsidRPr="000A371D">
        <w:rPr>
          <w:rStyle w:val="StyleUnderline"/>
          <w:highlight w:val="yellow"/>
        </w:rPr>
        <w:t xml:space="preserve">source of </w:t>
      </w:r>
      <w:r w:rsidRPr="007064CC">
        <w:rPr>
          <w:rStyle w:val="StyleUnderline"/>
          <w:highlight w:val="yellow"/>
        </w:rPr>
        <w:t>legitimacy. A</w:t>
      </w:r>
      <w:r w:rsidRPr="007064CC">
        <w:rPr>
          <w:rStyle w:val="StyleUnderline"/>
        </w:rPr>
        <w:t xml:space="preserve"> prolonged</w:t>
      </w:r>
      <w:r w:rsidRPr="000A371D">
        <w:rPr>
          <w:rStyle w:val="StyleUnderline"/>
        </w:rPr>
        <w:t xml:space="preserve"> </w:t>
      </w:r>
      <w:r w:rsidRPr="000A371D">
        <w:rPr>
          <w:rStyle w:val="StyleUnderline"/>
          <w:highlight w:val="yellow"/>
        </w:rPr>
        <w:t>slowdown will weaken its</w:t>
      </w:r>
      <w:r w:rsidRPr="000A371D">
        <w:rPr>
          <w:rStyle w:val="StyleUnderline"/>
        </w:rPr>
        <w:t xml:space="preserve"> hold on </w:t>
      </w:r>
      <w:r w:rsidRPr="000A371D">
        <w:rPr>
          <w:rStyle w:val="StyleUnderline"/>
          <w:highlight w:val="yellow"/>
        </w:rPr>
        <w:t>power</w:t>
      </w:r>
      <w:r w:rsidRPr="000A371D">
        <w:rPr>
          <w:sz w:val="16"/>
        </w:rPr>
        <w:t xml:space="preserve"> in much the same way that crop failures during imperial times undermined the emperor’s claim to the “mandate of heaven.” If China is not going to be “number one” after all, some other justification for Party rule will be urgently needed.</w:t>
      </w:r>
      <w:r w:rsidRPr="000A371D">
        <w:rPr>
          <w:sz w:val="12"/>
        </w:rPr>
        <w:t>¶</w:t>
      </w:r>
      <w:r w:rsidRPr="000A371D">
        <w:rPr>
          <w:sz w:val="16"/>
        </w:rPr>
        <w:t xml:space="preserve"> </w:t>
      </w:r>
      <w:r w:rsidRPr="000A371D">
        <w:rPr>
          <w:rStyle w:val="Emphasis"/>
          <w:highlight w:val="yellow"/>
        </w:rPr>
        <w:t>The Party’s best bet will be</w:t>
      </w:r>
      <w:r w:rsidRPr="000A371D">
        <w:rPr>
          <w:rStyle w:val="Emphasis"/>
        </w:rPr>
        <w:t xml:space="preserve"> to play </w:t>
      </w:r>
      <w:r w:rsidRPr="000A371D">
        <w:rPr>
          <w:rStyle w:val="Emphasis"/>
          <w:highlight w:val="yellow"/>
        </w:rPr>
        <w:t>the nationalist card</w:t>
      </w:r>
      <w:r w:rsidRPr="000A371D">
        <w:rPr>
          <w:sz w:val="16"/>
        </w:rPr>
        <w:t xml:space="preserve">, making the defense of the “motherland” its primary mission. This will not be difficult. </w:t>
      </w:r>
      <w:r w:rsidRPr="000A371D">
        <w:rPr>
          <w:rStyle w:val="StyleUnderline"/>
          <w:highlight w:val="yellow"/>
        </w:rPr>
        <w:t>It will be easy to blame</w:t>
      </w:r>
      <w:r w:rsidRPr="000A371D">
        <w:rPr>
          <w:rStyle w:val="StyleUnderline"/>
        </w:rPr>
        <w:t xml:space="preserve"> China’s </w:t>
      </w:r>
      <w:r w:rsidRPr="007064CC">
        <w:rPr>
          <w:rStyle w:val="StyleUnderline"/>
        </w:rPr>
        <w:t xml:space="preserve">economic </w:t>
      </w:r>
      <w:r w:rsidRPr="000A371D">
        <w:rPr>
          <w:rStyle w:val="StyleUnderline"/>
          <w:highlight w:val="yellow"/>
        </w:rPr>
        <w:t>failures on</w:t>
      </w:r>
      <w:r w:rsidRPr="000A371D">
        <w:rPr>
          <w:sz w:val="16"/>
        </w:rPr>
        <w:t xml:space="preserve"> the machinations of </w:t>
      </w:r>
      <w:r w:rsidRPr="000A371D">
        <w:rPr>
          <w:rStyle w:val="StyleUnderline"/>
          <w:highlight w:val="yellow"/>
        </w:rPr>
        <w:t>foreign powers</w:t>
      </w:r>
      <w:r w:rsidRPr="000A371D">
        <w:rPr>
          <w:sz w:val="16"/>
        </w:rPr>
        <w:t>, even as Mao Zedong did in his famous speech proclaiming the founding of the People’s Republic in 1949. The fact that China had “fallen behind,” he said, was “due entirely to oppression and exploitation by foreign imperialism and domestic reactionary governments.”</w:t>
      </w:r>
      <w:r w:rsidRPr="000A371D">
        <w:rPr>
          <w:sz w:val="12"/>
        </w:rPr>
        <w:t>¶</w:t>
      </w:r>
      <w:r w:rsidRPr="000A371D">
        <w:rPr>
          <w:sz w:val="16"/>
        </w:rPr>
        <w:t xml:space="preserve"> </w:t>
      </w:r>
      <w:proofErr w:type="gramStart"/>
      <w:r w:rsidRPr="000A371D">
        <w:rPr>
          <w:rStyle w:val="StyleUnderline"/>
          <w:highlight w:val="yellow"/>
        </w:rPr>
        <w:t>It</w:t>
      </w:r>
      <w:proofErr w:type="gramEnd"/>
      <w:r w:rsidRPr="000A371D">
        <w:rPr>
          <w:rStyle w:val="StyleUnderline"/>
          <w:highlight w:val="yellow"/>
        </w:rPr>
        <w:t xml:space="preserve"> will</w:t>
      </w:r>
      <w:r w:rsidRPr="007064CC">
        <w:rPr>
          <w:rStyle w:val="StyleUnderline"/>
        </w:rPr>
        <w:t xml:space="preserve"> also </w:t>
      </w:r>
      <w:r w:rsidRPr="000A371D">
        <w:rPr>
          <w:rStyle w:val="StyleUnderline"/>
          <w:highlight w:val="yellow"/>
        </w:rPr>
        <w:t xml:space="preserve">be easy to </w:t>
      </w:r>
      <w:r w:rsidRPr="000A371D">
        <w:rPr>
          <w:rStyle w:val="Emphasis"/>
          <w:highlight w:val="yellow"/>
        </w:rPr>
        <w:t>put the Chinese economy on a war footing</w:t>
      </w:r>
      <w:r w:rsidRPr="000A371D">
        <w:rPr>
          <w:rStyle w:val="StyleUnderline"/>
        </w:rPr>
        <w:t>.</w:t>
      </w:r>
      <w:r>
        <w:rPr>
          <w:rStyle w:val="StyleUnderline"/>
        </w:rPr>
        <w:t xml:space="preserve"> </w:t>
      </w:r>
      <w:r w:rsidRPr="000A371D">
        <w:rPr>
          <w:sz w:val="16"/>
        </w:rPr>
        <w:t xml:space="preserve">China’s central planning institutions are well suited to the mobilization of resources for defense industries. A military buildup would also help to alleviate excess capacity problems in heavy industry. Total excess capacity in the steel sector, for example, already exceeds total U.S. capacity. </w:t>
      </w:r>
      <w:r w:rsidRPr="000A371D">
        <w:rPr>
          <w:rStyle w:val="StyleUnderline"/>
        </w:rPr>
        <w:t>Arms manufacturing is likely to be seen as a good way to put idle plants back online.</w:t>
      </w:r>
      <w:r>
        <w:rPr>
          <w:rStyle w:val="StyleUnderline"/>
        </w:rPr>
        <w:t xml:space="preserve"> </w:t>
      </w:r>
      <w:r w:rsidRPr="000A371D">
        <w:rPr>
          <w:rStyle w:val="StyleUnderline"/>
          <w:sz w:val="12"/>
        </w:rPr>
        <w:t>¶</w:t>
      </w:r>
      <w:r w:rsidRPr="000A371D">
        <w:rPr>
          <w:sz w:val="16"/>
        </w:rPr>
        <w:t xml:space="preserve"> </w:t>
      </w:r>
      <w:proofErr w:type="gramStart"/>
      <w:r w:rsidRPr="000A371D">
        <w:rPr>
          <w:rStyle w:val="StyleUnderline"/>
          <w:highlight w:val="yellow"/>
        </w:rPr>
        <w:t>The</w:t>
      </w:r>
      <w:proofErr w:type="gramEnd"/>
      <w:r w:rsidRPr="000A371D">
        <w:rPr>
          <w:rStyle w:val="StyleUnderline"/>
          <w:highlight w:val="yellow"/>
        </w:rPr>
        <w:t xml:space="preserve"> implications</w:t>
      </w:r>
      <w:r w:rsidRPr="000A371D">
        <w:rPr>
          <w:rStyle w:val="StyleUnderline"/>
        </w:rPr>
        <w:t xml:space="preserve"> for China’s neighbors </w:t>
      </w:r>
      <w:r w:rsidRPr="000A371D">
        <w:rPr>
          <w:rStyle w:val="StyleUnderline"/>
          <w:highlight w:val="yellow"/>
        </w:rPr>
        <w:t>are</w:t>
      </w:r>
      <w:r w:rsidRPr="000A371D">
        <w:rPr>
          <w:rStyle w:val="StyleUnderline"/>
        </w:rPr>
        <w:t xml:space="preserve"> already </w:t>
      </w:r>
      <w:r w:rsidRPr="000A371D">
        <w:rPr>
          <w:rStyle w:val="StyleUnderline"/>
          <w:highlight w:val="yellow"/>
        </w:rPr>
        <w:t xml:space="preserve">evident in Beijing’s </w:t>
      </w:r>
      <w:r w:rsidRPr="000A371D">
        <w:rPr>
          <w:rStyle w:val="Emphasis"/>
          <w:highlight w:val="yellow"/>
        </w:rPr>
        <w:t>increasingly bellicose insistence</w:t>
      </w:r>
      <w:r w:rsidRPr="000A371D">
        <w:rPr>
          <w:rStyle w:val="StyleUnderline"/>
          <w:highlight w:val="yellow"/>
        </w:rPr>
        <w:t xml:space="preserve"> on</w:t>
      </w:r>
      <w:r w:rsidRPr="000A371D">
        <w:rPr>
          <w:rStyle w:val="StyleUnderline"/>
        </w:rPr>
        <w:t xml:space="preserve"> irredentist </w:t>
      </w:r>
      <w:r w:rsidRPr="000A371D">
        <w:rPr>
          <w:rStyle w:val="StyleUnderline"/>
          <w:highlight w:val="yellow"/>
        </w:rPr>
        <w:t xml:space="preserve">territorial claims. There have been </w:t>
      </w:r>
      <w:r w:rsidRPr="000A371D">
        <w:rPr>
          <w:rStyle w:val="Emphasis"/>
          <w:highlight w:val="yellow"/>
        </w:rPr>
        <w:t>escalating tensions with Japan</w:t>
      </w:r>
      <w:r w:rsidRPr="000A371D">
        <w:rPr>
          <w:rStyle w:val="Emphasis"/>
        </w:rPr>
        <w:t xml:space="preserve"> over the </w:t>
      </w:r>
      <w:proofErr w:type="spellStart"/>
      <w:r w:rsidRPr="000A371D">
        <w:rPr>
          <w:rStyle w:val="Emphasis"/>
        </w:rPr>
        <w:t>Senkaku</w:t>
      </w:r>
      <w:proofErr w:type="spellEnd"/>
      <w:r w:rsidRPr="000A371D">
        <w:rPr>
          <w:rStyle w:val="StyleUnderline"/>
        </w:rPr>
        <w:t xml:space="preserve"> Islands, </w:t>
      </w:r>
      <w:r w:rsidRPr="000A371D">
        <w:rPr>
          <w:rStyle w:val="Emphasis"/>
          <w:highlight w:val="yellow"/>
        </w:rPr>
        <w:t>spats in the S</w:t>
      </w:r>
      <w:r w:rsidRPr="000A371D">
        <w:rPr>
          <w:sz w:val="16"/>
        </w:rPr>
        <w:t xml:space="preserve">outh </w:t>
      </w:r>
      <w:r w:rsidRPr="000A371D">
        <w:rPr>
          <w:rStyle w:val="Emphasis"/>
          <w:highlight w:val="yellow"/>
        </w:rPr>
        <w:t>C</w:t>
      </w:r>
      <w:r w:rsidRPr="000A371D">
        <w:rPr>
          <w:sz w:val="16"/>
        </w:rPr>
        <w:t xml:space="preserve">hina </w:t>
      </w:r>
      <w:r w:rsidRPr="000A371D">
        <w:rPr>
          <w:rStyle w:val="Emphasis"/>
          <w:highlight w:val="yellow"/>
        </w:rPr>
        <w:t>S</w:t>
      </w:r>
      <w:r w:rsidRPr="000A371D">
        <w:rPr>
          <w:sz w:val="16"/>
        </w:rPr>
        <w:t>ea involving areas claimed by Vietnam</w:t>
      </w:r>
      <w:r w:rsidRPr="000A371D">
        <w:rPr>
          <w:rStyle w:val="StyleUnderline"/>
        </w:rPr>
        <w:t xml:space="preserve">, </w:t>
      </w:r>
      <w:r w:rsidRPr="000A371D">
        <w:rPr>
          <w:rStyle w:val="StyleUnderline"/>
          <w:highlight w:val="yellow"/>
        </w:rPr>
        <w:t>and</w:t>
      </w:r>
      <w:r w:rsidRPr="000A371D">
        <w:rPr>
          <w:rStyle w:val="StyleUnderline"/>
        </w:rPr>
        <w:t xml:space="preserve"> even </w:t>
      </w:r>
      <w:r w:rsidRPr="000A371D">
        <w:rPr>
          <w:rStyle w:val="StyleUnderline"/>
          <w:highlight w:val="yellow"/>
        </w:rPr>
        <w:t xml:space="preserve">a </w:t>
      </w:r>
      <w:r w:rsidRPr="000A371D">
        <w:rPr>
          <w:rStyle w:val="Emphasis"/>
          <w:highlight w:val="yellow"/>
        </w:rPr>
        <w:t>Chinese incursion into</w:t>
      </w:r>
      <w:r w:rsidRPr="007064CC">
        <w:rPr>
          <w:rStyle w:val="Emphasis"/>
        </w:rPr>
        <w:t xml:space="preserve"> an </w:t>
      </w:r>
      <w:r w:rsidRPr="000A371D">
        <w:rPr>
          <w:rStyle w:val="Emphasis"/>
          <w:highlight w:val="yellow"/>
        </w:rPr>
        <w:t>India</w:t>
      </w:r>
      <w:r w:rsidRPr="007064CC">
        <w:rPr>
          <w:rStyle w:val="Emphasis"/>
        </w:rPr>
        <w:t>n-controlled Himalayan region</w:t>
      </w:r>
      <w:r w:rsidRPr="000A371D">
        <w:rPr>
          <w:sz w:val="16"/>
        </w:rPr>
        <w:t xml:space="preserve"> claimed by both Beijing and New Delhi. </w:t>
      </w:r>
      <w:r w:rsidRPr="000A371D">
        <w:rPr>
          <w:sz w:val="12"/>
        </w:rPr>
        <w:t>¶</w:t>
      </w:r>
      <w:r w:rsidRPr="000A371D">
        <w:rPr>
          <w:sz w:val="16"/>
        </w:rPr>
        <w:t xml:space="preserve"> </w:t>
      </w:r>
      <w:r w:rsidRPr="000A371D">
        <w:rPr>
          <w:rStyle w:val="StyleUnderline"/>
          <w:highlight w:val="yellow"/>
        </w:rPr>
        <w:t>Such incidents are</w:t>
      </w:r>
      <w:r w:rsidRPr="000A371D">
        <w:rPr>
          <w:rStyle w:val="StyleUnderline"/>
        </w:rPr>
        <w:t xml:space="preserve"> </w:t>
      </w:r>
      <w:r w:rsidRPr="000A371D">
        <w:rPr>
          <w:sz w:val="16"/>
        </w:rPr>
        <w:t xml:space="preserve">often described as competitions for the control of natural resources such as the South China Sea’s oil and natural gas. They are, however, better understood as </w:t>
      </w:r>
      <w:r w:rsidRPr="000A371D">
        <w:rPr>
          <w:rStyle w:val="StyleUnderline"/>
          <w:highlight w:val="yellow"/>
        </w:rPr>
        <w:t>consequences of the Party’s</w:t>
      </w:r>
      <w:r w:rsidRPr="007064CC">
        <w:rPr>
          <w:rStyle w:val="StyleUnderline"/>
        </w:rPr>
        <w:t xml:space="preserve"> domestic </w:t>
      </w:r>
      <w:r w:rsidRPr="007064CC">
        <w:rPr>
          <w:rStyle w:val="StyleUnderline"/>
          <w:highlight w:val="yellow"/>
        </w:rPr>
        <w:t>agenda</w:t>
      </w:r>
      <w:r w:rsidRPr="000A371D">
        <w:rPr>
          <w:rStyle w:val="StyleUnderline"/>
        </w:rPr>
        <w:t>.</w:t>
      </w:r>
      <w:r w:rsidRPr="000A371D">
        <w:rPr>
          <w:sz w:val="16"/>
        </w:rPr>
        <w:t xml:space="preserve"> And as public relations exercises they have been remarkably successful. Chinese anti-Japanese sentiment is now at fever pitch, with many of China’s </w:t>
      </w:r>
      <w:proofErr w:type="spellStart"/>
      <w:r w:rsidRPr="000A371D">
        <w:rPr>
          <w:sz w:val="16"/>
        </w:rPr>
        <w:t>netizens</w:t>
      </w:r>
      <w:proofErr w:type="spellEnd"/>
      <w:r w:rsidRPr="000A371D">
        <w:rPr>
          <w:sz w:val="16"/>
        </w:rPr>
        <w:t xml:space="preserve"> expressing strident support for military action against Japan to recover lost territories, right historical wrongs, and avenge past humiliations. </w:t>
      </w:r>
      <w:r w:rsidRPr="000A371D">
        <w:rPr>
          <w:sz w:val="12"/>
        </w:rPr>
        <w:t>¶</w:t>
      </w:r>
      <w:r w:rsidRPr="000A371D">
        <w:rPr>
          <w:sz w:val="16"/>
        </w:rPr>
        <w:t xml:space="preserve"> U.S. policymakers need to realize that </w:t>
      </w:r>
      <w:r w:rsidRPr="007064CC">
        <w:rPr>
          <w:rStyle w:val="Emphasis"/>
        </w:rPr>
        <w:t>this</w:t>
      </w:r>
      <w:r w:rsidRPr="000A371D">
        <w:rPr>
          <w:rStyle w:val="Emphasis"/>
        </w:rPr>
        <w:t xml:space="preserve"> type of </w:t>
      </w:r>
      <w:r w:rsidRPr="000A371D">
        <w:rPr>
          <w:rStyle w:val="Emphasis"/>
          <w:highlight w:val="yellow"/>
        </w:rPr>
        <w:t>nationalist sentiment is</w:t>
      </w:r>
      <w:r w:rsidRPr="007064CC">
        <w:rPr>
          <w:rStyle w:val="Emphasis"/>
        </w:rPr>
        <w:t xml:space="preserve"> going to be </w:t>
      </w:r>
      <w:r w:rsidRPr="000A371D">
        <w:rPr>
          <w:rStyle w:val="Emphasis"/>
          <w:highlight w:val="yellow"/>
        </w:rPr>
        <w:t xml:space="preserve">the Party’s ace in the </w:t>
      </w:r>
      <w:r w:rsidRPr="007064CC">
        <w:rPr>
          <w:rStyle w:val="Emphasis"/>
          <w:highlight w:val="yellow"/>
        </w:rPr>
        <w:t xml:space="preserve">hole once </w:t>
      </w:r>
      <w:r w:rsidRPr="000A371D">
        <w:rPr>
          <w:rStyle w:val="Emphasis"/>
          <w:highlight w:val="yellow"/>
        </w:rPr>
        <w:t>the economy slows</w:t>
      </w:r>
      <w:r w:rsidRPr="007064CC">
        <w:t>.</w:t>
      </w:r>
      <w:r w:rsidRPr="000A371D">
        <w:rPr>
          <w:sz w:val="16"/>
        </w:rPr>
        <w:t xml:space="preserve"> Beijing can therefore be expected to prefer that international disputes remain unresolved. Its objective will be to keep the Chinese public distracted by possible foreign threats to China’s national security and economic development. </w:t>
      </w:r>
    </w:p>
    <w:p w:rsidR="00526C67" w:rsidRPr="00FE2831" w:rsidRDefault="00526C67" w:rsidP="00526C67">
      <w:pPr>
        <w:pStyle w:val="Heading4"/>
      </w:pPr>
      <w:r>
        <w:t xml:space="preserve">Collapse causes </w:t>
      </w:r>
      <w:r w:rsidRPr="00FE2831">
        <w:rPr>
          <w:u w:val="single"/>
        </w:rPr>
        <w:t>internal instability</w:t>
      </w:r>
      <w:r>
        <w:t xml:space="preserve"> and </w:t>
      </w:r>
      <w:r w:rsidRPr="00FE2831">
        <w:rPr>
          <w:u w:val="single"/>
        </w:rPr>
        <w:t>refugees</w:t>
      </w:r>
      <w:r>
        <w:t xml:space="preserve"> and </w:t>
      </w:r>
      <w:r w:rsidRPr="00FE2831">
        <w:rPr>
          <w:u w:val="single"/>
        </w:rPr>
        <w:t>crushes interdependence</w:t>
      </w:r>
      <w:r>
        <w:t xml:space="preserve"> --- escalates to </w:t>
      </w:r>
      <w:r>
        <w:rPr>
          <w:u w:val="single"/>
        </w:rPr>
        <w:t>major war</w:t>
      </w:r>
    </w:p>
    <w:p w:rsidR="00526C67" w:rsidRDefault="00526C67" w:rsidP="00526C67">
      <w:r w:rsidRPr="00FE2831">
        <w:rPr>
          <w:rStyle w:val="Style13ptBold"/>
        </w:rPr>
        <w:t>Kane 1</w:t>
      </w:r>
      <w:r>
        <w:t xml:space="preserve"> – Dr. Thomas M., Professor of Security Studies at the University of Hull, “China's Hunger: The Consequences of a Rising Demand for Food and Energy”, Parameters, </w:t>
      </w:r>
      <w:proofErr w:type="gramStart"/>
      <w:r>
        <w:t>Autumn</w:t>
      </w:r>
      <w:proofErr w:type="gramEnd"/>
      <w:r>
        <w:t>, http://www.carlisle.army.mil/USAWC/parameters/Articles/01autumn/Kane.htm</w:t>
      </w:r>
    </w:p>
    <w:p w:rsidR="00526C67" w:rsidRDefault="00526C67" w:rsidP="00526C67"/>
    <w:p w:rsidR="00526C67" w:rsidRPr="007F252A" w:rsidRDefault="00526C67" w:rsidP="00526C67">
      <w:pPr>
        <w:rPr>
          <w:sz w:val="16"/>
        </w:rPr>
      </w:pPr>
      <w:r w:rsidRPr="00FE2831">
        <w:rPr>
          <w:sz w:val="16"/>
        </w:rPr>
        <w:t>The Price of Failure</w:t>
      </w:r>
      <w:r>
        <w:rPr>
          <w:sz w:val="16"/>
        </w:rPr>
        <w:t xml:space="preserve"> </w:t>
      </w:r>
      <w:proofErr w:type="gramStart"/>
      <w:r w:rsidRPr="00FE2831">
        <w:rPr>
          <w:sz w:val="16"/>
        </w:rPr>
        <w:t>Despite</w:t>
      </w:r>
      <w:proofErr w:type="gramEnd"/>
      <w:r w:rsidRPr="00FE2831">
        <w:rPr>
          <w:sz w:val="16"/>
        </w:rPr>
        <w:t xml:space="preserve"> China's problems with its food supply, the Chinese do not appear to be in danger of widespread starvation. Nevertheless, one cannot rule out the prospect entirely, especially if the earth's climate actually is getting warmer. The consequences of general famine in a country with over a billion people clearly would be catastrophic. The effects of oil shortages and industrial stagnation would be less lurid, but </w:t>
      </w:r>
      <w:r w:rsidRPr="00FE2831">
        <w:rPr>
          <w:rStyle w:val="StyleUnderline"/>
        </w:rPr>
        <w:t xml:space="preserve">economic collapse would </w:t>
      </w:r>
      <w:r w:rsidRPr="00FE2831">
        <w:rPr>
          <w:rStyle w:val="Emphasis"/>
        </w:rPr>
        <w:t>endanger China's political stability</w:t>
      </w:r>
      <w:r w:rsidRPr="00FE2831">
        <w:rPr>
          <w:rStyle w:val="StyleUnderline"/>
        </w:rPr>
        <w:t xml:space="preserve"> whether that collapse came with a bang or a whimper</w:t>
      </w:r>
      <w:r w:rsidRPr="00FE2831">
        <w:rPr>
          <w:sz w:val="16"/>
        </w:rPr>
        <w:t>.</w:t>
      </w:r>
      <w:r>
        <w:rPr>
          <w:sz w:val="16"/>
        </w:rPr>
        <w:t xml:space="preserve"> </w:t>
      </w:r>
      <w:r w:rsidRPr="00FE2831">
        <w:rPr>
          <w:rStyle w:val="StyleUnderline"/>
        </w:rPr>
        <w:t xml:space="preserve">PRC society has become </w:t>
      </w:r>
      <w:r w:rsidRPr="00FE2831">
        <w:rPr>
          <w:rStyle w:val="Emphasis"/>
        </w:rPr>
        <w:t>dangerously fractured</w:t>
      </w:r>
      <w:r w:rsidRPr="00FE2831">
        <w:rPr>
          <w:rStyle w:val="StyleUnderline"/>
        </w:rPr>
        <w:t>. As</w:t>
      </w:r>
      <w:r w:rsidRPr="00FE2831">
        <w:rPr>
          <w:sz w:val="16"/>
        </w:rPr>
        <w:t xml:space="preserve"> the coastal </w:t>
      </w:r>
      <w:r w:rsidRPr="00FE2831">
        <w:rPr>
          <w:rStyle w:val="StyleUnderline"/>
        </w:rPr>
        <w:t>cities grow richer and</w:t>
      </w:r>
      <w:r w:rsidRPr="00FE2831">
        <w:rPr>
          <w:sz w:val="16"/>
        </w:rPr>
        <w:t xml:space="preserve"> more cosmopolitan while the </w:t>
      </w:r>
      <w:r w:rsidRPr="00FE2831">
        <w:rPr>
          <w:rStyle w:val="StyleUnderline"/>
        </w:rPr>
        <w:t>rural</w:t>
      </w:r>
      <w:r w:rsidRPr="00FE2831">
        <w:rPr>
          <w:sz w:val="16"/>
        </w:rPr>
        <w:t xml:space="preserve"> inland </w:t>
      </w:r>
      <w:r w:rsidRPr="00FE2831">
        <w:rPr>
          <w:rStyle w:val="StyleUnderline"/>
        </w:rPr>
        <w:t>provinces grow poorer</w:t>
      </w:r>
      <w:r w:rsidRPr="00FE2831">
        <w:rPr>
          <w:sz w:val="16"/>
        </w:rPr>
        <w:t xml:space="preserve">, the </w:t>
      </w:r>
      <w:r w:rsidRPr="00FE2831">
        <w:rPr>
          <w:rStyle w:val="StyleUnderline"/>
        </w:rPr>
        <w:t>political interests</w:t>
      </w:r>
      <w:r w:rsidRPr="00FE2831">
        <w:rPr>
          <w:sz w:val="16"/>
        </w:rPr>
        <w:t xml:space="preserve"> of the two regions </w:t>
      </w:r>
      <w:r w:rsidRPr="00FE2831">
        <w:rPr>
          <w:rStyle w:val="StyleUnderline"/>
        </w:rPr>
        <w:t>become</w:t>
      </w:r>
      <w:r w:rsidRPr="00FE2831">
        <w:rPr>
          <w:sz w:val="16"/>
        </w:rPr>
        <w:t xml:space="preserve"> ever </w:t>
      </w:r>
      <w:r w:rsidRPr="00FE2831">
        <w:rPr>
          <w:rStyle w:val="StyleUnderline"/>
        </w:rPr>
        <w:t>less compatible</w:t>
      </w:r>
      <w:r w:rsidRPr="00FE2831">
        <w:rPr>
          <w:sz w:val="16"/>
        </w:rPr>
        <w:t>. Increasing the prospects for division yet further, Deng Xiaoping's administrative reforms have strengthened regional potentates at the expense of central authority. As Kent Calder observes,</w:t>
      </w:r>
      <w:r>
        <w:rPr>
          <w:sz w:val="16"/>
        </w:rPr>
        <w:t xml:space="preserve"> </w:t>
      </w:r>
      <w:r w:rsidRPr="00FE2831">
        <w:rPr>
          <w:sz w:val="16"/>
        </w:rPr>
        <w:t xml:space="preserve">In part, this change [erosion of power at the center] is a conscious devolution, initiated by Deng Xiaoping in 1991 to outflank conservative opponents of economic reforms in Beijing nomenclature. But devolution has fed on itself, spurred by the natural desire of local authorities in the affluent and increasingly powerful </w:t>
      </w:r>
      <w:r w:rsidRPr="00FE2831">
        <w:rPr>
          <w:sz w:val="16"/>
        </w:rPr>
        <w:lastRenderedPageBreak/>
        <w:t>coastal provinces to appropriate more and more of the fruits of growth to themselves alone.[49]</w:t>
      </w:r>
      <w:r>
        <w:rPr>
          <w:sz w:val="16"/>
        </w:rPr>
        <w:t xml:space="preserve"> </w:t>
      </w:r>
      <w:r w:rsidRPr="00FE2831">
        <w:rPr>
          <w:sz w:val="16"/>
        </w:rPr>
        <w:t>Other social and economic developments deepen the rifts in Chinese society. The one-child policy, for instance, is disrupting traditional family life, with unknowable consequences for Chinese mores and social cohesion.[50] As families resort to abortion or infanticide to ensure that their one child is a son, the population may come to include an unprecedented preponderance of young, single men. If common gender prejudices have any basis in fact, these males are unlikely to be a source of social stability.</w:t>
      </w:r>
      <w:r>
        <w:rPr>
          <w:sz w:val="16"/>
        </w:rPr>
        <w:t xml:space="preserve"> </w:t>
      </w:r>
      <w:r w:rsidRPr="00FE2831">
        <w:rPr>
          <w:rStyle w:val="StyleUnderline"/>
        </w:rPr>
        <w:t>Under these circumstances, China is vulnerable to unrest</w:t>
      </w:r>
      <w:r w:rsidRPr="00FE2831">
        <w:rPr>
          <w:sz w:val="16"/>
        </w:rPr>
        <w:t xml:space="preserve"> of many kinds. </w:t>
      </w:r>
      <w:r w:rsidRPr="00FE2831">
        <w:rPr>
          <w:rStyle w:val="StyleUnderline"/>
        </w:rPr>
        <w:t>Unemployment</w:t>
      </w:r>
      <w:r w:rsidRPr="00FE2831">
        <w:rPr>
          <w:sz w:val="16"/>
        </w:rPr>
        <w:t xml:space="preserve"> or severe hardship, not to mention actual starvation, </w:t>
      </w:r>
      <w:r w:rsidRPr="00FE2831">
        <w:rPr>
          <w:rStyle w:val="StyleUnderline"/>
        </w:rPr>
        <w:t xml:space="preserve">could easily </w:t>
      </w:r>
      <w:r w:rsidRPr="00FE2831">
        <w:rPr>
          <w:rStyle w:val="Emphasis"/>
        </w:rPr>
        <w:t>trigger popular uprisings</w:t>
      </w:r>
      <w:r w:rsidRPr="00FE2831">
        <w:rPr>
          <w:rStyle w:val="StyleUnderline"/>
        </w:rPr>
        <w:t>. Provincial leaders might</w:t>
      </w:r>
      <w:r w:rsidRPr="00FE2831">
        <w:rPr>
          <w:sz w:val="16"/>
        </w:rPr>
        <w:t xml:space="preserve"> be tempted to </w:t>
      </w:r>
      <w:r w:rsidRPr="00FE2831">
        <w:rPr>
          <w:rStyle w:val="StyleUnderline"/>
        </w:rPr>
        <w:t>secede</w:t>
      </w:r>
      <w:r w:rsidRPr="00FE2831">
        <w:rPr>
          <w:sz w:val="16"/>
        </w:rPr>
        <w:t xml:space="preserve">, perhaps </w:t>
      </w:r>
      <w:r w:rsidRPr="00FE2831">
        <w:rPr>
          <w:rStyle w:val="StyleUnderline"/>
        </w:rPr>
        <w:t>openly</w:t>
      </w:r>
      <w:r w:rsidRPr="00FE2831">
        <w:rPr>
          <w:sz w:val="16"/>
        </w:rPr>
        <w:t xml:space="preserve"> or perhaps by quietly </w:t>
      </w:r>
      <w:r w:rsidRPr="00FE2831">
        <w:rPr>
          <w:rStyle w:val="StyleUnderline"/>
        </w:rPr>
        <w:t>ceasing to obey Beijing's directives. China's leaders</w:t>
      </w:r>
      <w:r w:rsidRPr="00FE2831">
        <w:rPr>
          <w:sz w:val="16"/>
        </w:rPr>
        <w:t xml:space="preserve">, in turn, </w:t>
      </w:r>
      <w:r w:rsidRPr="00FE2831">
        <w:rPr>
          <w:rStyle w:val="StyleUnderline"/>
        </w:rPr>
        <w:t>might adopt drastic measures to forestall such developments</w:t>
      </w:r>
      <w:r w:rsidRPr="00FE2831">
        <w:rPr>
          <w:sz w:val="16"/>
        </w:rPr>
        <w:t>.</w:t>
      </w:r>
      <w:r>
        <w:rPr>
          <w:sz w:val="16"/>
        </w:rPr>
        <w:t xml:space="preserve"> </w:t>
      </w:r>
      <w:r w:rsidRPr="00FE2831">
        <w:rPr>
          <w:rStyle w:val="StyleUnderline"/>
        </w:rPr>
        <w:t>If faced with internal strife, supporters of China's existing regime may return to a more overt form of communist dictatorship</w:t>
      </w:r>
      <w:r w:rsidRPr="00FE2831">
        <w:rPr>
          <w:sz w:val="16"/>
        </w:rPr>
        <w:t>. The PRC has, after all, oscillated between experimentation and orthodoxy continually throughout its existence. Spectacular examples include Mao's Hundred Flowers campaign and the return to conventional Marxism-Leninism after the leftist experiments of the Cultural Revolution, but the process continued throughout the 1980s, when the Chinese referred to it as the "fang-</w:t>
      </w:r>
      <w:proofErr w:type="spellStart"/>
      <w:r w:rsidRPr="00FE2831">
        <w:rPr>
          <w:sz w:val="16"/>
        </w:rPr>
        <w:t>shou</w:t>
      </w:r>
      <w:proofErr w:type="spellEnd"/>
      <w:r w:rsidRPr="00FE2831">
        <w:rPr>
          <w:sz w:val="16"/>
        </w:rPr>
        <w:t xml:space="preserve"> cycle." (Fang means to loosen one's grip; </w:t>
      </w:r>
      <w:proofErr w:type="spellStart"/>
      <w:r w:rsidRPr="00FE2831">
        <w:rPr>
          <w:sz w:val="16"/>
        </w:rPr>
        <w:t>shou</w:t>
      </w:r>
      <w:proofErr w:type="spellEnd"/>
      <w:r w:rsidRPr="00FE2831">
        <w:rPr>
          <w:sz w:val="16"/>
        </w:rPr>
        <w:t xml:space="preserve"> means to tighten it.)[51]</w:t>
      </w:r>
      <w:r>
        <w:rPr>
          <w:sz w:val="16"/>
        </w:rPr>
        <w:t xml:space="preserve"> </w:t>
      </w:r>
      <w:r w:rsidRPr="00FE2831">
        <w:rPr>
          <w:sz w:val="16"/>
        </w:rPr>
        <w:t xml:space="preserve">If order broke down, the Chinese would not be the only people to suffer. </w:t>
      </w:r>
      <w:r w:rsidRPr="00FE2831">
        <w:rPr>
          <w:rStyle w:val="StyleUnderline"/>
        </w:rPr>
        <w:t xml:space="preserve">Civil unrest in the PRC would </w:t>
      </w:r>
      <w:r w:rsidRPr="00FE2831">
        <w:rPr>
          <w:rStyle w:val="Emphasis"/>
        </w:rPr>
        <w:t>disrupt trade relationships</w:t>
      </w:r>
      <w:r w:rsidRPr="00FE2831">
        <w:rPr>
          <w:rStyle w:val="StyleUnderline"/>
        </w:rPr>
        <w:t xml:space="preserve">, </w:t>
      </w:r>
      <w:r w:rsidRPr="00FE2831">
        <w:rPr>
          <w:rStyle w:val="Emphasis"/>
        </w:rPr>
        <w:t>send refugees flowing across borders</w:t>
      </w:r>
      <w:r w:rsidRPr="00FE2831">
        <w:rPr>
          <w:rStyle w:val="StyleUnderline"/>
        </w:rPr>
        <w:t xml:space="preserve">, and </w:t>
      </w:r>
      <w:r w:rsidRPr="00FE2831">
        <w:rPr>
          <w:rStyle w:val="Emphasis"/>
        </w:rPr>
        <w:t>force outside powers to consider intervention</w:t>
      </w:r>
      <w:r w:rsidRPr="00FE2831">
        <w:rPr>
          <w:rStyle w:val="StyleUnderline"/>
        </w:rPr>
        <w:t xml:space="preserve">. If different countries chose to </w:t>
      </w:r>
      <w:r w:rsidRPr="00FE2831">
        <w:rPr>
          <w:rStyle w:val="Emphasis"/>
        </w:rPr>
        <w:t>intervene</w:t>
      </w:r>
      <w:r w:rsidRPr="00FE2831">
        <w:rPr>
          <w:rStyle w:val="StyleUnderline"/>
        </w:rPr>
        <w:t xml:space="preserve"> on different sides, China's struggle could lead to </w:t>
      </w:r>
      <w:r w:rsidRPr="00FE2831">
        <w:rPr>
          <w:rStyle w:val="Emphasis"/>
        </w:rPr>
        <w:t>major war</w:t>
      </w:r>
      <w:r w:rsidRPr="00FE2831">
        <w:rPr>
          <w:sz w:val="16"/>
        </w:rPr>
        <w:t>. In a less apocalyptic but still grim scenario, China's government might try to ward off its demise by attacking adjacent countries.</w:t>
      </w:r>
    </w:p>
    <w:p w:rsidR="00526C67" w:rsidRDefault="00526C67" w:rsidP="00526C67">
      <w:pPr>
        <w:pStyle w:val="Heading4"/>
      </w:pPr>
      <w:r>
        <w:t>Decline sparks nationalism --- causes aggression</w:t>
      </w:r>
    </w:p>
    <w:p w:rsidR="00526C67" w:rsidRPr="00F66944" w:rsidRDefault="00526C67" w:rsidP="00526C67">
      <w:r>
        <w:rPr>
          <w:rStyle w:val="Style13ptBold"/>
        </w:rPr>
        <w:t xml:space="preserve">Mann </w:t>
      </w:r>
      <w:r w:rsidRPr="0088087A">
        <w:rPr>
          <w:rStyle w:val="Style13ptBold"/>
        </w:rPr>
        <w:t>00</w:t>
      </w:r>
      <w:r>
        <w:t xml:space="preserve"> </w:t>
      </w:r>
      <w:r w:rsidRPr="00F66944">
        <w:t>(James, China Expert, American Prospect, 6/5</w:t>
      </w:r>
      <w:r>
        <w:t>, Lexis</w:t>
      </w:r>
      <w:r w:rsidRPr="00F66944">
        <w:t>)</w:t>
      </w:r>
    </w:p>
    <w:p w:rsidR="00526C67" w:rsidRDefault="00526C67" w:rsidP="00526C67">
      <w:pPr>
        <w:rPr>
          <w:sz w:val="16"/>
          <w:szCs w:val="16"/>
        </w:rPr>
      </w:pPr>
    </w:p>
    <w:p w:rsidR="00526C67" w:rsidRPr="007F252A" w:rsidRDefault="00526C67" w:rsidP="00526C67">
      <w:pPr>
        <w:rPr>
          <w:sz w:val="16"/>
          <w:szCs w:val="20"/>
        </w:rPr>
      </w:pPr>
      <w:r w:rsidRPr="0088087A">
        <w:rPr>
          <w:sz w:val="16"/>
          <w:szCs w:val="20"/>
        </w:rPr>
        <w:t xml:space="preserve">The second political change the WTO will accentuate is already evident in China today. </w:t>
      </w:r>
      <w:r w:rsidRPr="0088087A">
        <w:rPr>
          <w:szCs w:val="20"/>
          <w:highlight w:val="yellow"/>
          <w:u w:val="single"/>
        </w:rPr>
        <w:t>In the face of</w:t>
      </w:r>
      <w:r w:rsidRPr="0088087A">
        <w:rPr>
          <w:szCs w:val="20"/>
          <w:u w:val="single"/>
        </w:rPr>
        <w:t xml:space="preserve"> growing </w:t>
      </w:r>
      <w:r w:rsidRPr="0088087A">
        <w:rPr>
          <w:szCs w:val="20"/>
          <w:highlight w:val="yellow"/>
          <w:u w:val="single"/>
        </w:rPr>
        <w:t>economic difficulties</w:t>
      </w:r>
      <w:r w:rsidRPr="0088087A">
        <w:rPr>
          <w:szCs w:val="20"/>
          <w:u w:val="single"/>
        </w:rPr>
        <w:t xml:space="preserve">, the </w:t>
      </w:r>
      <w:r w:rsidRPr="0088087A">
        <w:rPr>
          <w:szCs w:val="20"/>
          <w:highlight w:val="yellow"/>
          <w:u w:val="single"/>
        </w:rPr>
        <w:t xml:space="preserve">Chinese leadership is likely to adopt a </w:t>
      </w:r>
      <w:r w:rsidRPr="0088087A">
        <w:rPr>
          <w:rStyle w:val="Emphasis"/>
          <w:highlight w:val="yellow"/>
        </w:rPr>
        <w:t>much more assertive</w:t>
      </w:r>
      <w:r w:rsidRPr="0088087A">
        <w:rPr>
          <w:b/>
          <w:szCs w:val="20"/>
          <w:highlight w:val="yellow"/>
          <w:u w:val="single"/>
        </w:rPr>
        <w:t xml:space="preserve"> </w:t>
      </w:r>
      <w:r w:rsidRPr="0088087A">
        <w:rPr>
          <w:szCs w:val="20"/>
          <w:highlight w:val="yellow"/>
          <w:u w:val="single"/>
        </w:rPr>
        <w:t xml:space="preserve">foreign policy. Strident nationalism is the </w:t>
      </w:r>
      <w:r w:rsidRPr="0088087A">
        <w:rPr>
          <w:rStyle w:val="Emphasis"/>
          <w:highlight w:val="yellow"/>
        </w:rPr>
        <w:t>traditional diversion</w:t>
      </w:r>
      <w:r w:rsidRPr="0088087A">
        <w:rPr>
          <w:szCs w:val="20"/>
          <w:highlight w:val="yellow"/>
          <w:u w:val="single"/>
        </w:rPr>
        <w:t xml:space="preserve"> for any regime</w:t>
      </w:r>
      <w:r w:rsidRPr="0088087A">
        <w:rPr>
          <w:szCs w:val="20"/>
          <w:u w:val="single"/>
        </w:rPr>
        <w:t xml:space="preserve"> that is </w:t>
      </w:r>
      <w:r w:rsidRPr="0088087A">
        <w:rPr>
          <w:rStyle w:val="StyleUnderline"/>
          <w:highlight w:val="yellow"/>
        </w:rPr>
        <w:t>in trouble at home</w:t>
      </w:r>
      <w:r w:rsidRPr="0088087A">
        <w:rPr>
          <w:sz w:val="16"/>
          <w:szCs w:val="20"/>
        </w:rPr>
        <w:t xml:space="preserve">, and the Chinese Communist Party is already treading down this well-worn path. There are officials and scholars in China today who argue privately for more tolerant and conciliatory policies toward Taiwan, but they are being increasingly marginalized as the Chinese leadership finds the need for a show of toughness. If WTO membership leads to </w:t>
      </w:r>
      <w:r w:rsidRPr="0088087A">
        <w:rPr>
          <w:szCs w:val="20"/>
          <w:highlight w:val="yellow"/>
          <w:u w:val="single"/>
        </w:rPr>
        <w:t>economic</w:t>
      </w:r>
      <w:r w:rsidRPr="0088087A">
        <w:rPr>
          <w:szCs w:val="20"/>
          <w:u w:val="single"/>
        </w:rPr>
        <w:t xml:space="preserve"> and social </w:t>
      </w:r>
      <w:r w:rsidRPr="0088087A">
        <w:rPr>
          <w:szCs w:val="20"/>
          <w:highlight w:val="yellow"/>
          <w:u w:val="single"/>
        </w:rPr>
        <w:t>upheaval in China</w:t>
      </w:r>
      <w:r w:rsidRPr="0088087A">
        <w:rPr>
          <w:sz w:val="16"/>
          <w:szCs w:val="20"/>
        </w:rPr>
        <w:t xml:space="preserve">, then </w:t>
      </w:r>
      <w:r w:rsidRPr="0088087A">
        <w:rPr>
          <w:rStyle w:val="StyleUnderline"/>
          <w:highlight w:val="yellow"/>
        </w:rPr>
        <w:t>Beijing</w:t>
      </w:r>
      <w:r w:rsidRPr="0088087A">
        <w:rPr>
          <w:szCs w:val="20"/>
          <w:highlight w:val="yellow"/>
          <w:u w:val="single"/>
        </w:rPr>
        <w:t xml:space="preserve"> will</w:t>
      </w:r>
      <w:r w:rsidRPr="0088087A">
        <w:rPr>
          <w:szCs w:val="20"/>
          <w:u w:val="single"/>
        </w:rPr>
        <w:t xml:space="preserve"> probably </w:t>
      </w:r>
      <w:r w:rsidRPr="0088087A">
        <w:rPr>
          <w:szCs w:val="20"/>
          <w:highlight w:val="yellow"/>
          <w:u w:val="single"/>
        </w:rPr>
        <w:t>become</w:t>
      </w:r>
      <w:r w:rsidRPr="0088087A">
        <w:rPr>
          <w:szCs w:val="20"/>
          <w:u w:val="single"/>
        </w:rPr>
        <w:t xml:space="preserve"> still </w:t>
      </w:r>
      <w:r w:rsidRPr="0088087A">
        <w:rPr>
          <w:szCs w:val="20"/>
          <w:highlight w:val="yellow"/>
          <w:u w:val="single"/>
        </w:rPr>
        <w:t>more truculent in</w:t>
      </w:r>
      <w:r w:rsidRPr="0088087A">
        <w:rPr>
          <w:szCs w:val="20"/>
          <w:u w:val="single"/>
        </w:rPr>
        <w:t xml:space="preserve"> its </w:t>
      </w:r>
      <w:r w:rsidRPr="0088087A">
        <w:rPr>
          <w:szCs w:val="20"/>
          <w:highlight w:val="yellow"/>
          <w:u w:val="single"/>
        </w:rPr>
        <w:t xml:space="preserve">dealings with Taiwan, Japan, and the </w:t>
      </w:r>
      <w:r w:rsidRPr="0088087A">
        <w:rPr>
          <w:rStyle w:val="Emphasis"/>
          <w:highlight w:val="yellow"/>
        </w:rPr>
        <w:t>U</w:t>
      </w:r>
      <w:r w:rsidRPr="0088087A">
        <w:rPr>
          <w:sz w:val="16"/>
          <w:szCs w:val="20"/>
        </w:rPr>
        <w:t xml:space="preserve">nited </w:t>
      </w:r>
      <w:r w:rsidRPr="0088087A">
        <w:rPr>
          <w:rStyle w:val="Emphasis"/>
          <w:highlight w:val="yellow"/>
        </w:rPr>
        <w:t>S</w:t>
      </w:r>
      <w:r w:rsidRPr="0088087A">
        <w:rPr>
          <w:sz w:val="16"/>
          <w:szCs w:val="20"/>
        </w:rPr>
        <w:t>tates. (Once again, the next American president will be forced to confront a problem with outdated assumptions and outmoded policies: The carefully qualified "one China" policy formulated in the 1970s, when Generalissimo Chiang Kai-shek's Nationalist Party still dreamed of ruling the mainland, doesn't fit today's realities.)</w:t>
      </w:r>
    </w:p>
    <w:p w:rsidR="00526C67" w:rsidRPr="00526C67" w:rsidRDefault="00526C67" w:rsidP="00526C67"/>
    <w:p w:rsidR="00584633" w:rsidRPr="00584633" w:rsidRDefault="00584633" w:rsidP="00584633"/>
    <w:p w:rsidR="00D313F6" w:rsidRDefault="00D313F6" w:rsidP="00D313F6">
      <w:pPr>
        <w:pStyle w:val="Heading3"/>
      </w:pPr>
      <w:r>
        <w:lastRenderedPageBreak/>
        <w:t>Add-On – Trade</w:t>
      </w:r>
    </w:p>
    <w:p w:rsidR="00D313F6" w:rsidRDefault="00D313F6" w:rsidP="00D313F6">
      <w:pPr>
        <w:pStyle w:val="Heading4"/>
      </w:pPr>
      <w:r>
        <w:t>China’s increase in hegemony key to free trade</w:t>
      </w:r>
    </w:p>
    <w:p w:rsidR="00D313F6" w:rsidRPr="00271AC5" w:rsidRDefault="00D313F6" w:rsidP="00D313F6">
      <w:pPr>
        <w:rPr>
          <w:b/>
          <w:sz w:val="26"/>
          <w:szCs w:val="26"/>
        </w:rPr>
      </w:pPr>
      <w:proofErr w:type="spellStart"/>
      <w:r w:rsidRPr="00271AC5">
        <w:rPr>
          <w:b/>
          <w:sz w:val="26"/>
          <w:szCs w:val="26"/>
        </w:rPr>
        <w:t>Kurlantzick</w:t>
      </w:r>
      <w:proofErr w:type="spellEnd"/>
      <w:r w:rsidRPr="00271AC5">
        <w:rPr>
          <w:b/>
          <w:sz w:val="26"/>
          <w:szCs w:val="26"/>
        </w:rPr>
        <w:t>, 6</w:t>
      </w:r>
    </w:p>
    <w:p w:rsidR="00D313F6" w:rsidRPr="00452DC5" w:rsidRDefault="00D313F6" w:rsidP="00D313F6">
      <w:r>
        <w:t xml:space="preserve">{Joshua, Council on Foreign Relations Senior Fellow for Southeast Asia, “China’s Charm: Implications of Chinese Soft Power,” June 2006, Carnegie Endowment for International Peace, </w:t>
      </w:r>
      <w:r w:rsidRPr="00271AC5">
        <w:t>http://carnegieendowment.org/files/PB_47_FINAL.pdf</w:t>
      </w:r>
      <w:r>
        <w:t>}</w:t>
      </w:r>
    </w:p>
    <w:p w:rsidR="00D313F6" w:rsidRPr="00D313F6" w:rsidRDefault="00D313F6" w:rsidP="00D313F6">
      <w:pPr>
        <w:rPr>
          <w:sz w:val="12"/>
        </w:rPr>
      </w:pPr>
      <w:r w:rsidRPr="00C142D5">
        <w:rPr>
          <w:rStyle w:val="StyleUnderline"/>
        </w:rPr>
        <w:t>China’s rising soft power could prove</w:t>
      </w:r>
      <w:r w:rsidRPr="00C142D5">
        <w:rPr>
          <w:sz w:val="12"/>
        </w:rPr>
        <w:t xml:space="preserve"> benign or even </w:t>
      </w:r>
      <w:r w:rsidRPr="006900F9">
        <w:rPr>
          <w:rStyle w:val="Emphasis"/>
        </w:rPr>
        <w:t>beneficial</w:t>
      </w:r>
      <w:r w:rsidRPr="00C142D5">
        <w:rPr>
          <w:sz w:val="12"/>
        </w:rPr>
        <w:t xml:space="preserve"> in some respects. </w:t>
      </w:r>
      <w:r w:rsidRPr="00C142D5">
        <w:rPr>
          <w:rStyle w:val="StyleUnderline"/>
        </w:rPr>
        <w:t>Why should Washington mind if Beijing organizes summits of ethnic Chinese or promotes Chinese language?</w:t>
      </w:r>
      <w:r w:rsidRPr="00C142D5">
        <w:rPr>
          <w:sz w:val="12"/>
        </w:rPr>
        <w:t xml:space="preserve"> And </w:t>
      </w:r>
      <w:r w:rsidRPr="00C142D5">
        <w:rPr>
          <w:rStyle w:val="StyleUnderline"/>
        </w:rPr>
        <w:t xml:space="preserve">as it emerges into great power status, China has used its appeal to influence Southeast Asia to take steps Washington desires. </w:t>
      </w:r>
      <w:r w:rsidRPr="006900F9">
        <w:rPr>
          <w:rStyle w:val="Emphasis"/>
        </w:rPr>
        <w:t>The ASEAN-China free trade agreement</w:t>
      </w:r>
      <w:r w:rsidRPr="00C142D5">
        <w:rPr>
          <w:sz w:val="12"/>
        </w:rPr>
        <w:t xml:space="preserve">, </w:t>
      </w:r>
      <w:r w:rsidRPr="00C142D5">
        <w:rPr>
          <w:rStyle w:val="StyleUnderline"/>
        </w:rPr>
        <w:t xml:space="preserve">possible </w:t>
      </w:r>
      <w:r w:rsidRPr="00C142D5">
        <w:rPr>
          <w:rStyle w:val="Emphasis"/>
        </w:rPr>
        <w:t>only</w:t>
      </w:r>
      <w:r w:rsidRPr="00C142D5">
        <w:rPr>
          <w:rStyle w:val="StyleUnderline"/>
        </w:rPr>
        <w:t xml:space="preserve"> because of the appeal of China as an economic model</w:t>
      </w:r>
      <w:r w:rsidRPr="00C142D5">
        <w:rPr>
          <w:sz w:val="12"/>
        </w:rPr>
        <w:t xml:space="preserve">, </w:t>
      </w:r>
      <w:r w:rsidRPr="006900F9">
        <w:rPr>
          <w:rStyle w:val="Emphasis"/>
        </w:rPr>
        <w:t xml:space="preserve">has forced Southeast Asia leaders to think of the region as one economic bloc, </w:t>
      </w:r>
      <w:r w:rsidRPr="00C142D5">
        <w:rPr>
          <w:rStyle w:val="StyleUnderline"/>
        </w:rPr>
        <w:t>an idea U.S. companies prefer</w:t>
      </w:r>
      <w:r w:rsidRPr="00C142D5">
        <w:rPr>
          <w:sz w:val="12"/>
        </w:rPr>
        <w:t xml:space="preserve">. China has proven influential on nontraditional security issues, working with its neighbors to address trafficking in drugs and people. </w:t>
      </w:r>
    </w:p>
    <w:p w:rsidR="00D313F6" w:rsidRPr="00615EA5" w:rsidRDefault="00D313F6" w:rsidP="00D313F6">
      <w:pPr>
        <w:pStyle w:val="Heading4"/>
        <w:rPr>
          <w:rFonts w:eastAsia="SimSun"/>
          <w:lang w:eastAsia="zh-CN"/>
        </w:rPr>
      </w:pPr>
      <w:r>
        <w:rPr>
          <w:rFonts w:eastAsia="SimSun"/>
          <w:lang w:eastAsia="zh-CN"/>
        </w:rPr>
        <w:t>Free trade staves off e</w:t>
      </w:r>
      <w:r w:rsidRPr="00615EA5">
        <w:rPr>
          <w:rFonts w:eastAsia="SimSun"/>
          <w:lang w:eastAsia="zh-CN"/>
        </w:rPr>
        <w:t>xtinction</w:t>
      </w:r>
    </w:p>
    <w:p w:rsidR="00D313F6" w:rsidRPr="00615EA5" w:rsidRDefault="00D313F6" w:rsidP="00D313F6">
      <w:pPr>
        <w:rPr>
          <w:rFonts w:eastAsia="SimSun"/>
          <w:szCs w:val="24"/>
          <w:lang w:eastAsia="zh-CN"/>
        </w:rPr>
      </w:pPr>
      <w:proofErr w:type="spellStart"/>
      <w:r w:rsidRPr="005168AF">
        <w:rPr>
          <w:rStyle w:val="Style13ptBold"/>
        </w:rPr>
        <w:t>Pazner</w:t>
      </w:r>
      <w:proofErr w:type="spellEnd"/>
      <w:r w:rsidRPr="005168AF">
        <w:rPr>
          <w:rStyle w:val="Style13ptBold"/>
        </w:rPr>
        <w:t xml:space="preserve"> 8</w:t>
      </w:r>
      <w:r w:rsidRPr="00615EA5">
        <w:rPr>
          <w:rFonts w:eastAsia="SimSun"/>
          <w:szCs w:val="24"/>
          <w:lang w:eastAsia="zh-CN"/>
        </w:rPr>
        <w:t xml:space="preserve"> (Michael J., Faculty – New York Institute of Finance, Financial Armageddon: Protect Your Future from Economic Collapse, p. 137-138)</w:t>
      </w:r>
    </w:p>
    <w:p w:rsidR="00D313F6" w:rsidRPr="00615EA5" w:rsidRDefault="00D313F6" w:rsidP="00D313F6">
      <w:pPr>
        <w:rPr>
          <w:rFonts w:eastAsia="SimSun"/>
          <w:szCs w:val="24"/>
          <w:lang w:eastAsia="zh-CN"/>
        </w:rPr>
      </w:pPr>
    </w:p>
    <w:p w:rsidR="00D313F6" w:rsidRDefault="00D313F6" w:rsidP="00D313F6">
      <w:pPr>
        <w:rPr>
          <w:rFonts w:eastAsia="SimSun"/>
          <w:sz w:val="16"/>
          <w:szCs w:val="24"/>
          <w:lang w:eastAsia="zh-CN"/>
        </w:rPr>
      </w:pPr>
      <w:r w:rsidRPr="00615EA5">
        <w:rPr>
          <w:rFonts w:eastAsia="SimSun"/>
          <w:bCs/>
          <w:szCs w:val="26"/>
          <w:u w:val="single"/>
          <w:lang w:eastAsia="zh-CN"/>
        </w:rPr>
        <w:t>The rise in</w:t>
      </w:r>
      <w:r w:rsidRPr="00615EA5">
        <w:rPr>
          <w:rFonts w:eastAsia="SimSun"/>
          <w:sz w:val="16"/>
          <w:szCs w:val="24"/>
          <w:lang w:eastAsia="zh-CN"/>
        </w:rPr>
        <w:t xml:space="preserve"> isolationism and </w:t>
      </w:r>
      <w:r w:rsidRPr="00615EA5">
        <w:rPr>
          <w:rFonts w:eastAsia="SimSun"/>
          <w:bCs/>
          <w:szCs w:val="26"/>
          <w:highlight w:val="yellow"/>
          <w:u w:val="single"/>
          <w:lang w:eastAsia="zh-CN"/>
        </w:rPr>
        <w:t>protectionism will bring about</w:t>
      </w:r>
      <w:r w:rsidRPr="00615EA5">
        <w:rPr>
          <w:rFonts w:eastAsia="SimSun"/>
          <w:sz w:val="16"/>
          <w:szCs w:val="24"/>
          <w:lang w:eastAsia="zh-CN"/>
        </w:rPr>
        <w:t xml:space="preserve"> ever more heated arguments and </w:t>
      </w:r>
      <w:r w:rsidRPr="00615EA5">
        <w:rPr>
          <w:rFonts w:eastAsia="SimSun"/>
          <w:bCs/>
          <w:szCs w:val="26"/>
          <w:highlight w:val="yellow"/>
          <w:u w:val="single"/>
          <w:lang w:eastAsia="zh-CN"/>
        </w:rPr>
        <w:t>dangerous confrontations</w:t>
      </w:r>
      <w:r w:rsidRPr="00615EA5">
        <w:rPr>
          <w:rFonts w:eastAsia="SimSun"/>
          <w:sz w:val="16"/>
          <w:szCs w:val="24"/>
          <w:lang w:eastAsia="zh-CN"/>
        </w:rPr>
        <w:t xml:space="preserve"> over shared sources of oil, gas, and other key commodities as well as factors of production that must, out of necessity, be acquired from less-than-friendly nations. Whether involving raw materials used in strategic industries or basic necessities such as food, water, and energy, efforts to secure adequate supplies will take increasing precedence in a world where demand seems constantly out of kilter with supply. </w:t>
      </w:r>
      <w:r w:rsidRPr="00615EA5">
        <w:rPr>
          <w:rFonts w:eastAsia="SimSun"/>
          <w:bCs/>
          <w:szCs w:val="26"/>
          <w:u w:val="single"/>
          <w:lang w:eastAsia="zh-CN"/>
        </w:rPr>
        <w:t>Disputes</w:t>
      </w:r>
      <w:r w:rsidRPr="00615EA5">
        <w:rPr>
          <w:rFonts w:eastAsia="SimSun"/>
          <w:sz w:val="16"/>
          <w:szCs w:val="24"/>
          <w:lang w:eastAsia="zh-CN"/>
        </w:rPr>
        <w:t xml:space="preserve"> over the misuse, overuse, and pollution of the environment and natural resources </w:t>
      </w:r>
      <w:r w:rsidRPr="00615EA5">
        <w:rPr>
          <w:rFonts w:eastAsia="SimSun"/>
          <w:bCs/>
          <w:szCs w:val="26"/>
          <w:u w:val="single"/>
          <w:lang w:eastAsia="zh-CN"/>
        </w:rPr>
        <w:t>will become</w:t>
      </w:r>
      <w:r w:rsidRPr="00615EA5">
        <w:rPr>
          <w:rFonts w:eastAsia="SimSun"/>
          <w:sz w:val="16"/>
          <w:szCs w:val="24"/>
          <w:lang w:eastAsia="zh-CN"/>
        </w:rPr>
        <w:t xml:space="preserve"> more </w:t>
      </w:r>
      <w:r w:rsidRPr="00615EA5">
        <w:rPr>
          <w:rFonts w:eastAsia="SimSun"/>
          <w:bCs/>
          <w:szCs w:val="26"/>
          <w:u w:val="single"/>
          <w:lang w:eastAsia="zh-CN"/>
        </w:rPr>
        <w:t>commonplace</w:t>
      </w:r>
      <w:r w:rsidRPr="00615EA5">
        <w:rPr>
          <w:rFonts w:eastAsia="SimSun"/>
          <w:sz w:val="16"/>
          <w:szCs w:val="24"/>
          <w:lang w:eastAsia="zh-CN"/>
        </w:rPr>
        <w:t xml:space="preserve">. Around the world, such </w:t>
      </w:r>
      <w:r w:rsidRPr="00615EA5">
        <w:rPr>
          <w:rFonts w:eastAsia="SimSun"/>
          <w:bCs/>
          <w:szCs w:val="26"/>
          <w:highlight w:val="yellow"/>
          <w:u w:val="single"/>
          <w:lang w:eastAsia="zh-CN"/>
        </w:rPr>
        <w:t>tensions will give rise to full-scale military encounters</w:t>
      </w:r>
      <w:r w:rsidRPr="00615EA5">
        <w:rPr>
          <w:rFonts w:eastAsia="SimSun"/>
          <w:sz w:val="16"/>
          <w:szCs w:val="24"/>
          <w:lang w:eastAsia="zh-CN"/>
        </w:rPr>
        <w:t xml:space="preserve">, often with minimal provocation. In some instances, economic conditions will serve as a convenient pretext for conflicts that stem from cultural and religious differences. Alternatively, </w:t>
      </w:r>
      <w:r w:rsidRPr="00615EA5">
        <w:rPr>
          <w:rFonts w:eastAsia="SimSun"/>
          <w:bCs/>
          <w:szCs w:val="26"/>
          <w:highlight w:val="yellow"/>
          <w:u w:val="single"/>
          <w:lang w:eastAsia="zh-CN"/>
        </w:rPr>
        <w:t>nations may</w:t>
      </w:r>
      <w:r w:rsidRPr="00615EA5">
        <w:rPr>
          <w:rFonts w:eastAsia="SimSun"/>
          <w:sz w:val="16"/>
          <w:szCs w:val="24"/>
          <w:lang w:eastAsia="zh-CN"/>
        </w:rPr>
        <w:t xml:space="preserve"> look to </w:t>
      </w:r>
      <w:r w:rsidRPr="00615EA5">
        <w:rPr>
          <w:rFonts w:eastAsia="SimSun"/>
          <w:bCs/>
          <w:szCs w:val="26"/>
          <w:highlight w:val="yellow"/>
          <w:u w:val="single"/>
          <w:lang w:eastAsia="zh-CN"/>
        </w:rPr>
        <w:t>divert</w:t>
      </w:r>
      <w:r w:rsidRPr="00615EA5">
        <w:rPr>
          <w:rFonts w:eastAsia="SimSun"/>
          <w:sz w:val="16"/>
          <w:szCs w:val="24"/>
          <w:highlight w:val="yellow"/>
          <w:lang w:eastAsia="zh-CN"/>
        </w:rPr>
        <w:t xml:space="preserve"> </w:t>
      </w:r>
      <w:r w:rsidRPr="00615EA5">
        <w:rPr>
          <w:rFonts w:eastAsia="SimSun"/>
          <w:bCs/>
          <w:szCs w:val="26"/>
          <w:u w:val="single"/>
          <w:lang w:eastAsia="zh-CN"/>
        </w:rPr>
        <w:t>attention</w:t>
      </w:r>
      <w:r w:rsidRPr="00615EA5">
        <w:rPr>
          <w:rFonts w:eastAsia="SimSun"/>
          <w:sz w:val="16"/>
          <w:szCs w:val="24"/>
          <w:lang w:eastAsia="zh-CN"/>
        </w:rPr>
        <w:t xml:space="preserve"> away </w:t>
      </w:r>
      <w:r w:rsidRPr="00615EA5">
        <w:rPr>
          <w:rFonts w:eastAsia="SimSun"/>
          <w:bCs/>
          <w:szCs w:val="26"/>
          <w:u w:val="single"/>
          <w:lang w:eastAsia="zh-CN"/>
        </w:rPr>
        <w:t>from domestic problems by channeling</w:t>
      </w:r>
      <w:r w:rsidRPr="00615EA5">
        <w:rPr>
          <w:rFonts w:eastAsia="SimSun"/>
          <w:sz w:val="16"/>
          <w:szCs w:val="24"/>
          <w:lang w:eastAsia="zh-CN"/>
        </w:rPr>
        <w:t xml:space="preserve"> frustration and </w:t>
      </w:r>
      <w:r w:rsidRPr="00615EA5">
        <w:rPr>
          <w:rFonts w:eastAsia="SimSun"/>
          <w:bCs/>
          <w:szCs w:val="26"/>
          <w:highlight w:val="yellow"/>
          <w:u w:val="single"/>
          <w:lang w:eastAsia="zh-CN"/>
        </w:rPr>
        <w:t>populist sentiment toward other countries</w:t>
      </w:r>
      <w:r w:rsidRPr="00615EA5">
        <w:rPr>
          <w:rFonts w:eastAsia="SimSun"/>
          <w:sz w:val="16"/>
          <w:szCs w:val="24"/>
          <w:lang w:eastAsia="zh-CN"/>
        </w:rPr>
        <w:t xml:space="preserve"> and cultures. Enabled by cheap technology and the waning threat of American retribution, </w:t>
      </w:r>
      <w:r w:rsidRPr="00615EA5">
        <w:rPr>
          <w:rFonts w:eastAsia="SimSun"/>
          <w:bCs/>
          <w:szCs w:val="26"/>
          <w:highlight w:val="yellow"/>
          <w:u w:val="single"/>
          <w:lang w:eastAsia="zh-CN"/>
        </w:rPr>
        <w:t>terrorist groups will</w:t>
      </w:r>
      <w:r w:rsidRPr="00615EA5">
        <w:rPr>
          <w:rFonts w:eastAsia="SimSun"/>
          <w:sz w:val="16"/>
          <w:szCs w:val="24"/>
          <w:lang w:eastAsia="zh-CN"/>
        </w:rPr>
        <w:t xml:space="preserve"> likely </w:t>
      </w:r>
      <w:r w:rsidRPr="00615EA5">
        <w:rPr>
          <w:rFonts w:eastAsia="SimSun"/>
          <w:bCs/>
          <w:szCs w:val="26"/>
          <w:highlight w:val="yellow"/>
          <w:u w:val="single"/>
          <w:lang w:eastAsia="zh-CN"/>
        </w:rPr>
        <w:t>boost the frequency and scale of</w:t>
      </w:r>
      <w:r w:rsidRPr="00615EA5">
        <w:rPr>
          <w:rFonts w:eastAsia="SimSun"/>
          <w:sz w:val="16"/>
          <w:szCs w:val="24"/>
          <w:lang w:eastAsia="zh-CN"/>
        </w:rPr>
        <w:t xml:space="preserve"> their horrifying </w:t>
      </w:r>
      <w:r w:rsidRPr="00615EA5">
        <w:rPr>
          <w:rFonts w:eastAsia="SimSun"/>
          <w:bCs/>
          <w:szCs w:val="26"/>
          <w:highlight w:val="yellow"/>
          <w:u w:val="single"/>
          <w:lang w:eastAsia="zh-CN"/>
        </w:rPr>
        <w:t>attacks</w:t>
      </w:r>
      <w:r w:rsidRPr="00615EA5">
        <w:rPr>
          <w:rFonts w:eastAsia="SimSun"/>
          <w:sz w:val="16"/>
          <w:szCs w:val="24"/>
          <w:lang w:eastAsia="zh-CN"/>
        </w:rPr>
        <w:t xml:space="preserve">, bringing the threat of random violence to a whole new level. </w:t>
      </w:r>
      <w:r w:rsidRPr="00615EA5">
        <w:rPr>
          <w:rFonts w:eastAsia="SimSun"/>
          <w:bCs/>
          <w:szCs w:val="26"/>
          <w:u w:val="single"/>
          <w:lang w:eastAsia="zh-CN"/>
        </w:rPr>
        <w:t>Turbulent conditions will encourage aggressive saber rattling</w:t>
      </w:r>
      <w:r w:rsidRPr="00615EA5">
        <w:rPr>
          <w:rFonts w:eastAsia="SimSun"/>
          <w:sz w:val="16"/>
          <w:szCs w:val="24"/>
          <w:lang w:eastAsia="zh-CN"/>
        </w:rPr>
        <w:t xml:space="preserve"> and interdictions </w:t>
      </w:r>
      <w:r w:rsidRPr="00615EA5">
        <w:rPr>
          <w:rFonts w:eastAsia="SimSun"/>
          <w:bCs/>
          <w:szCs w:val="26"/>
          <w:u w:val="single"/>
          <w:lang w:eastAsia="zh-CN"/>
        </w:rPr>
        <w:t>by rogue nations</w:t>
      </w:r>
      <w:r w:rsidRPr="00615EA5">
        <w:rPr>
          <w:rFonts w:eastAsia="SimSun"/>
          <w:sz w:val="16"/>
          <w:szCs w:val="24"/>
          <w:lang w:eastAsia="zh-CN"/>
        </w:rPr>
        <w:t xml:space="preserve"> running amok. Age-old clashes will also take on a new, more heated sense of urgency. </w:t>
      </w:r>
      <w:smartTag w:uri="urn:schemas-microsoft-com:office:smarttags" w:element="country-region">
        <w:r w:rsidRPr="00615EA5">
          <w:rPr>
            <w:rFonts w:eastAsia="SimSun"/>
            <w:bCs/>
            <w:szCs w:val="26"/>
            <w:highlight w:val="yellow"/>
            <w:u w:val="single"/>
            <w:lang w:eastAsia="zh-CN"/>
          </w:rPr>
          <w:t>China</w:t>
        </w:r>
      </w:smartTag>
      <w:r w:rsidRPr="00615EA5">
        <w:rPr>
          <w:rFonts w:eastAsia="SimSun"/>
          <w:bCs/>
          <w:szCs w:val="26"/>
          <w:highlight w:val="yellow"/>
          <w:u w:val="single"/>
          <w:lang w:eastAsia="zh-CN"/>
        </w:rPr>
        <w:t xml:space="preserve"> will</w:t>
      </w:r>
      <w:r w:rsidRPr="00615EA5">
        <w:rPr>
          <w:rFonts w:eastAsia="SimSun"/>
          <w:sz w:val="16"/>
          <w:szCs w:val="24"/>
          <w:lang w:eastAsia="zh-CN"/>
        </w:rPr>
        <w:t xml:space="preserve"> likely </w:t>
      </w:r>
      <w:r w:rsidRPr="00615EA5">
        <w:rPr>
          <w:rFonts w:eastAsia="SimSun"/>
          <w:bCs/>
          <w:szCs w:val="26"/>
          <w:highlight w:val="yellow"/>
          <w:u w:val="single"/>
          <w:lang w:eastAsia="zh-CN"/>
        </w:rPr>
        <w:t>assume a</w:t>
      </w:r>
      <w:r w:rsidRPr="00615EA5">
        <w:rPr>
          <w:rFonts w:eastAsia="SimSun"/>
          <w:bCs/>
          <w:szCs w:val="26"/>
          <w:u w:val="single"/>
          <w:lang w:eastAsia="zh-CN"/>
        </w:rPr>
        <w:t xml:space="preserve">n increasingly </w:t>
      </w:r>
      <w:r w:rsidRPr="00615EA5">
        <w:rPr>
          <w:rFonts w:eastAsia="SimSun"/>
          <w:bCs/>
          <w:szCs w:val="26"/>
          <w:highlight w:val="yellow"/>
          <w:u w:val="single"/>
          <w:lang w:eastAsia="zh-CN"/>
        </w:rPr>
        <w:t xml:space="preserve">belligerent posture toward </w:t>
      </w:r>
      <w:smartTag w:uri="urn:schemas-microsoft-com:office:smarttags" w:element="country-region">
        <w:r w:rsidRPr="00615EA5">
          <w:rPr>
            <w:rFonts w:eastAsia="SimSun"/>
            <w:bCs/>
            <w:szCs w:val="26"/>
            <w:highlight w:val="yellow"/>
            <w:u w:val="single"/>
            <w:lang w:eastAsia="zh-CN"/>
          </w:rPr>
          <w:t>Taiwan</w:t>
        </w:r>
      </w:smartTag>
      <w:r w:rsidRPr="00615EA5">
        <w:rPr>
          <w:rFonts w:eastAsia="SimSun"/>
          <w:sz w:val="16"/>
          <w:szCs w:val="24"/>
          <w:lang w:eastAsia="zh-CN"/>
        </w:rPr>
        <w:t xml:space="preserve">, </w:t>
      </w:r>
      <w:r w:rsidRPr="00615EA5">
        <w:rPr>
          <w:rFonts w:eastAsia="SimSun"/>
          <w:bCs/>
          <w:szCs w:val="26"/>
          <w:highlight w:val="yellow"/>
          <w:u w:val="single"/>
          <w:lang w:eastAsia="zh-CN"/>
        </w:rPr>
        <w:t xml:space="preserve">while </w:t>
      </w:r>
      <w:smartTag w:uri="urn:schemas-microsoft-com:office:smarttags" w:element="country-region">
        <w:r w:rsidRPr="00615EA5">
          <w:rPr>
            <w:rFonts w:eastAsia="SimSun"/>
            <w:bCs/>
            <w:szCs w:val="26"/>
            <w:highlight w:val="yellow"/>
            <w:u w:val="single"/>
            <w:lang w:eastAsia="zh-CN"/>
          </w:rPr>
          <w:t>Iran</w:t>
        </w:r>
      </w:smartTag>
      <w:r w:rsidRPr="00615EA5">
        <w:rPr>
          <w:rFonts w:eastAsia="SimSun"/>
          <w:bCs/>
          <w:szCs w:val="26"/>
          <w:highlight w:val="yellow"/>
          <w:u w:val="single"/>
          <w:lang w:eastAsia="zh-CN"/>
        </w:rPr>
        <w:t xml:space="preserve"> may embark on overt colonization</w:t>
      </w:r>
      <w:r w:rsidRPr="00615EA5">
        <w:rPr>
          <w:rFonts w:eastAsia="SimSun"/>
          <w:sz w:val="16"/>
          <w:szCs w:val="24"/>
          <w:lang w:eastAsia="zh-CN"/>
        </w:rPr>
        <w:t xml:space="preserve"> of its neighbors in the </w:t>
      </w:r>
      <w:smartTag w:uri="urn:schemas-microsoft-com:office:smarttags" w:element="place">
        <w:r w:rsidRPr="00615EA5">
          <w:rPr>
            <w:rFonts w:eastAsia="SimSun"/>
            <w:sz w:val="16"/>
            <w:szCs w:val="24"/>
            <w:lang w:eastAsia="zh-CN"/>
          </w:rPr>
          <w:t>Mideast</w:t>
        </w:r>
      </w:smartTag>
      <w:r w:rsidRPr="00615EA5">
        <w:rPr>
          <w:rFonts w:eastAsia="SimSun"/>
          <w:sz w:val="16"/>
          <w:szCs w:val="24"/>
          <w:lang w:eastAsia="zh-CN"/>
        </w:rPr>
        <w:t xml:space="preserve">. </w:t>
      </w:r>
      <w:smartTag w:uri="urn:schemas-microsoft-com:office:smarttags" w:element="country-region">
        <w:smartTag w:uri="urn:schemas-microsoft-com:office:smarttags" w:element="place">
          <w:r w:rsidRPr="00615EA5">
            <w:rPr>
              <w:rFonts w:eastAsia="SimSun"/>
              <w:sz w:val="16"/>
              <w:szCs w:val="24"/>
              <w:lang w:eastAsia="zh-CN"/>
            </w:rPr>
            <w:t>Israel</w:t>
          </w:r>
        </w:smartTag>
      </w:smartTag>
      <w:r w:rsidRPr="00615EA5">
        <w:rPr>
          <w:rFonts w:eastAsia="SimSun"/>
          <w:sz w:val="16"/>
          <w:szCs w:val="24"/>
          <w:lang w:eastAsia="zh-CN"/>
        </w:rPr>
        <w:t xml:space="preserve">, for its part, may look to draw a dwindling list of allies from around the world into a growing number of conflicts. Some observers, like John Mearsheimer, a political scientists at the </w:t>
      </w:r>
      <w:smartTag w:uri="urn:schemas-microsoft-com:office:smarttags" w:element="PlaceType">
        <w:r w:rsidRPr="00615EA5">
          <w:rPr>
            <w:rFonts w:eastAsia="SimSun"/>
            <w:sz w:val="16"/>
            <w:szCs w:val="24"/>
            <w:lang w:eastAsia="zh-CN"/>
          </w:rPr>
          <w:t>University</w:t>
        </w:r>
      </w:smartTag>
      <w:r w:rsidRPr="00615EA5">
        <w:rPr>
          <w:rFonts w:eastAsia="SimSun"/>
          <w:sz w:val="16"/>
          <w:szCs w:val="24"/>
          <w:lang w:eastAsia="zh-CN"/>
        </w:rPr>
        <w:t xml:space="preserve"> of </w:t>
      </w:r>
      <w:smartTag w:uri="urn:schemas-microsoft-com:office:smarttags" w:element="PlaceName">
        <w:r w:rsidRPr="00615EA5">
          <w:rPr>
            <w:rFonts w:eastAsia="SimSun"/>
            <w:sz w:val="16"/>
            <w:szCs w:val="24"/>
            <w:lang w:eastAsia="zh-CN"/>
          </w:rPr>
          <w:t>Chicago</w:t>
        </w:r>
      </w:smartTag>
      <w:r w:rsidRPr="00615EA5">
        <w:rPr>
          <w:rFonts w:eastAsia="SimSun"/>
          <w:sz w:val="16"/>
          <w:szCs w:val="24"/>
          <w:lang w:eastAsia="zh-CN"/>
        </w:rPr>
        <w:t xml:space="preserve">, have even speculated that an “intense confrontation” between the </w:t>
      </w:r>
      <w:smartTag w:uri="urn:schemas-microsoft-com:office:smarttags" w:element="country-region">
        <w:r w:rsidRPr="00615EA5">
          <w:rPr>
            <w:rFonts w:eastAsia="SimSun"/>
            <w:sz w:val="16"/>
            <w:szCs w:val="24"/>
            <w:lang w:eastAsia="zh-CN"/>
          </w:rPr>
          <w:t>United States</w:t>
        </w:r>
      </w:smartTag>
      <w:r w:rsidRPr="00615EA5">
        <w:rPr>
          <w:rFonts w:eastAsia="SimSun"/>
          <w:sz w:val="16"/>
          <w:szCs w:val="24"/>
          <w:lang w:eastAsia="zh-CN"/>
        </w:rPr>
        <w:t xml:space="preserve"> and </w:t>
      </w:r>
      <w:smartTag w:uri="urn:schemas-microsoft-com:office:smarttags" w:element="place">
        <w:smartTag w:uri="urn:schemas-microsoft-com:office:smarttags" w:element="country-region">
          <w:r w:rsidRPr="00615EA5">
            <w:rPr>
              <w:rFonts w:eastAsia="SimSun"/>
              <w:sz w:val="16"/>
              <w:szCs w:val="24"/>
              <w:lang w:eastAsia="zh-CN"/>
            </w:rPr>
            <w:t>China</w:t>
          </w:r>
        </w:smartTag>
      </w:smartTag>
      <w:r w:rsidRPr="00615EA5">
        <w:rPr>
          <w:rFonts w:eastAsia="SimSun"/>
          <w:sz w:val="16"/>
          <w:szCs w:val="24"/>
          <w:lang w:eastAsia="zh-CN"/>
        </w:rPr>
        <w:t xml:space="preserve"> is “inevitable” at some point. More than a few disputes will turn out to be almost wholly ideological. Growing cultural and religious differences will be transformed from wars of words to battles soaked in blood. Long-simmering resentments could also degenerate quickly, spurring the basest of human instincts and triggering genocidal acts. </w:t>
      </w:r>
      <w:r w:rsidRPr="00615EA5">
        <w:rPr>
          <w:rFonts w:eastAsia="SimSun"/>
          <w:bCs/>
          <w:szCs w:val="26"/>
          <w:u w:val="single"/>
          <w:lang w:eastAsia="zh-CN"/>
        </w:rPr>
        <w:t xml:space="preserve">Terrorists employing </w:t>
      </w:r>
      <w:r w:rsidRPr="00615EA5">
        <w:rPr>
          <w:rFonts w:eastAsia="SimSun"/>
          <w:bCs/>
          <w:szCs w:val="26"/>
          <w:highlight w:val="yellow"/>
          <w:u w:val="single"/>
          <w:lang w:eastAsia="zh-CN"/>
        </w:rPr>
        <w:t>biological or nuclear weapons will</w:t>
      </w:r>
      <w:r w:rsidRPr="00615EA5">
        <w:rPr>
          <w:rFonts w:eastAsia="SimSun"/>
          <w:sz w:val="16"/>
          <w:szCs w:val="24"/>
          <w:highlight w:val="yellow"/>
          <w:lang w:eastAsia="zh-CN"/>
        </w:rPr>
        <w:t xml:space="preserve"> </w:t>
      </w:r>
      <w:r w:rsidRPr="00615EA5">
        <w:rPr>
          <w:rFonts w:eastAsia="SimSun"/>
          <w:sz w:val="16"/>
          <w:szCs w:val="24"/>
          <w:lang w:eastAsia="zh-CN"/>
        </w:rPr>
        <w:t xml:space="preserve">vie with conventional forces using jets, cruise missiles, and bunker-busting bombs to </w:t>
      </w:r>
      <w:r w:rsidRPr="00615EA5">
        <w:rPr>
          <w:rFonts w:eastAsia="SimSun"/>
          <w:bCs/>
          <w:szCs w:val="26"/>
          <w:highlight w:val="yellow"/>
          <w:u w:val="single"/>
          <w:lang w:eastAsia="zh-CN"/>
        </w:rPr>
        <w:t>cause widespread destruction</w:t>
      </w:r>
      <w:r w:rsidRPr="00615EA5">
        <w:rPr>
          <w:rFonts w:eastAsia="SimSun"/>
          <w:sz w:val="16"/>
          <w:szCs w:val="24"/>
          <w:lang w:eastAsia="zh-CN"/>
        </w:rPr>
        <w:t xml:space="preserve">. </w:t>
      </w:r>
      <w:r w:rsidRPr="00615EA5">
        <w:rPr>
          <w:rFonts w:eastAsia="SimSun"/>
          <w:bCs/>
          <w:szCs w:val="26"/>
          <w:u w:val="single"/>
          <w:lang w:eastAsia="zh-CN"/>
        </w:rPr>
        <w:t>Many will interpret</w:t>
      </w:r>
      <w:r w:rsidRPr="00615EA5">
        <w:rPr>
          <w:rFonts w:eastAsia="SimSun"/>
          <w:sz w:val="16"/>
          <w:szCs w:val="24"/>
          <w:lang w:eastAsia="zh-CN"/>
        </w:rPr>
        <w:t xml:space="preserve"> stepped-up </w:t>
      </w:r>
      <w:r w:rsidRPr="00615EA5">
        <w:rPr>
          <w:rFonts w:eastAsia="SimSun"/>
          <w:bCs/>
          <w:szCs w:val="26"/>
          <w:u w:val="single"/>
          <w:lang w:eastAsia="zh-CN"/>
        </w:rPr>
        <w:t>conflicts</w:t>
      </w:r>
      <w:r w:rsidRPr="00615EA5">
        <w:rPr>
          <w:rFonts w:eastAsia="SimSun"/>
          <w:sz w:val="16"/>
          <w:szCs w:val="24"/>
          <w:lang w:eastAsia="zh-CN"/>
        </w:rPr>
        <w:t xml:space="preserve"> between Muslims and Western societies </w:t>
      </w:r>
      <w:r w:rsidRPr="00615EA5">
        <w:rPr>
          <w:rFonts w:eastAsia="SimSun"/>
          <w:bCs/>
          <w:szCs w:val="26"/>
          <w:highlight w:val="yellow"/>
          <w:u w:val="single"/>
          <w:lang w:eastAsia="zh-CN"/>
        </w:rPr>
        <w:t>as the</w:t>
      </w:r>
      <w:r w:rsidRPr="00615EA5">
        <w:rPr>
          <w:rFonts w:eastAsia="SimSun"/>
          <w:sz w:val="16"/>
          <w:szCs w:val="24"/>
          <w:lang w:eastAsia="zh-CN"/>
        </w:rPr>
        <w:t xml:space="preserve"> </w:t>
      </w:r>
      <w:r w:rsidRPr="00615EA5">
        <w:rPr>
          <w:rFonts w:eastAsia="SimSun"/>
          <w:bCs/>
          <w:szCs w:val="26"/>
          <w:highlight w:val="yellow"/>
          <w:u w:val="single"/>
          <w:lang w:eastAsia="zh-CN"/>
        </w:rPr>
        <w:t xml:space="preserve">beginnings of a new </w:t>
      </w:r>
      <w:r w:rsidRPr="00615EA5">
        <w:rPr>
          <w:rFonts w:eastAsia="SimSun"/>
          <w:bCs/>
          <w:szCs w:val="26"/>
          <w:highlight w:val="yellow"/>
          <w:u w:val="single"/>
          <w:bdr w:val="single" w:sz="4" w:space="0" w:color="auto"/>
          <w:lang w:eastAsia="zh-CN"/>
        </w:rPr>
        <w:t>world war</w:t>
      </w:r>
      <w:r w:rsidRPr="00615EA5">
        <w:rPr>
          <w:rFonts w:eastAsia="SimSun"/>
          <w:sz w:val="16"/>
          <w:szCs w:val="24"/>
          <w:lang w:eastAsia="zh-CN"/>
        </w:rPr>
        <w:t xml:space="preserve">. </w:t>
      </w:r>
    </w:p>
    <w:p w:rsidR="00D313F6" w:rsidRDefault="00D313F6" w:rsidP="00D313F6">
      <w:pPr>
        <w:pStyle w:val="Heading3"/>
      </w:pPr>
      <w:r>
        <w:lastRenderedPageBreak/>
        <w:t xml:space="preserve">     A2: No War </w:t>
      </w:r>
    </w:p>
    <w:p w:rsidR="00D313F6" w:rsidRDefault="00D313F6" w:rsidP="00D313F6">
      <w:pPr>
        <w:pStyle w:val="Heading4"/>
      </w:pPr>
      <w:r>
        <w:t>Overwhelming evidence</w:t>
      </w:r>
    </w:p>
    <w:p w:rsidR="00D313F6" w:rsidRDefault="00D313F6" w:rsidP="00D313F6">
      <w:r w:rsidRPr="007A0334">
        <w:rPr>
          <w:rStyle w:val="Style13ptBold"/>
        </w:rPr>
        <w:t>Boudreaux</w:t>
      </w:r>
      <w:r w:rsidRPr="003841F4">
        <w:t xml:space="preserve">, </w:t>
      </w:r>
      <w:r w:rsidRPr="007A0334">
        <w:rPr>
          <w:rStyle w:val="Style13ptBold"/>
        </w:rPr>
        <w:t>2006</w:t>
      </w:r>
      <w:r w:rsidRPr="003841F4">
        <w:t xml:space="preserve"> (Donald J., Chairman of the Economics Department at </w:t>
      </w:r>
      <w:smartTag w:uri="urn:schemas-microsoft-com:office:smarttags" w:element="place">
        <w:smartTag w:uri="urn:schemas-microsoft-com:office:smarttags" w:element="PlaceName">
          <w:r w:rsidRPr="003841F4">
            <w:t>George</w:t>
          </w:r>
        </w:smartTag>
        <w:r w:rsidRPr="003841F4">
          <w:t xml:space="preserve"> </w:t>
        </w:r>
        <w:smartTag w:uri="urn:schemas-microsoft-com:office:smarttags" w:element="PlaceName">
          <w:r w:rsidRPr="003841F4">
            <w:t>Mason</w:t>
          </w:r>
        </w:smartTag>
        <w:r w:rsidRPr="003841F4">
          <w:t xml:space="preserve"> </w:t>
        </w:r>
        <w:smartTag w:uri="urn:schemas-microsoft-com:office:smarttags" w:element="PlaceName">
          <w:r w:rsidRPr="003841F4">
            <w:t>University</w:t>
          </w:r>
        </w:smartTag>
      </w:smartTag>
      <w:r w:rsidRPr="003841F4">
        <w:t>, Want World Peace? Support Free Trade, Christian Science Monitor, November 20)</w:t>
      </w:r>
    </w:p>
    <w:p w:rsidR="00D313F6" w:rsidRPr="003841F4" w:rsidRDefault="00D313F6" w:rsidP="00D313F6"/>
    <w:p w:rsidR="00D313F6" w:rsidRDefault="00D313F6" w:rsidP="00D313F6">
      <w:pPr>
        <w:rPr>
          <w:rStyle w:val="underline"/>
        </w:rPr>
      </w:pPr>
      <w:r w:rsidRPr="003841F4">
        <w:rPr>
          <w:sz w:val="16"/>
        </w:rPr>
        <w:t xml:space="preserve">Plenty of empirical evidence confirms the wisdom of Montesquieu's insight: </w:t>
      </w:r>
      <w:r w:rsidRPr="003841F4">
        <w:rPr>
          <w:rStyle w:val="underline"/>
        </w:rPr>
        <w:t xml:space="preserve">Trade does </w:t>
      </w:r>
      <w:r w:rsidRPr="003841F4">
        <w:rPr>
          <w:sz w:val="16"/>
        </w:rPr>
        <w:t xml:space="preserve">indeed </w:t>
      </w:r>
      <w:r w:rsidRPr="003841F4">
        <w:rPr>
          <w:rStyle w:val="underline"/>
        </w:rPr>
        <w:t xml:space="preserve">promote peace. During the past 30 years, </w:t>
      </w:r>
      <w:r w:rsidRPr="003841F4">
        <w:rPr>
          <w:sz w:val="16"/>
        </w:rPr>
        <w:t xml:space="preserve">Solomon </w:t>
      </w:r>
      <w:proofErr w:type="spellStart"/>
      <w:r w:rsidRPr="003841F4">
        <w:rPr>
          <w:rStyle w:val="underline"/>
        </w:rPr>
        <w:t>Polachek</w:t>
      </w:r>
      <w:proofErr w:type="spellEnd"/>
      <w:r w:rsidRPr="003841F4">
        <w:rPr>
          <w:rStyle w:val="underline"/>
        </w:rPr>
        <w:t xml:space="preserve">, an economist </w:t>
      </w:r>
      <w:r w:rsidRPr="003841F4">
        <w:rPr>
          <w:sz w:val="16"/>
        </w:rPr>
        <w:t xml:space="preserve">at the State University of New York at </w:t>
      </w:r>
      <w:smartTag w:uri="urn:schemas-microsoft-com:office:smarttags" w:element="City">
        <w:smartTag w:uri="urn:schemas-microsoft-com:office:smarttags" w:element="place">
          <w:r w:rsidRPr="003841F4">
            <w:rPr>
              <w:sz w:val="16"/>
            </w:rPr>
            <w:t>Binghamton</w:t>
          </w:r>
        </w:smartTag>
      </w:smartTag>
      <w:r w:rsidRPr="003841F4">
        <w:rPr>
          <w:sz w:val="16"/>
        </w:rPr>
        <w:t xml:space="preserve">, has </w:t>
      </w:r>
      <w:r w:rsidRPr="003841F4">
        <w:rPr>
          <w:rStyle w:val="underline"/>
        </w:rPr>
        <w:t xml:space="preserve">researched the relationship between trade and peace. </w:t>
      </w:r>
      <w:r w:rsidRPr="003841F4">
        <w:rPr>
          <w:sz w:val="16"/>
        </w:rPr>
        <w:t xml:space="preserve">In his most recent paper on the topic, he and co-author Carlos </w:t>
      </w:r>
      <w:proofErr w:type="spellStart"/>
      <w:r w:rsidRPr="003841F4">
        <w:rPr>
          <w:sz w:val="16"/>
        </w:rPr>
        <w:t>Seiglie</w:t>
      </w:r>
      <w:proofErr w:type="spellEnd"/>
      <w:r w:rsidRPr="003841F4">
        <w:rPr>
          <w:sz w:val="16"/>
        </w:rPr>
        <w:t xml:space="preserve"> of </w:t>
      </w:r>
      <w:smartTag w:uri="urn:schemas-microsoft-com:office:smarttags" w:element="place">
        <w:smartTag w:uri="urn:schemas-microsoft-com:office:smarttags" w:element="PlaceName">
          <w:r w:rsidRPr="003841F4">
            <w:rPr>
              <w:sz w:val="16"/>
            </w:rPr>
            <w:t>Rutgers</w:t>
          </w:r>
        </w:smartTag>
        <w:r w:rsidRPr="003841F4">
          <w:rPr>
            <w:sz w:val="16"/>
          </w:rPr>
          <w:t xml:space="preserve"> </w:t>
        </w:r>
        <w:smartTag w:uri="urn:schemas-microsoft-com:office:smarttags" w:element="PlaceType">
          <w:r w:rsidRPr="003841F4">
            <w:rPr>
              <w:sz w:val="16"/>
            </w:rPr>
            <w:t>University</w:t>
          </w:r>
        </w:smartTag>
      </w:smartTag>
      <w:r w:rsidRPr="003841F4">
        <w:rPr>
          <w:sz w:val="16"/>
        </w:rPr>
        <w:t xml:space="preserve"> review the massive amount of research on trade, war, and peace. </w:t>
      </w:r>
      <w:r w:rsidRPr="003841F4">
        <w:rPr>
          <w:rStyle w:val="underline"/>
        </w:rPr>
        <w:t xml:space="preserve">They find that "the overwhelming evidence indicates that trade reduces conflict." </w:t>
      </w:r>
      <w:r w:rsidRPr="003841F4">
        <w:rPr>
          <w:sz w:val="16"/>
        </w:rPr>
        <w:t>Likewise for foreign investment</w:t>
      </w:r>
      <w:r w:rsidRPr="003841F4">
        <w:rPr>
          <w:b/>
          <w:sz w:val="16"/>
        </w:rPr>
        <w:t xml:space="preserve">. </w:t>
      </w:r>
      <w:r w:rsidRPr="003841F4">
        <w:rPr>
          <w:rStyle w:val="underline"/>
        </w:rPr>
        <w:t xml:space="preserve">The greater the amounts that foreigners invest in the United States, or the more that Americans invest abroad, the lower is the likelihood of war </w:t>
      </w:r>
      <w:r w:rsidRPr="003841F4">
        <w:rPr>
          <w:sz w:val="16"/>
        </w:rPr>
        <w:t xml:space="preserve">between America and those countries with which it has investment relationships. Professors </w:t>
      </w:r>
      <w:proofErr w:type="spellStart"/>
      <w:r w:rsidRPr="003841F4">
        <w:rPr>
          <w:sz w:val="16"/>
        </w:rPr>
        <w:t>Polachek</w:t>
      </w:r>
      <w:proofErr w:type="spellEnd"/>
      <w:r w:rsidRPr="003841F4">
        <w:rPr>
          <w:sz w:val="16"/>
        </w:rPr>
        <w:t xml:space="preserve"> and </w:t>
      </w:r>
      <w:proofErr w:type="spellStart"/>
      <w:r w:rsidRPr="003841F4">
        <w:rPr>
          <w:sz w:val="16"/>
        </w:rPr>
        <w:t>Seiglie</w:t>
      </w:r>
      <w:proofErr w:type="spellEnd"/>
      <w:r w:rsidRPr="003841F4">
        <w:rPr>
          <w:sz w:val="16"/>
        </w:rPr>
        <w:t xml:space="preserve"> conclude that, </w:t>
      </w:r>
      <w:r w:rsidRPr="003841F4">
        <w:rPr>
          <w:rStyle w:val="underline"/>
        </w:rPr>
        <w:t xml:space="preserve">"The policy implication of our finding is that further international cooperation in reducing barriers to both trade and capital flows can promote a more peaceful world." </w:t>
      </w:r>
    </w:p>
    <w:p w:rsidR="00D313F6" w:rsidRDefault="00D313F6" w:rsidP="00D313F6">
      <w:pPr>
        <w:pStyle w:val="Heading4"/>
      </w:pPr>
      <w:r>
        <w:t>Increases mutual interest in peace</w:t>
      </w:r>
    </w:p>
    <w:p w:rsidR="00D313F6" w:rsidRDefault="00D313F6" w:rsidP="00D313F6">
      <w:r w:rsidRPr="007A0334">
        <w:rPr>
          <w:rStyle w:val="Style13ptBold"/>
        </w:rPr>
        <w:t>Brooks</w:t>
      </w:r>
      <w:r w:rsidRPr="003841F4">
        <w:t xml:space="preserve">, </w:t>
      </w:r>
      <w:r w:rsidRPr="007A0334">
        <w:rPr>
          <w:rStyle w:val="Style13ptBold"/>
        </w:rPr>
        <w:t>1999</w:t>
      </w:r>
      <w:r w:rsidRPr="003841F4">
        <w:t xml:space="preserve"> (Jason, Department of Journalism at Carleton University, “Make Trade, Not War”, Independent Institute, </w:t>
      </w:r>
      <w:hyperlink r:id="rId19" w:history="1">
        <w:r w:rsidRPr="003C46A2">
          <w:rPr>
            <w:rStyle w:val="Hyperlink"/>
          </w:rPr>
          <w:t>http://www.independent.org/tii/students/GarveyEssay99Brooks.html</w:t>
        </w:r>
      </w:hyperlink>
      <w:r w:rsidRPr="003841F4">
        <w:t>)</w:t>
      </w:r>
    </w:p>
    <w:p w:rsidR="00D313F6" w:rsidRPr="003841F4" w:rsidRDefault="00D313F6" w:rsidP="00D313F6"/>
    <w:p w:rsidR="00D313F6" w:rsidRPr="000668AE" w:rsidRDefault="00D313F6" w:rsidP="00D313F6">
      <w:r w:rsidRPr="003841F4">
        <w:rPr>
          <w:sz w:val="16"/>
        </w:rPr>
        <w:t xml:space="preserve">Free trade is, in one sense, like a nuclear weapon. Which seems strange to say because trade is associated with peace and prosperity, while nuclear weapons are synonymous with apocalypse and terror. But here is how they are alike: they both prevent war by making it more costly. A strong argument exists that the only reason the Cold War never got "hot" between the </w:t>
      </w:r>
      <w:smartTag w:uri="urn:schemas-microsoft-com:office:smarttags" w:element="country-region">
        <w:r w:rsidRPr="003841F4">
          <w:rPr>
            <w:sz w:val="16"/>
          </w:rPr>
          <w:t>United States</w:t>
        </w:r>
      </w:smartTag>
      <w:r w:rsidRPr="003841F4">
        <w:rPr>
          <w:sz w:val="16"/>
        </w:rPr>
        <w:t xml:space="preserve"> and the </w:t>
      </w:r>
      <w:smartTag w:uri="urn:schemas-microsoft-com:office:smarttags" w:element="place">
        <w:r w:rsidRPr="003841F4">
          <w:rPr>
            <w:sz w:val="16"/>
          </w:rPr>
          <w:t>Soviet Union</w:t>
        </w:r>
      </w:smartTag>
      <w:r w:rsidRPr="003841F4">
        <w:rPr>
          <w:sz w:val="16"/>
        </w:rPr>
        <w:t xml:space="preserve"> was that nuclear weapons made outright conflict unthinkable. </w:t>
      </w:r>
      <w:r w:rsidRPr="003841F4">
        <w:rPr>
          <w:rStyle w:val="underline"/>
        </w:rPr>
        <w:t>Trade</w:t>
      </w:r>
      <w:r w:rsidRPr="003841F4">
        <w:rPr>
          <w:sz w:val="16"/>
        </w:rPr>
        <w:t xml:space="preserve">, in a similar way, </w:t>
      </w:r>
      <w:r w:rsidRPr="003841F4">
        <w:rPr>
          <w:rStyle w:val="underline"/>
        </w:rPr>
        <w:t>binds the fortunes of people in the world together. It is the best assurance of peace. By forging bonds between customers and suppliers around the world, trade gives citizens a vested interest in the wellbeing of people in other countries -- war becomes a matter of mutual assured destruction</w:t>
      </w:r>
      <w:r w:rsidRPr="003841F4">
        <w:rPr>
          <w:sz w:val="16"/>
        </w:rPr>
        <w:t>, if you will. With trade, a war abroad will have fallout at home. But while trade has the deterrent effects of powerful weapons, is far preferable because of its other advantages. Where weapons are expensive, free trade brings prosperity and freedom. Where weapons bring terror, free trade fosters harmony and encourages people to resolve disputes without violence. Richard Cobden, a nineteenth century British industrialist and politician, often argued in favor of trade over armaments to discourage war. His recipe for peace remains as true today as it was more than 150 years ago: "The more any nation traffics abroad upon free and honest principles, the less it will be in danger of wars." Free trade is indeed the wellspring of peace</w:t>
      </w:r>
      <w:r w:rsidRPr="003841F4">
        <w:t>.</w:t>
      </w:r>
    </w:p>
    <w:p w:rsidR="00D313F6" w:rsidRPr="00D313F6" w:rsidRDefault="00D313F6" w:rsidP="00D313F6"/>
    <w:p w:rsidR="00D313F6" w:rsidRPr="00541C08" w:rsidRDefault="00D313F6" w:rsidP="00D313F6"/>
    <w:p w:rsidR="00584633" w:rsidRDefault="00584633" w:rsidP="00584633">
      <w:pPr>
        <w:pStyle w:val="Heading3"/>
      </w:pPr>
      <w:r>
        <w:lastRenderedPageBreak/>
        <w:t xml:space="preserve">Add-On – Warming </w:t>
      </w:r>
    </w:p>
    <w:p w:rsidR="00584633" w:rsidRDefault="00584633" w:rsidP="00584633">
      <w:pPr>
        <w:pStyle w:val="Heading4"/>
      </w:pPr>
      <w:r>
        <w:t xml:space="preserve">Chinese soft power solves warming – spurs modeling. </w:t>
      </w:r>
    </w:p>
    <w:p w:rsidR="00584633" w:rsidRDefault="00584633" w:rsidP="00584633">
      <w:r w:rsidRPr="004337A0">
        <w:rPr>
          <w:rStyle w:val="Style13ptBold"/>
        </w:rPr>
        <w:t>CSIS 9</w:t>
      </w:r>
      <w:r>
        <w:t xml:space="preserve"> </w:t>
      </w:r>
    </w:p>
    <w:p w:rsidR="00584633" w:rsidRPr="00584633" w:rsidRDefault="00584633" w:rsidP="00584633">
      <w:r w:rsidRPr="00584633">
        <w:t>(March, Jesse Kaplan and Julianne Smith, “Chinese Soft Power and its Implications for the United States: competition and cooperation in the developing world” http://csis.org/files/media/csis/pubs/090305_mcgiffert_chinesesoftpower_web.pdf)</w:t>
      </w:r>
    </w:p>
    <w:p w:rsidR="00584633" w:rsidRDefault="00584633" w:rsidP="00584633"/>
    <w:p w:rsidR="00584633" w:rsidRDefault="00584633" w:rsidP="00584633">
      <w:pPr>
        <w:rPr>
          <w:sz w:val="12"/>
        </w:rPr>
      </w:pPr>
      <w:r w:rsidRPr="004337A0">
        <w:rPr>
          <w:sz w:val="12"/>
        </w:rPr>
        <w:t xml:space="preserve">When it comes to China and combating climate change, everyone, from Al Gore to T. Boone Pickens, recites a common yet troubling narrative: with global temperatures rising, the need for a peak in global greenhouse gas emissions is incompatible with continued Chinese economic growth. The People’s Republic of China, which recently became the world leader in carbon emissions, has completely ignored environmental considerations. Kinder critics explain that renewable energy is hopelessly expensive for developing countries. Conspiracy theorists grumble that China is determined to destroy the </w:t>
      </w:r>
      <w:proofErr w:type="spellStart"/>
      <w:r w:rsidRPr="004337A0">
        <w:rPr>
          <w:sz w:val="12"/>
        </w:rPr>
        <w:t>Pax</w:t>
      </w:r>
      <w:proofErr w:type="spellEnd"/>
      <w:r w:rsidRPr="004337A0">
        <w:rPr>
          <w:sz w:val="12"/>
        </w:rPr>
        <w:t xml:space="preserve"> Americana with emissions, if not with military and economic might. All, or at least most, agree that </w:t>
      </w:r>
      <w:r w:rsidRPr="004337A0">
        <w:rPr>
          <w:rStyle w:val="StyleUnderline"/>
        </w:rPr>
        <w:t xml:space="preserve">Chinese obstructionism is a primary obstacle to global efforts to combat climate change. If only the Chinese would do something, </w:t>
      </w:r>
      <w:r w:rsidRPr="004337A0">
        <w:rPr>
          <w:sz w:val="12"/>
        </w:rPr>
        <w:t xml:space="preserve">the thinking goes, </w:t>
      </w:r>
      <w:r w:rsidRPr="004337A0">
        <w:rPr>
          <w:rStyle w:val="StyleUnderline"/>
        </w:rPr>
        <w:t>perhaps the United States would have an incentive to act as well.</w:t>
      </w:r>
      <w:r w:rsidRPr="004337A0">
        <w:rPr>
          <w:sz w:val="12"/>
        </w:rPr>
        <w:t xml:space="preserve"> This narrative is familiar. It is also almost entirely wrong. To be sure, </w:t>
      </w:r>
      <w:r w:rsidRPr="004337A0">
        <w:rPr>
          <w:rStyle w:val="StyleUnderline"/>
        </w:rPr>
        <w:t>the climate picture is alarming</w:t>
      </w:r>
      <w:r w:rsidRPr="004337A0">
        <w:rPr>
          <w:sz w:val="12"/>
        </w:rPr>
        <w:t xml:space="preserve">. Experts agree that to limit global warming to a moderately safe level of two degrees Celsius above the preindustrial norm, global carbon emissions will need to peak in the next decade and then be more than halved by 2050. Practically, this means that developed countries must have zero-carbon economies by mid-century and developing countries must </w:t>
      </w:r>
      <w:proofErr w:type="spellStart"/>
      <w:r w:rsidRPr="004337A0">
        <w:rPr>
          <w:sz w:val="12"/>
        </w:rPr>
        <w:t>followe</w:t>
      </w:r>
      <w:proofErr w:type="spellEnd"/>
      <w:r w:rsidRPr="004337A0">
        <w:rPr>
          <w:sz w:val="12"/>
        </w:rPr>
        <w:t xml:space="preserve"> suit a few decades later. In quantifiable terms, the avoidable costs of climate change inaction range between 5 and 20 percent of global gross domestic product (GDP) – approximately the cost of both world wars and the Great Depression combined. The environmental, human development, and quality-of-life costs are far greater. Even before it passed the United States as the world’s largest emitter of carbon dioxide, China figured prominently in climate change discussions. The International Energy Agency has projected that </w:t>
      </w:r>
      <w:r w:rsidRPr="004337A0">
        <w:rPr>
          <w:rStyle w:val="StyleUnderline"/>
        </w:rPr>
        <w:t>if China were to do nothing to curb emissions, it would emit more carbon dioxide during the next 25 years than the worlds 26 richest counties combined</w:t>
      </w:r>
      <w:r w:rsidRPr="004337A0">
        <w:rPr>
          <w:sz w:val="12"/>
        </w:rPr>
        <w:t xml:space="preserve">. Almost every week a coal-fired and highly polluting power plant large enough to service all of San Diego or Dallas opens somewhere in China, and the Chinese build enough such plants annually to light the entire United Kingdom. The Chinese coal sector alone produces upward of 16 percent of global carbon emissions. These numbers are sobering. In contrast with the common narrative, however, they are not sobering only to Western eyes. </w:t>
      </w:r>
      <w:r w:rsidRPr="004337A0">
        <w:rPr>
          <w:rStyle w:val="StyleUnderline"/>
        </w:rPr>
        <w:t>The Chinese widely recognize that the threat of climate change is real, and they have taken significant steps in recent years to counter that threat</w:t>
      </w:r>
      <w:r w:rsidRPr="004337A0">
        <w:rPr>
          <w:sz w:val="12"/>
        </w:rPr>
        <w:t xml:space="preserve">. To start, </w:t>
      </w:r>
      <w:r w:rsidRPr="004337A0">
        <w:rPr>
          <w:rStyle w:val="StyleUnderline"/>
        </w:rPr>
        <w:t>China has a National Climate Change Plan,</w:t>
      </w:r>
      <w:r w:rsidRPr="004337A0">
        <w:rPr>
          <w:sz w:val="12"/>
        </w:rPr>
        <w:t xml:space="preserve"> something about which U.S. environmentalists can only dream, and </w:t>
      </w:r>
      <w:r w:rsidRPr="004337A0">
        <w:rPr>
          <w:rStyle w:val="StyleUnderline"/>
        </w:rPr>
        <w:t>China has mustered a wide array of legislative, economic, and governmental instruments to foster shifts to more sustainable industrial activity.</w:t>
      </w:r>
      <w:r w:rsidRPr="004337A0">
        <w:rPr>
          <w:sz w:val="12"/>
        </w:rPr>
        <w:t xml:space="preserve"> China has invested heavily in renewable energy and has more stringent efficiency standards for its automobiles than does the United States. In his annual address in 2007, Premier Wen </w:t>
      </w:r>
      <w:proofErr w:type="spellStart"/>
      <w:r w:rsidRPr="004337A0">
        <w:rPr>
          <w:sz w:val="12"/>
        </w:rPr>
        <w:t>Jiabao</w:t>
      </w:r>
      <w:proofErr w:type="spellEnd"/>
      <w:r w:rsidRPr="004337A0">
        <w:rPr>
          <w:sz w:val="12"/>
        </w:rPr>
        <w:t xml:space="preserve"> made 48 references to “environment,” “pollution” or “environmental protection,” and party leadership has pursued efforts at structural reform to ensure compliance with environmental regulations. </w:t>
      </w:r>
      <w:r w:rsidRPr="004337A0">
        <w:rPr>
          <w:rStyle w:val="StyleUnderline"/>
        </w:rPr>
        <w:t>However, significant gaps between well-intentioned rhetoric and concrete action remain.</w:t>
      </w:r>
      <w:r w:rsidRPr="004337A0">
        <w:rPr>
          <w:sz w:val="12"/>
        </w:rPr>
        <w:t xml:space="preserve"> In addition, Chinese efforts to stem emissions are sometimes contradictory and not always effective. The country is nevertheless of the correct path, and its recalcitrance about addressing climate change is, if not a complete myth, not an obstacle to engagement either. </w:t>
      </w:r>
      <w:proofErr w:type="spellStart"/>
      <w:r w:rsidRPr="004337A0">
        <w:rPr>
          <w:sz w:val="12"/>
        </w:rPr>
        <w:t>Villainizing</w:t>
      </w:r>
      <w:proofErr w:type="spellEnd"/>
      <w:r w:rsidRPr="004337A0">
        <w:rPr>
          <w:sz w:val="12"/>
        </w:rPr>
        <w:t xml:space="preserve"> China, while convenient, distorts reality and distracts from U.S. inaction. </w:t>
      </w:r>
      <w:r w:rsidR="00E248FA">
        <w:rPr>
          <w:sz w:val="12"/>
        </w:rPr>
        <w:br/>
      </w:r>
    </w:p>
    <w:p w:rsidR="00E248FA" w:rsidRDefault="00E248FA" w:rsidP="00E248FA">
      <w:pPr>
        <w:pStyle w:val="Heading4"/>
      </w:pPr>
      <w:r>
        <w:t>Ext</w:t>
      </w:r>
      <w:r w:rsidRPr="00624D99">
        <w:t>i</w:t>
      </w:r>
      <w:r>
        <w:t>nction</w:t>
      </w:r>
    </w:p>
    <w:p w:rsidR="00E248FA" w:rsidRPr="003C1345" w:rsidRDefault="00E248FA" w:rsidP="00E248FA">
      <w:proofErr w:type="spellStart"/>
      <w:r w:rsidRPr="00E72416">
        <w:rPr>
          <w:rStyle w:val="Style13ptBold"/>
        </w:rPr>
        <w:t>Tickell</w:t>
      </w:r>
      <w:proofErr w:type="spellEnd"/>
      <w:r w:rsidRPr="00E72416">
        <w:rPr>
          <w:rStyle w:val="Style13ptBold"/>
        </w:rPr>
        <w:t xml:space="preserve"> 8</w:t>
      </w:r>
      <w:r>
        <w:t xml:space="preserve"> (Oliver, Climate Researcher and Author – Kyoto2, “On a Planet 4C Hotter, All We Can Prepare For is Extinction”, The Guardian, </w:t>
      </w:r>
      <w:r w:rsidRPr="003C1345">
        <w:t>http://www.guardian.co.uk/commentisfree/2008/aug/11/climatechange</w:t>
      </w:r>
      <w:r>
        <w:t>)</w:t>
      </w:r>
    </w:p>
    <w:p w:rsidR="00E248FA" w:rsidRDefault="00E248FA" w:rsidP="00E248FA"/>
    <w:p w:rsidR="00E248FA" w:rsidRDefault="00E248FA" w:rsidP="00584633">
      <w:pPr>
        <w:rPr>
          <w:sz w:val="16"/>
        </w:rPr>
      </w:pPr>
      <w:r w:rsidRPr="00E72416">
        <w:rPr>
          <w:rStyle w:val="StyleUnderline"/>
        </w:rPr>
        <w:t xml:space="preserve">We need to get prepared for </w:t>
      </w:r>
      <w:r w:rsidRPr="00E72416">
        <w:rPr>
          <w:rStyle w:val="StyleUnderline"/>
          <w:highlight w:val="yellow"/>
        </w:rPr>
        <w:t>four degrees of global warming</w:t>
      </w:r>
      <w:r w:rsidRPr="00E72416">
        <w:rPr>
          <w:sz w:val="16"/>
        </w:rPr>
        <w:t xml:space="preserve">, Bob Watson told the Guardian last week. At first sight this looks like wise counsel from the climate science adviser to Defra. But </w:t>
      </w:r>
      <w:r w:rsidRPr="00E72416">
        <w:rPr>
          <w:rStyle w:val="StyleUnderline"/>
        </w:rPr>
        <w:t>the idea</w:t>
      </w:r>
      <w:r w:rsidRPr="00E72416">
        <w:rPr>
          <w:sz w:val="16"/>
        </w:rPr>
        <w:t xml:space="preserve"> that </w:t>
      </w:r>
      <w:r w:rsidRPr="00E72416">
        <w:rPr>
          <w:rStyle w:val="StyleUnderline"/>
        </w:rPr>
        <w:t>we could adapt</w:t>
      </w:r>
      <w:r w:rsidRPr="00E72416">
        <w:rPr>
          <w:sz w:val="16"/>
        </w:rPr>
        <w:t xml:space="preserve"> to a </w:t>
      </w:r>
      <w:hyperlink r:id="rId20" w:history="1">
        <w:r w:rsidRPr="00E72416">
          <w:rPr>
            <w:sz w:val="16"/>
          </w:rPr>
          <w:t>4C rise</w:t>
        </w:r>
      </w:hyperlink>
      <w:r w:rsidRPr="00E72416">
        <w:rPr>
          <w:sz w:val="16"/>
        </w:rPr>
        <w:t xml:space="preserve"> </w:t>
      </w:r>
      <w:r w:rsidRPr="00E72416">
        <w:rPr>
          <w:rStyle w:val="StyleUnderline"/>
        </w:rPr>
        <w:t>is absurd</w:t>
      </w:r>
      <w:r w:rsidRPr="00E72416">
        <w:rPr>
          <w:sz w:val="16"/>
        </w:rPr>
        <w:t xml:space="preserve"> and dangerous. </w:t>
      </w:r>
      <w:hyperlink r:id="rId21" w:history="1">
        <w:r w:rsidRPr="00E72416">
          <w:rPr>
            <w:rStyle w:val="StyleUnderline"/>
          </w:rPr>
          <w:t>Global warming</w:t>
        </w:r>
      </w:hyperlink>
      <w:r w:rsidRPr="00E72416">
        <w:rPr>
          <w:rStyle w:val="StyleUnderline"/>
        </w:rPr>
        <w:t xml:space="preserve"> on this scale would be a catastrophe that </w:t>
      </w:r>
      <w:r w:rsidRPr="00E72416">
        <w:rPr>
          <w:rStyle w:val="StyleUnderline"/>
          <w:highlight w:val="yellow"/>
        </w:rPr>
        <w:t>would mean</w:t>
      </w:r>
      <w:r w:rsidRPr="00E72416">
        <w:rPr>
          <w:sz w:val="16"/>
        </w:rPr>
        <w:t xml:space="preserve">, in the immortal words that Chief Seattle probably never spoke, "the end of living and the beginning of survival" for humankind. Or perhaps the beginning of our </w:t>
      </w:r>
      <w:r w:rsidRPr="00E72416">
        <w:rPr>
          <w:rStyle w:val="Emphasis"/>
          <w:highlight w:val="yellow"/>
        </w:rPr>
        <w:t>extinction</w:t>
      </w:r>
      <w:r w:rsidRPr="00E72416">
        <w:rPr>
          <w:rStyle w:val="StyleUnderline"/>
        </w:rPr>
        <w:t xml:space="preserve">. The </w:t>
      </w:r>
      <w:r w:rsidRPr="00E72416">
        <w:rPr>
          <w:rStyle w:val="StyleUnderline"/>
          <w:highlight w:val="yellow"/>
        </w:rPr>
        <w:t>collapse of</w:t>
      </w:r>
      <w:r w:rsidRPr="00E72416">
        <w:rPr>
          <w:sz w:val="16"/>
        </w:rPr>
        <w:t xml:space="preserve"> the polar </w:t>
      </w:r>
      <w:r w:rsidRPr="00E72416">
        <w:rPr>
          <w:rStyle w:val="StyleUnderline"/>
          <w:highlight w:val="yellow"/>
        </w:rPr>
        <w:t>ice caps would become inevitable, bringing</w:t>
      </w:r>
      <w:r w:rsidRPr="00E72416">
        <w:rPr>
          <w:sz w:val="16"/>
        </w:rPr>
        <w:t xml:space="preserve"> long-term </w:t>
      </w:r>
      <w:hyperlink r:id="rId22" w:history="1">
        <w:r w:rsidRPr="00E72416">
          <w:rPr>
            <w:rStyle w:val="StyleUnderline"/>
            <w:highlight w:val="yellow"/>
          </w:rPr>
          <w:t>sea level rises</w:t>
        </w:r>
      </w:hyperlink>
      <w:r w:rsidRPr="00E72416">
        <w:rPr>
          <w:sz w:val="16"/>
        </w:rPr>
        <w:t xml:space="preserve"> of 70-80 </w:t>
      </w:r>
      <w:proofErr w:type="spellStart"/>
      <w:r w:rsidRPr="00E72416">
        <w:rPr>
          <w:sz w:val="16"/>
        </w:rPr>
        <w:t>metres</w:t>
      </w:r>
      <w:proofErr w:type="spellEnd"/>
      <w:r w:rsidRPr="00E72416">
        <w:rPr>
          <w:sz w:val="16"/>
        </w:rPr>
        <w:t xml:space="preserve">. All the world's coastal plains would be lost, complete with ports, cities, transport and industrial infrastructure, and much of the world's most productive farmland. The world's geography would be transformed much as it was at the end of the last ice age, when sea levels rose by about 120 </w:t>
      </w:r>
      <w:proofErr w:type="spellStart"/>
      <w:r w:rsidRPr="00E72416">
        <w:rPr>
          <w:sz w:val="16"/>
        </w:rPr>
        <w:t>metres</w:t>
      </w:r>
      <w:proofErr w:type="spellEnd"/>
      <w:r w:rsidRPr="00E72416">
        <w:rPr>
          <w:sz w:val="16"/>
        </w:rPr>
        <w:t xml:space="preserve"> to create the Channel, the North Sea and </w:t>
      </w:r>
      <w:smartTag w:uri="urn:schemas-microsoft-com:office:smarttags" w:element="place">
        <w:r w:rsidRPr="00E72416">
          <w:rPr>
            <w:sz w:val="16"/>
          </w:rPr>
          <w:t>Cardigan Bay</w:t>
        </w:r>
      </w:smartTag>
      <w:r w:rsidRPr="00E72416">
        <w:rPr>
          <w:sz w:val="16"/>
        </w:rPr>
        <w:t xml:space="preserve"> out of dry land. </w:t>
      </w:r>
      <w:r w:rsidRPr="00E72416">
        <w:rPr>
          <w:rStyle w:val="StyleUnderline"/>
          <w:highlight w:val="yellow"/>
        </w:rPr>
        <w:t>Weather would become extreme</w:t>
      </w:r>
      <w:r w:rsidRPr="00E72416">
        <w:rPr>
          <w:rStyle w:val="StyleUnderline"/>
        </w:rPr>
        <w:t xml:space="preserve"> and unpredictable, with more frequent and severe droughts, </w:t>
      </w:r>
      <w:hyperlink r:id="rId23" w:history="1">
        <w:r w:rsidRPr="00E72416">
          <w:rPr>
            <w:rStyle w:val="StyleUnderline"/>
          </w:rPr>
          <w:t>floods</w:t>
        </w:r>
      </w:hyperlink>
      <w:r w:rsidRPr="00E72416">
        <w:rPr>
          <w:rStyle w:val="StyleUnderline"/>
        </w:rPr>
        <w:t xml:space="preserve"> and hurricanes. The Earth's </w:t>
      </w:r>
      <w:r w:rsidRPr="00E72416">
        <w:rPr>
          <w:rStyle w:val="StyleUnderline"/>
          <w:highlight w:val="yellow"/>
        </w:rPr>
        <w:t xml:space="preserve">carrying capacity would be hugely reduced. </w:t>
      </w:r>
      <w:r w:rsidRPr="00E72416">
        <w:rPr>
          <w:rStyle w:val="Emphasis"/>
          <w:highlight w:val="yellow"/>
        </w:rPr>
        <w:t>Billions would</w:t>
      </w:r>
      <w:r w:rsidRPr="00E72416">
        <w:rPr>
          <w:sz w:val="16"/>
        </w:rPr>
        <w:t xml:space="preserve"> undoubtedly </w:t>
      </w:r>
      <w:r w:rsidRPr="00E72416">
        <w:rPr>
          <w:rStyle w:val="Emphasis"/>
          <w:highlight w:val="yellow"/>
        </w:rPr>
        <w:t>die</w:t>
      </w:r>
      <w:r w:rsidRPr="00E72416">
        <w:rPr>
          <w:sz w:val="16"/>
        </w:rPr>
        <w:t xml:space="preserve">. Watson's call was supported by the government's former chief scientific adviser, Sir David King, who warned that "if we get to a four-degree rise it is quite possible that </w:t>
      </w:r>
      <w:r w:rsidRPr="00E72416">
        <w:rPr>
          <w:rStyle w:val="StyleUnderline"/>
          <w:highlight w:val="yellow"/>
        </w:rPr>
        <w:t>we would</w:t>
      </w:r>
      <w:r w:rsidRPr="00E72416">
        <w:rPr>
          <w:sz w:val="16"/>
          <w:highlight w:val="yellow"/>
        </w:rPr>
        <w:t xml:space="preserve"> </w:t>
      </w:r>
      <w:r w:rsidRPr="00E72416">
        <w:rPr>
          <w:sz w:val="16"/>
        </w:rPr>
        <w:t xml:space="preserve">begin to </w:t>
      </w:r>
      <w:r w:rsidRPr="00E72416">
        <w:rPr>
          <w:rStyle w:val="StyleUnderline"/>
          <w:highlight w:val="yellow"/>
        </w:rPr>
        <w:t>see a runaway increase</w:t>
      </w:r>
      <w:r w:rsidRPr="00E72416">
        <w:rPr>
          <w:sz w:val="16"/>
        </w:rPr>
        <w:t xml:space="preserve">". This is a remarkable understatement. </w:t>
      </w:r>
      <w:r w:rsidRPr="00E72416">
        <w:rPr>
          <w:rStyle w:val="StyleUnderline"/>
        </w:rPr>
        <w:t>The climate system is</w:t>
      </w:r>
      <w:r w:rsidRPr="00E72416">
        <w:rPr>
          <w:sz w:val="16"/>
        </w:rPr>
        <w:t xml:space="preserve"> already </w:t>
      </w:r>
      <w:r w:rsidRPr="00E72416">
        <w:rPr>
          <w:rStyle w:val="StyleUnderline"/>
        </w:rPr>
        <w:t>experiencing significant feedbacks</w:t>
      </w:r>
      <w:r w:rsidRPr="00E72416">
        <w:rPr>
          <w:sz w:val="16"/>
        </w:rPr>
        <w:t xml:space="preserve">, notably the summer </w:t>
      </w:r>
      <w:hyperlink r:id="rId24" w:history="1">
        <w:r w:rsidRPr="00E72416">
          <w:rPr>
            <w:sz w:val="16"/>
          </w:rPr>
          <w:t>melting of the Arctic sea ice</w:t>
        </w:r>
      </w:hyperlink>
      <w:r w:rsidRPr="00E72416">
        <w:rPr>
          <w:sz w:val="16"/>
        </w:rPr>
        <w:t xml:space="preserve">. The more the ice melts, the more sunshine is absorbed by the sea, and the more the </w:t>
      </w:r>
      <w:smartTag w:uri="urn:schemas-microsoft-com:office:smarttags" w:element="place">
        <w:r w:rsidRPr="00E72416">
          <w:rPr>
            <w:sz w:val="16"/>
          </w:rPr>
          <w:t>Arctic</w:t>
        </w:r>
      </w:smartTag>
      <w:r w:rsidRPr="00E72416">
        <w:rPr>
          <w:sz w:val="16"/>
        </w:rPr>
        <w:t xml:space="preserve"> warms. And as the </w:t>
      </w:r>
      <w:smartTag w:uri="urn:schemas-microsoft-com:office:smarttags" w:element="place">
        <w:r w:rsidRPr="00E72416">
          <w:rPr>
            <w:sz w:val="16"/>
          </w:rPr>
          <w:t>Arctic</w:t>
        </w:r>
      </w:smartTag>
      <w:r w:rsidRPr="00E72416">
        <w:rPr>
          <w:sz w:val="16"/>
        </w:rPr>
        <w:t xml:space="preserve"> warms, the release of billions of </w:t>
      </w:r>
      <w:proofErr w:type="spellStart"/>
      <w:r w:rsidRPr="00E72416">
        <w:rPr>
          <w:sz w:val="16"/>
        </w:rPr>
        <w:t>tonnes</w:t>
      </w:r>
      <w:proofErr w:type="spellEnd"/>
      <w:r w:rsidRPr="00E72416">
        <w:rPr>
          <w:sz w:val="16"/>
        </w:rPr>
        <w:t xml:space="preserve"> of methane – a greenhouse gas 70 times stronger than carbon dioxide over 20 years – captured under melting permafrost is already under way. To see how far this process could go, look 55.5m years to the </w:t>
      </w:r>
      <w:proofErr w:type="spellStart"/>
      <w:r w:rsidRPr="00E72416">
        <w:rPr>
          <w:sz w:val="16"/>
        </w:rPr>
        <w:lastRenderedPageBreak/>
        <w:t>Palaeocene</w:t>
      </w:r>
      <w:proofErr w:type="spellEnd"/>
      <w:r w:rsidRPr="00E72416">
        <w:rPr>
          <w:sz w:val="16"/>
        </w:rPr>
        <w:t xml:space="preserve">-Eocene Thermal Maximum, when a global temperature increase of 6C coincided with the release of about 5,000 </w:t>
      </w:r>
      <w:proofErr w:type="spellStart"/>
      <w:r w:rsidRPr="00E72416">
        <w:rPr>
          <w:sz w:val="16"/>
        </w:rPr>
        <w:t>gigatonnes</w:t>
      </w:r>
      <w:proofErr w:type="spellEnd"/>
      <w:r w:rsidRPr="00E72416">
        <w:rPr>
          <w:sz w:val="16"/>
        </w:rPr>
        <w:t xml:space="preserve"> of carbon into the atmosphere, both as CO2 and as methane from bogs and seabed sediments. Lush subtropical forests grew in </w:t>
      </w:r>
      <w:proofErr w:type="gramStart"/>
      <w:r w:rsidRPr="00E72416">
        <w:rPr>
          <w:sz w:val="16"/>
        </w:rPr>
        <w:t>polar regions</w:t>
      </w:r>
      <w:proofErr w:type="gramEnd"/>
      <w:r w:rsidRPr="00E72416">
        <w:rPr>
          <w:sz w:val="16"/>
        </w:rPr>
        <w:t xml:space="preserve">, and sea levels rose to 100m higher than today. It appears that an initial warming pulse triggered other warming processes. Many scientists warn that this historical event may be analogous to the present: the </w:t>
      </w:r>
      <w:r w:rsidRPr="00E72416">
        <w:rPr>
          <w:rStyle w:val="StyleUnderline"/>
        </w:rPr>
        <w:t xml:space="preserve">warming caused by </w:t>
      </w:r>
      <w:r w:rsidRPr="00E72416">
        <w:rPr>
          <w:rStyle w:val="StyleUnderline"/>
          <w:highlight w:val="yellow"/>
        </w:rPr>
        <w:t>human emissions could propel us towards a</w:t>
      </w:r>
      <w:r w:rsidRPr="00E72416">
        <w:rPr>
          <w:rStyle w:val="StyleUnderline"/>
        </w:rPr>
        <w:t xml:space="preserve"> similar </w:t>
      </w:r>
      <w:r w:rsidRPr="00E72416">
        <w:rPr>
          <w:rStyle w:val="StyleUnderline"/>
          <w:highlight w:val="yellow"/>
        </w:rPr>
        <w:t>hothouse Earth</w:t>
      </w:r>
      <w:r w:rsidRPr="00E72416">
        <w:rPr>
          <w:rStyle w:val="Heading3Char"/>
          <w:sz w:val="16"/>
        </w:rPr>
        <w:t>.</w:t>
      </w:r>
      <w:r w:rsidRPr="00E72416">
        <w:rPr>
          <w:sz w:val="16"/>
        </w:rPr>
        <w:t xml:space="preserve"> But what are we to do? All our policies to date to tackle global warming have been miserable failures. The </w:t>
      </w:r>
      <w:smartTag w:uri="urn:schemas-microsoft-com:office:smarttags" w:element="City">
        <w:smartTag w:uri="urn:schemas-microsoft-com:office:smarttags" w:element="place">
          <w:r w:rsidRPr="00E72416">
            <w:rPr>
              <w:sz w:val="16"/>
            </w:rPr>
            <w:t>Kyoto</w:t>
          </w:r>
        </w:smartTag>
      </w:smartTag>
      <w:r w:rsidRPr="00E72416">
        <w:rPr>
          <w:sz w:val="16"/>
        </w:rPr>
        <w:t xml:space="preserve"> protocol has created a vast carbon market but done little to reduce emissions. The main effect of the EU's emissions trading scheme has been to transfer about €30bn or more from consumers to </w:t>
      </w:r>
      <w:smartTag w:uri="urn:schemas-microsoft-com:office:smarttags" w:element="place">
        <w:r w:rsidRPr="00E72416">
          <w:rPr>
            <w:sz w:val="16"/>
          </w:rPr>
          <w:t>Europe</w:t>
        </w:r>
      </w:smartTag>
      <w:r w:rsidRPr="00E72416">
        <w:rPr>
          <w:sz w:val="16"/>
        </w:rPr>
        <w:t xml:space="preserve">'s biggest polluters, the power companies. The EU and US foray into </w:t>
      </w:r>
      <w:hyperlink r:id="rId25" w:history="1">
        <w:r w:rsidRPr="00E72416">
          <w:rPr>
            <w:sz w:val="16"/>
          </w:rPr>
          <w:t>biofuels</w:t>
        </w:r>
      </w:hyperlink>
      <w:r w:rsidRPr="00E72416">
        <w:rPr>
          <w:sz w:val="16"/>
        </w:rPr>
        <w:t xml:space="preserve"> has, at huge cost, increased greenhouse gas </w:t>
      </w:r>
      <w:hyperlink r:id="rId26" w:history="1">
        <w:r w:rsidRPr="00E72416">
          <w:rPr>
            <w:sz w:val="16"/>
          </w:rPr>
          <w:t>emissions</w:t>
        </w:r>
      </w:hyperlink>
      <w:r w:rsidRPr="00E72416">
        <w:rPr>
          <w:sz w:val="16"/>
        </w:rPr>
        <w:t xml:space="preserve"> and created a world </w:t>
      </w:r>
      <w:hyperlink r:id="rId27" w:history="1">
        <w:r w:rsidRPr="00E72416">
          <w:rPr>
            <w:sz w:val="16"/>
          </w:rPr>
          <w:t>food crisis</w:t>
        </w:r>
      </w:hyperlink>
      <w:r w:rsidRPr="00E72416">
        <w:rPr>
          <w:sz w:val="16"/>
        </w:rPr>
        <w:t xml:space="preserve">, causing starvation in many poor countries. So are all our efforts doomed to failure? Yes, so long as our governments remain craven to special interests, whether </w:t>
      </w:r>
      <w:hyperlink r:id="rId28" w:history="1">
        <w:r w:rsidRPr="00E72416">
          <w:rPr>
            <w:sz w:val="16"/>
          </w:rPr>
          <w:t>carbon traders</w:t>
        </w:r>
      </w:hyperlink>
      <w:r w:rsidRPr="00E72416">
        <w:rPr>
          <w:sz w:val="16"/>
        </w:rPr>
        <w:t xml:space="preserve"> or fossil fuel companies. The carbon market is a valuable tool, but must be subordinate to climatic imperatives. The truth is that to prevent runaway greenhouse warming, we will have to leave most of the world's fossil fuels in the ground, especially carbon-heavy coal, oil </w:t>
      </w:r>
      <w:proofErr w:type="spellStart"/>
      <w:r w:rsidRPr="00E72416">
        <w:rPr>
          <w:sz w:val="16"/>
        </w:rPr>
        <w:t>shales</w:t>
      </w:r>
      <w:proofErr w:type="spellEnd"/>
      <w:r w:rsidRPr="00E72416">
        <w:rPr>
          <w:sz w:val="16"/>
        </w:rPr>
        <w:t xml:space="preserve"> and tar sands. The fossil fuel and power companies must be faced down.  </w:t>
      </w:r>
      <w:r w:rsidRPr="00E72416">
        <w:rPr>
          <w:rStyle w:val="StyleUnderline"/>
          <w:highlight w:val="yellow"/>
        </w:rPr>
        <w:t xml:space="preserve">Global problems need </w:t>
      </w:r>
      <w:r w:rsidRPr="00E72416">
        <w:rPr>
          <w:rStyle w:val="Emphasis"/>
          <w:highlight w:val="yellow"/>
        </w:rPr>
        <w:t>global solutions</w:t>
      </w:r>
      <w:r w:rsidRPr="00E72416">
        <w:rPr>
          <w:sz w:val="16"/>
        </w:rPr>
        <w:t xml:space="preserve">, and we also need an effective replacement for the failed </w:t>
      </w:r>
      <w:smartTag w:uri="urn:schemas-microsoft-com:office:smarttags" w:element="place">
        <w:smartTag w:uri="urn:schemas-microsoft-com:office:smarttags" w:element="City">
          <w:r w:rsidRPr="00E72416">
            <w:rPr>
              <w:sz w:val="16"/>
            </w:rPr>
            <w:t>Kyoto</w:t>
          </w:r>
        </w:smartTag>
      </w:smartTag>
      <w:r w:rsidRPr="00E72416">
        <w:rPr>
          <w:sz w:val="16"/>
        </w:rPr>
        <w:t xml:space="preserve"> protocol. The entire </w:t>
      </w:r>
      <w:smartTag w:uri="urn:schemas-microsoft-com:office:smarttags" w:element="City">
        <w:smartTag w:uri="urn:schemas-microsoft-com:office:smarttags" w:element="place">
          <w:r w:rsidRPr="00E72416">
            <w:rPr>
              <w:sz w:val="16"/>
            </w:rPr>
            <w:t>Kyoto</w:t>
          </w:r>
        </w:smartTag>
      </w:smartTag>
      <w:r w:rsidRPr="00E72416">
        <w:rPr>
          <w:sz w:val="16"/>
        </w:rPr>
        <w:t xml:space="preserve"> system of national allocations is obsolete because of the huge volumes of </w:t>
      </w:r>
      <w:hyperlink r:id="rId29" w:history="1">
        <w:r w:rsidRPr="00E72416">
          <w:rPr>
            <w:sz w:val="16"/>
          </w:rPr>
          <w:t>energy</w:t>
        </w:r>
      </w:hyperlink>
      <w:r w:rsidRPr="00E72416">
        <w:rPr>
          <w:sz w:val="16"/>
        </w:rPr>
        <w:t xml:space="preserve"> embodied in products traded across national boundaries. It also presents a major obstacle to any new agreement – as demonstrated by the 2008 </w:t>
      </w:r>
      <w:hyperlink r:id="rId30" w:history="1">
        <w:r w:rsidRPr="00E72416">
          <w:rPr>
            <w:sz w:val="16"/>
          </w:rPr>
          <w:t>G8 meeting</w:t>
        </w:r>
      </w:hyperlink>
      <w:r w:rsidRPr="00E72416">
        <w:rPr>
          <w:sz w:val="16"/>
        </w:rPr>
        <w:t xml:space="preserve"> in Japan that degenerated into a squabble over national emission rights.</w:t>
      </w:r>
    </w:p>
    <w:p w:rsidR="00E248FA" w:rsidRDefault="00E248FA" w:rsidP="00E248FA">
      <w:pPr>
        <w:pStyle w:val="Heading3"/>
      </w:pPr>
      <w:r>
        <w:lastRenderedPageBreak/>
        <w:t xml:space="preserve">     A2: Not Anthropogenic</w:t>
      </w:r>
    </w:p>
    <w:p w:rsidR="00E248FA" w:rsidRPr="00A360B0" w:rsidRDefault="00E248FA" w:rsidP="00E248FA">
      <w:pPr>
        <w:pStyle w:val="Heading4"/>
        <w:rPr>
          <w:rFonts w:eastAsia="Times New Roman"/>
        </w:rPr>
      </w:pPr>
      <w:r w:rsidRPr="00A360B0">
        <w:rPr>
          <w:rFonts w:eastAsia="Times New Roman"/>
        </w:rPr>
        <w:t>Warming is real and anthropogenic</w:t>
      </w:r>
    </w:p>
    <w:p w:rsidR="00E248FA" w:rsidRPr="00A360B0" w:rsidRDefault="00E248FA" w:rsidP="00E248FA">
      <w:r w:rsidRPr="00A360B0">
        <w:rPr>
          <w:rFonts w:eastAsia="Calibri"/>
          <w:b/>
        </w:rPr>
        <w:t>Steffen 11</w:t>
      </w:r>
      <w:r w:rsidRPr="00A360B0">
        <w:rPr>
          <w:rFonts w:eastAsia="Calibri"/>
        </w:rPr>
        <w:t xml:space="preserve"> </w:t>
      </w:r>
      <w:r w:rsidRPr="00A360B0">
        <w:t xml:space="preserve">(Will, Climate Commissioner of Australia, “The Critical Decade,” July, </w:t>
      </w:r>
      <w:hyperlink r:id="rId31" w:history="1">
        <w:r w:rsidRPr="00A360B0">
          <w:t>http://climatecommission.gov.au/wp-content/uploads/The-Critical-Decade_July-revision_Low-res.pdf</w:t>
        </w:r>
      </w:hyperlink>
      <w:r w:rsidRPr="00A360B0">
        <w:t>)</w:t>
      </w:r>
    </w:p>
    <w:p w:rsidR="00E248FA" w:rsidRPr="00A360B0" w:rsidRDefault="00E248FA" w:rsidP="00E248FA"/>
    <w:p w:rsidR="00E248FA" w:rsidRPr="00A360B0" w:rsidRDefault="00E248FA" w:rsidP="00E248FA">
      <w:pPr>
        <w:jc w:val="both"/>
        <w:rPr>
          <w:rFonts w:eastAsia="Calibri"/>
          <w:bCs/>
          <w:u w:val="single"/>
        </w:rPr>
      </w:pPr>
      <w:r w:rsidRPr="00A360B0">
        <w:rPr>
          <w:rFonts w:eastAsia="Calibri"/>
          <w:bCs/>
          <w:u w:val="single"/>
        </w:rPr>
        <w:t xml:space="preserve">By contrast to the noisy, confusing “debate” in the media, </w:t>
      </w:r>
      <w:r w:rsidRPr="00A360B0">
        <w:rPr>
          <w:rFonts w:eastAsia="Calibri"/>
          <w:bCs/>
          <w:highlight w:val="yellow"/>
          <w:u w:val="single"/>
        </w:rPr>
        <w:t>within the climate research community our understanding of the climate system continues to advance strongly</w:t>
      </w:r>
      <w:r w:rsidRPr="00A360B0">
        <w:rPr>
          <w:rFonts w:eastAsia="Calibri"/>
          <w:bCs/>
          <w:u w:val="single"/>
        </w:rPr>
        <w:t>.</w:t>
      </w:r>
      <w:r w:rsidRPr="00A360B0">
        <w:rPr>
          <w:rFonts w:eastAsia="Calibri"/>
          <w:sz w:val="16"/>
        </w:rPr>
        <w:t xml:space="preserve"> Some uncertainties remain and will continue to do so, given the complexity of the climate system, and the impossibility of knowing the future pathways of human political, social and technological changes. Meanwhile </w:t>
      </w:r>
      <w:r w:rsidRPr="00A360B0">
        <w:rPr>
          <w:rFonts w:eastAsia="Calibri"/>
          <w:bCs/>
          <w:u w:val="single"/>
        </w:rPr>
        <w:t xml:space="preserve">there is much </w:t>
      </w:r>
      <w:r w:rsidRPr="00A360B0">
        <w:rPr>
          <w:rFonts w:eastAsia="Calibri"/>
          <w:bCs/>
          <w:highlight w:val="yellow"/>
          <w:u w:val="single"/>
        </w:rPr>
        <w:t xml:space="preserve">climate change </w:t>
      </w:r>
      <w:r w:rsidRPr="00A360B0">
        <w:rPr>
          <w:rFonts w:eastAsia="Calibri"/>
          <w:bCs/>
          <w:u w:val="single"/>
        </w:rPr>
        <w:t xml:space="preserve">science that </w:t>
      </w:r>
      <w:r w:rsidRPr="00A360B0">
        <w:rPr>
          <w:rFonts w:eastAsia="Calibri"/>
          <w:bCs/>
          <w:highlight w:val="yellow"/>
          <w:u w:val="single"/>
        </w:rPr>
        <w:t xml:space="preserve">is now well and confidently understood, and </w:t>
      </w:r>
      <w:r w:rsidRPr="00A360B0">
        <w:rPr>
          <w:rFonts w:eastAsia="Calibri"/>
          <w:bCs/>
          <w:u w:val="single"/>
        </w:rPr>
        <w:t xml:space="preserve">for which </w:t>
      </w:r>
      <w:r w:rsidRPr="00A360B0">
        <w:rPr>
          <w:rFonts w:eastAsia="Calibri"/>
          <w:bCs/>
          <w:highlight w:val="yellow"/>
          <w:u w:val="single"/>
        </w:rPr>
        <w:t xml:space="preserve">there is strong </w:t>
      </w:r>
      <w:r w:rsidRPr="00A360B0">
        <w:rPr>
          <w:rFonts w:eastAsia="Calibri"/>
          <w:bCs/>
          <w:u w:val="single"/>
        </w:rPr>
        <w:t xml:space="preserve">and clear </w:t>
      </w:r>
      <w:r w:rsidRPr="00A360B0">
        <w:rPr>
          <w:rFonts w:eastAsia="Calibri"/>
          <w:bCs/>
          <w:highlight w:val="yellow"/>
          <w:u w:val="single"/>
        </w:rPr>
        <w:t>evidence</w:t>
      </w:r>
      <w:r w:rsidRPr="00A360B0">
        <w:rPr>
          <w:rFonts w:eastAsia="Calibri"/>
          <w:bCs/>
          <w:u w:val="single"/>
        </w:rPr>
        <w:t xml:space="preserve">. The evidence </w:t>
      </w:r>
      <w:r w:rsidRPr="00A360B0">
        <w:rPr>
          <w:rFonts w:eastAsia="Calibri"/>
          <w:bCs/>
          <w:highlight w:val="yellow"/>
          <w:u w:val="single"/>
        </w:rPr>
        <w:t xml:space="preserve">that the Earth’s surface is warming rapidly </w:t>
      </w:r>
      <w:r w:rsidRPr="00A360B0">
        <w:rPr>
          <w:rFonts w:eastAsia="Calibri"/>
          <w:bCs/>
          <w:u w:val="single"/>
        </w:rPr>
        <w:t xml:space="preserve">is now exceptionally strong, and </w:t>
      </w:r>
      <w:r w:rsidRPr="00A360B0">
        <w:rPr>
          <w:rFonts w:eastAsia="Calibri"/>
          <w:bCs/>
          <w:highlight w:val="yellow"/>
          <w:u w:val="single"/>
        </w:rPr>
        <w:t>beyond doubt</w:t>
      </w:r>
      <w:r w:rsidRPr="00A360B0">
        <w:rPr>
          <w:rFonts w:eastAsia="Calibri"/>
          <w:bCs/>
          <w:u w:val="single"/>
        </w:rPr>
        <w:t>.</w:t>
      </w:r>
      <w:r w:rsidRPr="00A360B0">
        <w:rPr>
          <w:rFonts w:eastAsia="Calibri"/>
          <w:sz w:val="16"/>
        </w:rPr>
        <w:t xml:space="preserve"> Evidence for changes in other aspects of the climate system is also strengthening. </w:t>
      </w:r>
      <w:r w:rsidRPr="00A360B0">
        <w:rPr>
          <w:rFonts w:eastAsia="Calibri"/>
          <w:bCs/>
          <w:highlight w:val="yellow"/>
          <w:u w:val="single"/>
        </w:rPr>
        <w:t>The primary cause of the observed warming and associated changes since the mid-20th century – human emissions of greenhouse gases</w:t>
      </w:r>
      <w:r w:rsidRPr="00A360B0">
        <w:rPr>
          <w:rFonts w:eastAsia="Calibri"/>
          <w:bCs/>
          <w:u w:val="single"/>
        </w:rPr>
        <w:t xml:space="preserve"> – is also known with a high level of confidence. </w:t>
      </w:r>
    </w:p>
    <w:p w:rsidR="00E248FA" w:rsidRPr="00A360B0" w:rsidRDefault="00E248FA" w:rsidP="00E248FA">
      <w:pPr>
        <w:pStyle w:val="Heading4"/>
        <w:rPr>
          <w:rFonts w:eastAsia="Times New Roman"/>
        </w:rPr>
      </w:pPr>
      <w:r w:rsidRPr="00A360B0">
        <w:rPr>
          <w:rFonts w:eastAsia="Times New Roman"/>
        </w:rPr>
        <w:t>Last decade proves its anthropogenic</w:t>
      </w:r>
    </w:p>
    <w:p w:rsidR="00E248FA" w:rsidRPr="00A360B0" w:rsidRDefault="00E248FA" w:rsidP="00E248FA">
      <w:r w:rsidRPr="00A360B0">
        <w:rPr>
          <w:rFonts w:eastAsia="Calibri"/>
          <w:b/>
        </w:rPr>
        <w:t>Hansen et al., 11</w:t>
      </w:r>
      <w:r w:rsidRPr="00A360B0">
        <w:rPr>
          <w:rFonts w:eastAsia="Calibri"/>
        </w:rPr>
        <w:t xml:space="preserve"> </w:t>
      </w:r>
      <w:r w:rsidRPr="00A360B0">
        <w:rPr>
          <w:rFonts w:eastAsia="Calibri"/>
          <w:sz w:val="16"/>
        </w:rPr>
        <w:t>(</w:t>
      </w:r>
      <w:r w:rsidRPr="00A360B0">
        <w:t xml:space="preserve">James Hansen, Makiko Sato and </w:t>
      </w:r>
      <w:proofErr w:type="spellStart"/>
      <w:r w:rsidRPr="00A360B0">
        <w:t>Pushker</w:t>
      </w:r>
      <w:proofErr w:type="spellEnd"/>
      <w:r w:rsidRPr="00A360B0">
        <w:t xml:space="preserve"> </w:t>
      </w:r>
      <w:proofErr w:type="spellStart"/>
      <w:r w:rsidRPr="00A360B0">
        <w:t>Kharecha</w:t>
      </w:r>
      <w:proofErr w:type="spellEnd"/>
      <w:r w:rsidRPr="00A360B0">
        <w:t xml:space="preserve">, NASA Goddard Institute for Space Studies and Columbia University Earth Institute, “Earth's Energy Imbalance and Implications,” 5/5, </w:t>
      </w:r>
      <w:hyperlink r:id="rId32" w:history="1">
        <w:r w:rsidRPr="00A360B0">
          <w:t>http://arxiv.org/abs/1105.1140</w:t>
        </w:r>
      </w:hyperlink>
      <w:r w:rsidRPr="00A360B0">
        <w:t>)</w:t>
      </w:r>
    </w:p>
    <w:p w:rsidR="00E248FA" w:rsidRPr="00A360B0" w:rsidRDefault="00E248FA" w:rsidP="00E248FA"/>
    <w:p w:rsidR="00E248FA" w:rsidRPr="002845DE" w:rsidRDefault="00E248FA" w:rsidP="00E248FA">
      <w:pPr>
        <w:jc w:val="both"/>
        <w:rPr>
          <w:rFonts w:eastAsia="Calibri"/>
          <w:bCs/>
          <w:u w:val="single"/>
        </w:rPr>
      </w:pPr>
      <w:r w:rsidRPr="00A360B0">
        <w:rPr>
          <w:rFonts w:eastAsia="Calibri"/>
          <w:bCs/>
          <w:u w:val="single"/>
        </w:rPr>
        <w:t>Argo floats</w:t>
      </w:r>
      <w:r w:rsidRPr="00A360B0">
        <w:rPr>
          <w:rFonts w:eastAsia="Calibri"/>
          <w:sz w:val="16"/>
        </w:rPr>
        <w:t xml:space="preserve"> achieved good global distribution just in time for a valuable </w:t>
      </w:r>
      <w:r w:rsidRPr="00A360B0">
        <w:rPr>
          <w:rFonts w:eastAsia="Calibri"/>
          <w:bCs/>
          <w:u w:val="single"/>
        </w:rPr>
        <w:t>test of the effect of solar variability on Earth's energy imbalance and climate.</w:t>
      </w:r>
      <w:r w:rsidRPr="00A360B0">
        <w:rPr>
          <w:rFonts w:eastAsia="Calibri"/>
          <w:sz w:val="16"/>
        </w:rPr>
        <w:t xml:space="preserve"> </w:t>
      </w:r>
      <w:r w:rsidRPr="00A360B0">
        <w:rPr>
          <w:rFonts w:eastAsia="Calibri"/>
          <w:bCs/>
          <w:u w:val="single"/>
        </w:rPr>
        <w:t xml:space="preserve">The last half of </w:t>
      </w:r>
      <w:r w:rsidRPr="00A360B0">
        <w:rPr>
          <w:rFonts w:eastAsia="Calibri"/>
          <w:bCs/>
          <w:highlight w:val="yellow"/>
          <w:u w:val="single"/>
        </w:rPr>
        <w:t xml:space="preserve">the first decade of the 21 </w:t>
      </w:r>
      <w:proofErr w:type="spellStart"/>
      <w:r w:rsidRPr="00A360B0">
        <w:rPr>
          <w:rFonts w:eastAsia="Calibri"/>
          <w:bCs/>
          <w:highlight w:val="yellow"/>
          <w:u w:val="single"/>
        </w:rPr>
        <w:t>st</w:t>
      </w:r>
      <w:proofErr w:type="spellEnd"/>
      <w:r w:rsidRPr="00A360B0">
        <w:rPr>
          <w:rFonts w:eastAsia="Calibri"/>
          <w:bCs/>
          <w:highlight w:val="yellow"/>
          <w:u w:val="single"/>
        </w:rPr>
        <w:t xml:space="preserve"> century witnessed the deepest most prolonged solar minimum</w:t>
      </w:r>
      <w:r w:rsidRPr="00A360B0">
        <w:rPr>
          <w:rFonts w:eastAsia="Calibri"/>
          <w:sz w:val="16"/>
        </w:rPr>
        <w:t xml:space="preserve"> in the period of accurate solar monitoring that began in the late 1970s (Fig. 17). Earth's energy imbalance during the solar minimum tests the effect of solar variability on climate, including any amplifications that may exist, such as the effect of cosmic rays on clouds. The imbalance during solar minimum is the net effect of reduced solar irradiance and all other climate </w:t>
      </w:r>
      <w:proofErr w:type="spellStart"/>
      <w:r w:rsidRPr="00A360B0">
        <w:rPr>
          <w:rFonts w:eastAsia="Calibri"/>
          <w:sz w:val="16"/>
        </w:rPr>
        <w:t>forcings</w:t>
      </w:r>
      <w:proofErr w:type="spellEnd"/>
      <w:r w:rsidRPr="00A360B0">
        <w:rPr>
          <w:rFonts w:eastAsia="Calibri"/>
          <w:sz w:val="16"/>
        </w:rPr>
        <w:t xml:space="preserve">, principally the net human-made climate forcing. Volcanic aerosols added a small negative forcing (Fig. 18e) that assisted the negative solar forcing. </w:t>
      </w:r>
      <w:r w:rsidRPr="00A360B0">
        <w:rPr>
          <w:rFonts w:eastAsia="Calibri"/>
          <w:bCs/>
          <w:u w:val="single"/>
        </w:rPr>
        <w:t>Human-made forcing has been growing for more than a century and thus has partially expended itself, causing most of the 0.8°C global warming of the past century.</w:t>
      </w:r>
      <w:r w:rsidRPr="00A360B0">
        <w:rPr>
          <w:rFonts w:eastAsia="Calibri"/>
          <w:sz w:val="16"/>
        </w:rPr>
        <w:t xml:space="preserve"> However, because of the ocean's thermal inertia, the climate system has only partly responded to the human-made forcing. The portion of the human-made forcing that has not been responded to constitutes a continuing forcing with positive sign (incoming energy exceeds outgoing energy). </w:t>
      </w:r>
      <w:r w:rsidRPr="00A360B0">
        <w:rPr>
          <w:rFonts w:eastAsia="Calibri"/>
          <w:bCs/>
          <w:highlight w:val="yellow"/>
          <w:u w:val="single"/>
        </w:rPr>
        <w:t>During the past 5-6 years the deep solar minimum caused a negative forcing</w:t>
      </w:r>
      <w:r w:rsidRPr="00A360B0">
        <w:rPr>
          <w:rFonts w:eastAsia="Calibri"/>
          <w:sz w:val="16"/>
        </w:rPr>
        <w:t xml:space="preserve"> </w:t>
      </w:r>
      <w:proofErr w:type="gramStart"/>
      <w:r w:rsidRPr="00A360B0">
        <w:rPr>
          <w:rFonts w:eastAsia="Calibri"/>
          <w:sz w:val="16"/>
        </w:rPr>
        <w:t>5 .</w:t>
      </w:r>
      <w:proofErr w:type="gramEnd"/>
      <w:r w:rsidRPr="00A360B0">
        <w:rPr>
          <w:rFonts w:eastAsia="Calibri"/>
          <w:sz w:val="16"/>
        </w:rPr>
        <w:t xml:space="preserve"> Precise </w:t>
      </w:r>
      <w:r w:rsidRPr="00A360B0">
        <w:rPr>
          <w:rFonts w:eastAsia="Calibri"/>
          <w:bCs/>
          <w:u w:val="single"/>
        </w:rPr>
        <w:t xml:space="preserve">measurement of </w:t>
      </w:r>
      <w:r w:rsidRPr="00A360B0">
        <w:rPr>
          <w:rFonts w:eastAsia="Calibri"/>
          <w:bCs/>
          <w:highlight w:val="yellow"/>
          <w:u w:val="single"/>
        </w:rPr>
        <w:t>the planetary energy imbalance allows us to determine whether the positive human-made forcing or negative natural forcing is larger.</w:t>
      </w:r>
      <w:r w:rsidRPr="00A360B0">
        <w:rPr>
          <w:rFonts w:eastAsia="Calibri"/>
          <w:sz w:val="16"/>
        </w:rPr>
        <w:t xml:space="preserve"> A verdict is provided by the ocean heat uptake found by von </w:t>
      </w:r>
      <w:proofErr w:type="spellStart"/>
      <w:r w:rsidRPr="00A360B0">
        <w:rPr>
          <w:rFonts w:eastAsia="Calibri"/>
          <w:sz w:val="16"/>
        </w:rPr>
        <w:t>Schuckmann</w:t>
      </w:r>
      <w:proofErr w:type="spellEnd"/>
      <w:r w:rsidRPr="00A360B0">
        <w:rPr>
          <w:rFonts w:eastAsia="Calibri"/>
          <w:sz w:val="16"/>
        </w:rPr>
        <w:t xml:space="preserve"> and Le </w:t>
      </w:r>
      <w:proofErr w:type="spellStart"/>
      <w:r w:rsidRPr="00A360B0">
        <w:rPr>
          <w:rFonts w:eastAsia="Calibri"/>
          <w:sz w:val="16"/>
        </w:rPr>
        <w:t>Traon</w:t>
      </w:r>
      <w:proofErr w:type="spellEnd"/>
      <w:r w:rsidRPr="00A360B0">
        <w:rPr>
          <w:rFonts w:eastAsia="Calibri"/>
          <w:sz w:val="16"/>
        </w:rPr>
        <w:t xml:space="preserve"> (2011), 0.42 W/m 2 for 2005-2010, averaged over the planet </w:t>
      </w:r>
      <w:proofErr w:type="gramStart"/>
      <w:r w:rsidRPr="00A360B0">
        <w:rPr>
          <w:rFonts w:eastAsia="Calibri"/>
          <w:sz w:val="16"/>
        </w:rPr>
        <w:t>6 .</w:t>
      </w:r>
      <w:proofErr w:type="gramEnd"/>
      <w:r w:rsidRPr="00A360B0">
        <w:rPr>
          <w:rFonts w:eastAsia="Calibri"/>
          <w:sz w:val="16"/>
        </w:rPr>
        <w:t xml:space="preserve"> Adding the small terms for heat uptake in the deeper ocean, warming of the ground and atmosphere, and melting of ice, the net planetary energy imbalance exceeded +0.5 W/m 2 during the solar minimum</w:t>
      </w:r>
      <w:r w:rsidRPr="00A360B0">
        <w:rPr>
          <w:rFonts w:eastAsia="Calibri"/>
          <w:bCs/>
          <w:u w:val="single"/>
        </w:rPr>
        <w:t xml:space="preserve">. </w:t>
      </w:r>
      <w:r w:rsidRPr="00A360B0">
        <w:rPr>
          <w:rFonts w:eastAsia="Calibri"/>
          <w:bCs/>
          <w:highlight w:val="yellow"/>
          <w:u w:val="single"/>
        </w:rPr>
        <w:t xml:space="preserve">The strong positive energy imbalance during the solar minimum, and the consistency of the planet's energy imbalance with expectations </w:t>
      </w:r>
      <w:r w:rsidRPr="00A360B0">
        <w:rPr>
          <w:rFonts w:eastAsia="Calibri"/>
          <w:bCs/>
          <w:u w:val="single"/>
        </w:rPr>
        <w:t xml:space="preserve">based on estimated human-made climate forcing, together </w:t>
      </w:r>
      <w:r w:rsidRPr="00A360B0">
        <w:rPr>
          <w:b/>
          <w:iCs/>
          <w:highlight w:val="yellow"/>
          <w:u w:val="single"/>
          <w:bdr w:val="single" w:sz="18" w:space="0" w:color="auto"/>
        </w:rPr>
        <w:t>constitute a smoking gun, a fundamental verification that human-made climate forcing is the dominant forcing driving global climate change</w:t>
      </w:r>
      <w:r w:rsidRPr="00A360B0">
        <w:rPr>
          <w:b/>
          <w:iCs/>
          <w:u w:val="single"/>
          <w:bdr w:val="single" w:sz="18" w:space="0" w:color="auto"/>
        </w:rPr>
        <w:t>.</w:t>
      </w:r>
      <w:r w:rsidRPr="00A360B0">
        <w:rPr>
          <w:rFonts w:eastAsia="Calibri"/>
          <w:sz w:val="16"/>
        </w:rPr>
        <w:t xml:space="preserve"> </w:t>
      </w:r>
      <w:r w:rsidRPr="00A360B0">
        <w:rPr>
          <w:rFonts w:eastAsia="Calibri"/>
          <w:bCs/>
          <w:u w:val="single"/>
        </w:rPr>
        <w:t>Positive net forcing even during solar minimum assures that global warming will be continuing on decadal time scales.</w:t>
      </w:r>
    </w:p>
    <w:p w:rsidR="00E248FA" w:rsidRDefault="00E248FA" w:rsidP="00E248FA">
      <w:pPr>
        <w:pStyle w:val="Heading3"/>
      </w:pPr>
      <w:r>
        <w:lastRenderedPageBreak/>
        <w:t xml:space="preserve">     A2: No Impact – A2: Adaptation</w:t>
      </w:r>
    </w:p>
    <w:p w:rsidR="00E248FA" w:rsidRPr="00EF4109" w:rsidRDefault="00E248FA" w:rsidP="00E248FA">
      <w:pPr>
        <w:pStyle w:val="Heading4"/>
      </w:pPr>
      <w:r>
        <w:t>Warming’s accelerating --- no adaptation</w:t>
      </w:r>
    </w:p>
    <w:p w:rsidR="00E248FA" w:rsidRPr="00495BA4" w:rsidRDefault="00E248FA" w:rsidP="00E248FA">
      <w:proofErr w:type="spellStart"/>
      <w:r w:rsidRPr="00495BA4">
        <w:rPr>
          <w:rStyle w:val="Style13ptBold"/>
        </w:rPr>
        <w:t>Traub</w:t>
      </w:r>
      <w:proofErr w:type="spellEnd"/>
      <w:r w:rsidRPr="00495BA4">
        <w:rPr>
          <w:rStyle w:val="Style13ptBold"/>
        </w:rPr>
        <w:t xml:space="preserve"> 12</w:t>
      </w:r>
      <w:r w:rsidRPr="00495BA4">
        <w:t xml:space="preserve"> (James, fellow of the Center on International Cooperation, 11/2/12, “Adapt or Die”, Foreign Policy, </w:t>
      </w:r>
      <w:hyperlink r:id="rId33" w:history="1">
        <w:r w:rsidRPr="00495BA4">
          <w:t>http://www.foreignpolicy.com/articles/2012/11/02/adapt_or_die</w:t>
        </w:r>
      </w:hyperlink>
      <w:r w:rsidRPr="00495BA4">
        <w:t xml:space="preserve">) </w:t>
      </w:r>
    </w:p>
    <w:p w:rsidR="00E248FA" w:rsidRPr="00EF4109" w:rsidRDefault="00E248FA" w:rsidP="00E248FA">
      <w:pPr>
        <w:rPr>
          <w:sz w:val="16"/>
          <w:szCs w:val="16"/>
        </w:rPr>
      </w:pPr>
    </w:p>
    <w:p w:rsidR="00E248FA" w:rsidRPr="000369D4" w:rsidRDefault="00E248FA" w:rsidP="00E248FA">
      <w:pPr>
        <w:rPr>
          <w:sz w:val="16"/>
          <w:szCs w:val="16"/>
        </w:rPr>
      </w:pPr>
      <w:r w:rsidRPr="00495BA4">
        <w:rPr>
          <w:sz w:val="12"/>
          <w:szCs w:val="16"/>
        </w:rPr>
        <w:t xml:space="preserve">I'm one of the lucky ones. I live on the Upper East Side in Manhattan and I haven't lost a minute of power to Sandy. Many of my friends have, of course; as I write this, my wife's nephew, and our god-daughter, are asleep in our apartment. The storm has upended vastly more lives than anyone expected -- the death toll in New York City is up to 38, while most of Hoboken, just across the Hudson, remains underwater. Still, New York will feel like New York again quite soon, for a great Western capital is an inherently resilient place. "Can you imagine," asks Cristina </w:t>
      </w:r>
      <w:proofErr w:type="spellStart"/>
      <w:r w:rsidRPr="00495BA4">
        <w:rPr>
          <w:sz w:val="12"/>
          <w:szCs w:val="16"/>
        </w:rPr>
        <w:t>Rumbaitis</w:t>
      </w:r>
      <w:proofErr w:type="spellEnd"/>
      <w:r w:rsidRPr="00495BA4">
        <w:rPr>
          <w:sz w:val="12"/>
          <w:szCs w:val="16"/>
        </w:rPr>
        <w:t xml:space="preserve"> Del Rio, a climate change expert at the Rockefeller Foundation, "something like this happening in Calcutta or Dhaka, where people live in substandard housing and there isn't the communications infrastructure to lead to the preparedness we saw in New York City?"</w:t>
      </w:r>
      <w:r w:rsidRPr="00495BA4">
        <w:rPr>
          <w:sz w:val="8"/>
          <w:szCs w:val="16"/>
        </w:rPr>
        <w:t>¶</w:t>
      </w:r>
      <w:r w:rsidRPr="00495BA4">
        <w:rPr>
          <w:sz w:val="12"/>
          <w:szCs w:val="16"/>
        </w:rPr>
        <w:t xml:space="preserve"> </w:t>
      </w:r>
      <w:proofErr w:type="gramStart"/>
      <w:r w:rsidRPr="00495BA4">
        <w:rPr>
          <w:sz w:val="12"/>
          <w:szCs w:val="16"/>
        </w:rPr>
        <w:t>It</w:t>
      </w:r>
      <w:proofErr w:type="gramEnd"/>
      <w:r w:rsidRPr="00495BA4">
        <w:rPr>
          <w:sz w:val="12"/>
          <w:szCs w:val="16"/>
        </w:rPr>
        <w:t xml:space="preserve"> doesn't take too much imagination. </w:t>
      </w:r>
      <w:r w:rsidRPr="00495BA4">
        <w:rPr>
          <w:sz w:val="16"/>
          <w:szCs w:val="16"/>
        </w:rPr>
        <w:t xml:space="preserve">In the last few years, </w:t>
      </w:r>
      <w:r w:rsidRPr="00462003">
        <w:rPr>
          <w:rStyle w:val="StyleUnderline"/>
        </w:rPr>
        <w:t xml:space="preserve">vast </w:t>
      </w:r>
      <w:r w:rsidRPr="008D13CE">
        <w:rPr>
          <w:rStyle w:val="StyleUnderline"/>
          <w:highlight w:val="yellow"/>
        </w:rPr>
        <w:t>floods</w:t>
      </w:r>
      <w:r w:rsidRPr="00462003">
        <w:rPr>
          <w:rStyle w:val="StyleUnderline"/>
        </w:rPr>
        <w:t xml:space="preserve"> </w:t>
      </w:r>
      <w:r w:rsidRPr="00495BA4">
        <w:rPr>
          <w:rStyle w:val="StyleUnderline"/>
          <w:sz w:val="16"/>
          <w:szCs w:val="16"/>
        </w:rPr>
        <w:t>have</w:t>
      </w:r>
      <w:r w:rsidRPr="00462003">
        <w:rPr>
          <w:rStyle w:val="StyleUnderline"/>
        </w:rPr>
        <w:t xml:space="preserve"> </w:t>
      </w:r>
      <w:r w:rsidRPr="008D13CE">
        <w:rPr>
          <w:rStyle w:val="StyleUnderline"/>
          <w:highlight w:val="yellow"/>
        </w:rPr>
        <w:t>ravaged Manila and Bangkok</w:t>
      </w:r>
      <w:r w:rsidRPr="00495BA4">
        <w:rPr>
          <w:sz w:val="16"/>
          <w:szCs w:val="16"/>
        </w:rPr>
        <w:t xml:space="preserve">; in 2005, storm </w:t>
      </w:r>
      <w:r w:rsidRPr="00462003">
        <w:rPr>
          <w:rStyle w:val="StyleUnderline"/>
        </w:rPr>
        <w:t xml:space="preserve">waters </w:t>
      </w:r>
      <w:r w:rsidRPr="008D13CE">
        <w:rPr>
          <w:rStyle w:val="StyleUnderline"/>
          <w:highlight w:val="yellow"/>
        </w:rPr>
        <w:t>killed</w:t>
      </w:r>
      <w:r w:rsidRPr="00462003">
        <w:rPr>
          <w:rStyle w:val="StyleUnderline"/>
        </w:rPr>
        <w:t xml:space="preserve"> </w:t>
      </w:r>
      <w:r w:rsidRPr="00495BA4">
        <w:rPr>
          <w:sz w:val="16"/>
          <w:szCs w:val="16"/>
        </w:rPr>
        <w:t xml:space="preserve">close to </w:t>
      </w:r>
      <w:r w:rsidRPr="008D13CE">
        <w:rPr>
          <w:rStyle w:val="StyleUnderline"/>
          <w:highlight w:val="yellow"/>
        </w:rPr>
        <w:t>1,000</w:t>
      </w:r>
      <w:r w:rsidRPr="00495BA4">
        <w:rPr>
          <w:sz w:val="16"/>
          <w:szCs w:val="16"/>
        </w:rPr>
        <w:t xml:space="preserve"> people </w:t>
      </w:r>
      <w:r w:rsidRPr="008D13CE">
        <w:rPr>
          <w:rStyle w:val="StyleUnderline"/>
          <w:highlight w:val="yellow"/>
        </w:rPr>
        <w:t>in Mumbai</w:t>
      </w:r>
      <w:r w:rsidRPr="00495BA4">
        <w:rPr>
          <w:sz w:val="16"/>
          <w:szCs w:val="16"/>
          <w:highlight w:val="yellow"/>
        </w:rPr>
        <w:t>.</w:t>
      </w:r>
      <w:r w:rsidRPr="00495BA4">
        <w:rPr>
          <w:sz w:val="16"/>
          <w:szCs w:val="16"/>
        </w:rPr>
        <w:t xml:space="preserve"> Coastal cities, of course, have always been subject to floods and storm surges, but </w:t>
      </w:r>
      <w:r w:rsidRPr="008D13CE">
        <w:rPr>
          <w:rStyle w:val="StyleUnderline"/>
          <w:highlight w:val="yellow"/>
        </w:rPr>
        <w:t>climate change</w:t>
      </w:r>
      <w:r w:rsidRPr="00462003">
        <w:rPr>
          <w:rStyle w:val="StyleUnderline"/>
        </w:rPr>
        <w:t xml:space="preserve"> has </w:t>
      </w:r>
      <w:r w:rsidRPr="008D13CE">
        <w:rPr>
          <w:rStyle w:val="StyleUnderline"/>
          <w:highlight w:val="yellow"/>
        </w:rPr>
        <w:t>increased</w:t>
      </w:r>
      <w:r w:rsidRPr="00495BA4">
        <w:rPr>
          <w:sz w:val="16"/>
          <w:szCs w:val="16"/>
        </w:rPr>
        <w:t xml:space="preserve"> that </w:t>
      </w:r>
      <w:r w:rsidRPr="008D13CE">
        <w:rPr>
          <w:rStyle w:val="StyleUnderline"/>
          <w:highlight w:val="yellow"/>
        </w:rPr>
        <w:t>vulnerability</w:t>
      </w:r>
      <w:r w:rsidRPr="00495BA4">
        <w:rPr>
          <w:sz w:val="16"/>
          <w:szCs w:val="16"/>
        </w:rPr>
        <w:t xml:space="preserve"> owing </w:t>
      </w:r>
      <w:r w:rsidRPr="008D13CE">
        <w:rPr>
          <w:rStyle w:val="StyleUnderline"/>
          <w:highlight w:val="yellow"/>
        </w:rPr>
        <w:t>to rising sea levels</w:t>
      </w:r>
      <w:r w:rsidRPr="00462003">
        <w:rPr>
          <w:rStyle w:val="StyleUnderline"/>
        </w:rPr>
        <w:t xml:space="preserve"> and</w:t>
      </w:r>
      <w:r w:rsidRPr="00495BA4">
        <w:rPr>
          <w:sz w:val="16"/>
          <w:szCs w:val="16"/>
        </w:rPr>
        <w:t xml:space="preserve"> the increasing </w:t>
      </w:r>
      <w:r w:rsidRPr="00462003">
        <w:rPr>
          <w:rStyle w:val="StyleUnderline"/>
        </w:rPr>
        <w:t>violence of storms</w:t>
      </w:r>
      <w:r w:rsidRPr="00495BA4">
        <w:rPr>
          <w:sz w:val="16"/>
          <w:szCs w:val="16"/>
        </w:rPr>
        <w:t xml:space="preserve">. And the number of people exposed to those risks has grown rapidly as people have flocked to cities. Over </w:t>
      </w:r>
      <w:r w:rsidRPr="008D13CE">
        <w:rPr>
          <w:rStyle w:val="StyleUnderline"/>
          <w:highlight w:val="yellow"/>
        </w:rPr>
        <w:t>400 million</w:t>
      </w:r>
      <w:r w:rsidRPr="00495BA4">
        <w:rPr>
          <w:sz w:val="16"/>
          <w:szCs w:val="16"/>
        </w:rPr>
        <w:t xml:space="preserve"> people </w:t>
      </w:r>
      <w:r w:rsidRPr="00462003">
        <w:rPr>
          <w:rStyle w:val="StyleUnderline"/>
        </w:rPr>
        <w:t xml:space="preserve">now </w:t>
      </w:r>
      <w:r w:rsidRPr="008D13CE">
        <w:rPr>
          <w:rStyle w:val="StyleUnderline"/>
          <w:highlight w:val="yellow"/>
        </w:rPr>
        <w:t>live in urban areas</w:t>
      </w:r>
      <w:r w:rsidRPr="00495BA4">
        <w:rPr>
          <w:sz w:val="16"/>
          <w:szCs w:val="16"/>
        </w:rPr>
        <w:t xml:space="preserve"> </w:t>
      </w:r>
      <w:r w:rsidRPr="008D13CE">
        <w:rPr>
          <w:rStyle w:val="StyleUnderline"/>
          <w:highlight w:val="yellow"/>
        </w:rPr>
        <w:t>situated 10 meters</w:t>
      </w:r>
      <w:r w:rsidRPr="00495BA4">
        <w:rPr>
          <w:sz w:val="16"/>
          <w:szCs w:val="16"/>
        </w:rPr>
        <w:t xml:space="preserve"> or less </w:t>
      </w:r>
      <w:r w:rsidRPr="008D13CE">
        <w:rPr>
          <w:rStyle w:val="StyleUnderline"/>
          <w:highlight w:val="yellow"/>
        </w:rPr>
        <w:t>above sea level</w:t>
      </w:r>
      <w:r w:rsidRPr="00495BA4">
        <w:rPr>
          <w:sz w:val="16"/>
          <w:szCs w:val="16"/>
        </w:rPr>
        <w:t xml:space="preserve">, most of them in Asia. A sea-level </w:t>
      </w:r>
      <w:r w:rsidRPr="008D13CE">
        <w:rPr>
          <w:rStyle w:val="StyleUnderline"/>
          <w:highlight w:val="yellow"/>
        </w:rPr>
        <w:t>rise of 38 centimeters</w:t>
      </w:r>
      <w:r w:rsidRPr="00495BA4">
        <w:rPr>
          <w:sz w:val="16"/>
          <w:szCs w:val="16"/>
        </w:rPr>
        <w:t xml:space="preserve"> has been estimated to </w:t>
      </w:r>
      <w:r w:rsidRPr="008D13CE">
        <w:rPr>
          <w:rStyle w:val="StyleUnderline"/>
          <w:highlight w:val="yellow"/>
        </w:rPr>
        <w:t>increase by</w:t>
      </w:r>
      <w:r w:rsidRPr="00495BA4">
        <w:rPr>
          <w:sz w:val="16"/>
          <w:szCs w:val="16"/>
        </w:rPr>
        <w:t xml:space="preserve"> a factor of </w:t>
      </w:r>
      <w:r w:rsidRPr="008D13CE">
        <w:rPr>
          <w:rStyle w:val="StyleUnderline"/>
          <w:highlight w:val="yellow"/>
        </w:rPr>
        <w:t>five the</w:t>
      </w:r>
      <w:r w:rsidRPr="00462003">
        <w:rPr>
          <w:rStyle w:val="StyleUnderline"/>
        </w:rPr>
        <w:t xml:space="preserve"> number of </w:t>
      </w:r>
      <w:r w:rsidRPr="008D13CE">
        <w:rPr>
          <w:rStyle w:val="StyleUnderline"/>
          <w:highlight w:val="yellow"/>
        </w:rPr>
        <w:t>people affected</w:t>
      </w:r>
      <w:r w:rsidRPr="00495BA4">
        <w:rPr>
          <w:sz w:val="16"/>
          <w:szCs w:val="16"/>
        </w:rPr>
        <w:t xml:space="preserve"> by such flooding. The U.S. Geological </w:t>
      </w:r>
      <w:r w:rsidRPr="00462003">
        <w:rPr>
          <w:rStyle w:val="StyleUnderline"/>
        </w:rPr>
        <w:t>Survey</w:t>
      </w:r>
      <w:r w:rsidRPr="00495BA4">
        <w:rPr>
          <w:sz w:val="16"/>
          <w:szCs w:val="16"/>
        </w:rPr>
        <w:t xml:space="preserve"> has </w:t>
      </w:r>
      <w:r w:rsidRPr="00462003">
        <w:rPr>
          <w:rStyle w:val="StyleUnderline"/>
        </w:rPr>
        <w:t xml:space="preserve">projected </w:t>
      </w:r>
      <w:r w:rsidRPr="00495BA4">
        <w:rPr>
          <w:sz w:val="16"/>
          <w:szCs w:val="16"/>
        </w:rPr>
        <w:t xml:space="preserve">that </w:t>
      </w:r>
      <w:r w:rsidRPr="008D13CE">
        <w:rPr>
          <w:rStyle w:val="StyleUnderline"/>
          <w:highlight w:val="yellow"/>
        </w:rPr>
        <w:t>oceans will rise by</w:t>
      </w:r>
      <w:r w:rsidRPr="00495BA4">
        <w:rPr>
          <w:sz w:val="16"/>
          <w:szCs w:val="16"/>
        </w:rPr>
        <w:t xml:space="preserve"> between </w:t>
      </w:r>
      <w:r w:rsidRPr="008D13CE">
        <w:rPr>
          <w:rStyle w:val="StyleUnderline"/>
          <w:highlight w:val="yellow"/>
        </w:rPr>
        <w:t>60</w:t>
      </w:r>
      <w:r w:rsidRPr="00462003">
        <w:rPr>
          <w:rStyle w:val="StyleUnderline"/>
        </w:rPr>
        <w:t xml:space="preserve"> </w:t>
      </w:r>
      <w:r w:rsidRPr="00495BA4">
        <w:rPr>
          <w:sz w:val="16"/>
          <w:szCs w:val="16"/>
        </w:rPr>
        <w:t>centimeters and 1.9 meters by 2100. Is that a graphic enough picture?</w:t>
      </w:r>
      <w:r w:rsidRPr="00495BA4">
        <w:rPr>
          <w:sz w:val="12"/>
          <w:szCs w:val="16"/>
        </w:rPr>
        <w:t>¶</w:t>
      </w:r>
      <w:r w:rsidRPr="00495BA4">
        <w:rPr>
          <w:sz w:val="16"/>
          <w:szCs w:val="16"/>
        </w:rPr>
        <w:t xml:space="preserve"> The long-term answer to the problem, of course, is to bend the curve of climate change downward by reducing the amount of carbon dioxide released into the atmosphere. But even should this somehow comes to pass, the </w:t>
      </w:r>
      <w:r w:rsidRPr="008D13CE">
        <w:rPr>
          <w:rStyle w:val="StyleUnderline"/>
          <w:highlight w:val="yellow"/>
        </w:rPr>
        <w:t>cumulative effects of</w:t>
      </w:r>
      <w:r w:rsidRPr="00EF4109">
        <w:rPr>
          <w:rStyle w:val="StyleUnderline"/>
        </w:rPr>
        <w:t xml:space="preserve"> </w:t>
      </w:r>
      <w:r w:rsidRPr="00495BA4">
        <w:rPr>
          <w:sz w:val="16"/>
          <w:szCs w:val="16"/>
        </w:rPr>
        <w:t xml:space="preserve">global </w:t>
      </w:r>
      <w:r w:rsidRPr="008D13CE">
        <w:rPr>
          <w:rStyle w:val="StyleUnderline"/>
          <w:highlight w:val="yellow"/>
        </w:rPr>
        <w:t>warming ensure</w:t>
      </w:r>
      <w:r w:rsidRPr="00495BA4">
        <w:rPr>
          <w:sz w:val="16"/>
          <w:szCs w:val="16"/>
        </w:rPr>
        <w:t xml:space="preserve"> that the kind of </w:t>
      </w:r>
      <w:r w:rsidRPr="008D13CE">
        <w:rPr>
          <w:rStyle w:val="StyleUnderline"/>
          <w:highlight w:val="yellow"/>
        </w:rPr>
        <w:t>damage</w:t>
      </w:r>
      <w:r w:rsidRPr="00495BA4">
        <w:rPr>
          <w:sz w:val="16"/>
          <w:szCs w:val="16"/>
        </w:rPr>
        <w:t xml:space="preserve"> we have begun to see -- </w:t>
      </w:r>
      <w:r w:rsidRPr="00EF4109">
        <w:rPr>
          <w:rStyle w:val="StyleUnderline"/>
        </w:rPr>
        <w:t>in farms</w:t>
      </w:r>
      <w:r w:rsidRPr="00495BA4">
        <w:rPr>
          <w:sz w:val="16"/>
          <w:szCs w:val="16"/>
        </w:rPr>
        <w:t xml:space="preserve"> and </w:t>
      </w:r>
      <w:r w:rsidRPr="00EF4109">
        <w:rPr>
          <w:rStyle w:val="StyleUnderline"/>
        </w:rPr>
        <w:t>forests</w:t>
      </w:r>
      <w:r w:rsidRPr="00495BA4">
        <w:rPr>
          <w:sz w:val="16"/>
          <w:szCs w:val="16"/>
        </w:rPr>
        <w:t xml:space="preserve"> as well as in </w:t>
      </w:r>
      <w:r w:rsidRPr="00EF4109">
        <w:rPr>
          <w:rStyle w:val="StyleUnderline"/>
        </w:rPr>
        <w:t>cities</w:t>
      </w:r>
      <w:r w:rsidRPr="00495BA4">
        <w:rPr>
          <w:sz w:val="16"/>
          <w:szCs w:val="16"/>
        </w:rPr>
        <w:t xml:space="preserve"> -- </w:t>
      </w:r>
      <w:r w:rsidRPr="008D13CE">
        <w:rPr>
          <w:rStyle w:val="StyleUnderline"/>
          <w:highlight w:val="yellow"/>
        </w:rPr>
        <w:t>will grow</w:t>
      </w:r>
      <w:r w:rsidRPr="00495BA4">
        <w:rPr>
          <w:sz w:val="16"/>
          <w:szCs w:val="16"/>
        </w:rPr>
        <w:t xml:space="preserve"> in the coming decades. This is why climate scientists and policy advocates have increasingly focused on adaptation as the solution to the inevitable effects of global warming.</w:t>
      </w:r>
      <w:r w:rsidRPr="00495BA4">
        <w:rPr>
          <w:sz w:val="12"/>
          <w:szCs w:val="16"/>
        </w:rPr>
        <w:t>¶</w:t>
      </w:r>
      <w:r w:rsidRPr="00495BA4">
        <w:rPr>
          <w:sz w:val="16"/>
          <w:szCs w:val="16"/>
        </w:rPr>
        <w:t xml:space="preserve"> One Storm Away</w:t>
      </w:r>
      <w:r w:rsidRPr="00495BA4">
        <w:rPr>
          <w:sz w:val="12"/>
          <w:szCs w:val="16"/>
        </w:rPr>
        <w:t>¶</w:t>
      </w:r>
      <w:r w:rsidRPr="00495BA4">
        <w:rPr>
          <w:sz w:val="16"/>
          <w:szCs w:val="16"/>
        </w:rPr>
        <w:t xml:space="preserve"> </w:t>
      </w:r>
      <w:r w:rsidRPr="008D13CE">
        <w:rPr>
          <w:rStyle w:val="StyleUnderline"/>
          <w:highlight w:val="yellow"/>
        </w:rPr>
        <w:t>Adaptation</w:t>
      </w:r>
      <w:r w:rsidRPr="00495BA4">
        <w:rPr>
          <w:sz w:val="16"/>
          <w:szCs w:val="16"/>
        </w:rPr>
        <w:t xml:space="preserve"> involves both big infrastructure projects, like the kind of storm gates now being considered for New York City, and myriad changes in early-warning and evacuation systems, building design, urban planning, wetlands development, and the like. </w:t>
      </w:r>
      <w:r w:rsidRPr="008D13CE">
        <w:rPr>
          <w:rStyle w:val="StyleUnderline"/>
          <w:highlight w:val="yellow"/>
        </w:rPr>
        <w:t>It's not cheap</w:t>
      </w:r>
      <w:r w:rsidRPr="00495BA4">
        <w:rPr>
          <w:sz w:val="16"/>
          <w:szCs w:val="16"/>
        </w:rPr>
        <w:t>, though it's much cheaper than doing nothing</w:t>
      </w:r>
      <w:r w:rsidRPr="00495BA4">
        <w:rPr>
          <w:sz w:val="10"/>
          <w:szCs w:val="16"/>
        </w:rPr>
        <w:t>. In a 2010 report, the World Bank estimated that the cost of adapting to a world 2 degrees centigrade warmer than the historic baseline would be $70-$100 billion a year between now and 2050.</w:t>
      </w:r>
      <w:r w:rsidRPr="00495BA4">
        <w:rPr>
          <w:sz w:val="6"/>
          <w:szCs w:val="16"/>
        </w:rPr>
        <w:t>¶</w:t>
      </w:r>
      <w:r w:rsidRPr="00495BA4">
        <w:rPr>
          <w:sz w:val="10"/>
          <w:szCs w:val="16"/>
        </w:rPr>
        <w:t xml:space="preserve"> The likelihood that donor countries will mobilize such a vast sum, which is roughly equal to the total amount now spent on development aid, is only slightly greater than the likelihood of drastic action to reduce global emissions. But the auguries are a little bit better. At the otherwise unsuccessful 2009 climate conference in Copenhagen, donors pledged to spend $10 billion a year over the ensuing three years on a combination of adaptation, especially in vulnerable countries, and "mitigation" -- reducing emissions -- while building towards a goal of spending $100 billion a year by 2020. Most of those pledges have in fact been committed, including by the United States, whose share of the three-year total comes to $5.1 billion. So far, however, very little of that money has been disbursed, apparently because the international financial institutions which hold it in trust have been slow to move.</w:t>
      </w:r>
      <w:r w:rsidRPr="00495BA4">
        <w:rPr>
          <w:sz w:val="6"/>
          <w:szCs w:val="16"/>
        </w:rPr>
        <w:t>¶</w:t>
      </w:r>
      <w:r w:rsidRPr="00495BA4">
        <w:rPr>
          <w:sz w:val="10"/>
          <w:szCs w:val="16"/>
        </w:rPr>
        <w:t xml:space="preserve"> Adaptation, by its nature, is a localized activity, and there are innumerable pilot projects and studies and actual programs going on in affected areas. Bangladesh, which according to the World Bank study is on the receiving end of 40 percent of the world's storm surges, has been adapting to calamity since the 1960s by building coastal embankments and shelters, planting trees, and establishing early-warning systems. The Rockefeller Foundation's Asian Cities Climate Change Resilience Network funds programs in 10 cities, mostly medium-sized places like </w:t>
      </w:r>
      <w:proofErr w:type="spellStart"/>
      <w:r w:rsidRPr="00495BA4">
        <w:rPr>
          <w:sz w:val="10"/>
          <w:szCs w:val="16"/>
        </w:rPr>
        <w:t>Surat</w:t>
      </w:r>
      <w:proofErr w:type="spellEnd"/>
      <w:r w:rsidRPr="00495BA4">
        <w:rPr>
          <w:sz w:val="10"/>
          <w:szCs w:val="16"/>
        </w:rPr>
        <w:t>, in western India, or Da Nang, in Vietnam. The program works with municipal leaders and local organizations to devise small-scale, high-impact measures such as modeling flood zones or building public-health campaigns to reduce the incidence of malaria and other insect-borne diseases. But it's all very modest. In Bangladesh, for example, natural disasters already absorb 0.5 to 1 percent of gross domestic product; absent more ambitious adaptation measures, that may well be the cost of each of the more severe cyclones expected in the future.</w:t>
      </w:r>
      <w:r w:rsidRPr="00495BA4">
        <w:rPr>
          <w:sz w:val="6"/>
          <w:szCs w:val="16"/>
        </w:rPr>
        <w:t>¶</w:t>
      </w:r>
      <w:r w:rsidRPr="00495BA4">
        <w:rPr>
          <w:sz w:val="10"/>
          <w:szCs w:val="16"/>
        </w:rPr>
        <w:t xml:space="preserve"> </w:t>
      </w:r>
      <w:proofErr w:type="gramStart"/>
      <w:r w:rsidRPr="00495BA4">
        <w:rPr>
          <w:sz w:val="10"/>
          <w:szCs w:val="16"/>
        </w:rPr>
        <w:t>Who's</w:t>
      </w:r>
      <w:proofErr w:type="gramEnd"/>
      <w:r w:rsidRPr="00495BA4">
        <w:rPr>
          <w:sz w:val="10"/>
          <w:szCs w:val="16"/>
        </w:rPr>
        <w:t xml:space="preserve"> going to pay for that? China and India, which together have almost a third of the affected coastal population, are increasingly self-reliant, and should be expected to make serious contributions towards the cost of adaptation -- though their current position has been that the West has caused global warming, so the West should pay for the consequences. What about us? Until Hurricane Katrina, citizens in the West could look on epic flooding as just another awful problem besetting the Third World. But that's a pre-global warming mentality. As John Mutter, a climate scientist at Columbia's Lamont-Doherty Earth Institute, puts it, "one way to think about a world getting warmer is that the tropics are just bigger." Natural disasters once largely confined to 30 degrees from the equator are now creeping towards the forties, where the West's great centers of commerce and creation lie. New York in 2030 may feel like Manila in 1970. Climate-change adaptation will become part of our lives because it will have to. Whether that will make the West more or less likely to finance this adaptation and mitigation in more vulnerable parts of the world is another question.</w:t>
      </w:r>
      <w:r w:rsidRPr="00495BA4">
        <w:rPr>
          <w:sz w:val="6"/>
          <w:szCs w:val="16"/>
        </w:rPr>
        <w:t>¶</w:t>
      </w:r>
      <w:r w:rsidRPr="00495BA4">
        <w:rPr>
          <w:sz w:val="10"/>
          <w:szCs w:val="16"/>
        </w:rPr>
        <w:t xml:space="preserve"> </w:t>
      </w:r>
      <w:r w:rsidRPr="00495BA4">
        <w:rPr>
          <w:sz w:val="16"/>
          <w:szCs w:val="16"/>
        </w:rPr>
        <w:t xml:space="preserve">Of course, </w:t>
      </w:r>
      <w:r w:rsidRPr="00EF4109">
        <w:rPr>
          <w:rStyle w:val="StyleUnderline"/>
        </w:rPr>
        <w:t>if you keep treating the symptoms rather than the disease</w:t>
      </w:r>
      <w:r w:rsidRPr="00495BA4">
        <w:rPr>
          <w:sz w:val="16"/>
          <w:szCs w:val="16"/>
        </w:rPr>
        <w:t xml:space="preserve">, </w:t>
      </w:r>
      <w:r w:rsidRPr="008D13CE">
        <w:rPr>
          <w:rStyle w:val="StyleUnderline"/>
          <w:highlight w:val="yellow"/>
        </w:rPr>
        <w:t>the treatment will</w:t>
      </w:r>
      <w:r w:rsidRPr="00495BA4">
        <w:rPr>
          <w:sz w:val="16"/>
          <w:szCs w:val="16"/>
        </w:rPr>
        <w:t xml:space="preserve"> only </w:t>
      </w:r>
      <w:r w:rsidRPr="008D13CE">
        <w:rPr>
          <w:rStyle w:val="StyleUnderline"/>
          <w:highlight w:val="yellow"/>
        </w:rPr>
        <w:t xml:space="preserve">get more </w:t>
      </w:r>
      <w:r w:rsidRPr="008D13CE">
        <w:rPr>
          <w:rStyle w:val="Emphasis"/>
          <w:highlight w:val="yellow"/>
        </w:rPr>
        <w:t>expensive</w:t>
      </w:r>
      <w:r w:rsidRPr="008D13CE">
        <w:rPr>
          <w:rStyle w:val="StyleUnderline"/>
        </w:rPr>
        <w:t>, and</w:t>
      </w:r>
      <w:r w:rsidRPr="00495BA4">
        <w:rPr>
          <w:sz w:val="16"/>
          <w:szCs w:val="16"/>
        </w:rPr>
        <w:t xml:space="preserve"> more </w:t>
      </w:r>
      <w:r w:rsidRPr="00EF4109">
        <w:rPr>
          <w:rStyle w:val="Emphasis"/>
        </w:rPr>
        <w:t>desperate</w:t>
      </w:r>
      <w:r w:rsidRPr="00495BA4">
        <w:rPr>
          <w:sz w:val="16"/>
          <w:szCs w:val="16"/>
        </w:rPr>
        <w:t xml:space="preserve">. As Dean </w:t>
      </w:r>
      <w:proofErr w:type="spellStart"/>
      <w:r w:rsidRPr="00495BA4">
        <w:rPr>
          <w:sz w:val="16"/>
          <w:szCs w:val="16"/>
        </w:rPr>
        <w:t>Bialek</w:t>
      </w:r>
      <w:proofErr w:type="spellEnd"/>
      <w:r w:rsidRPr="00495BA4">
        <w:rPr>
          <w:sz w:val="16"/>
          <w:szCs w:val="16"/>
        </w:rPr>
        <w:t>, director for climate change at the non-profit advisory group Independent Diplomat, puts it, "</w:t>
      </w:r>
      <w:r w:rsidRPr="00EF4109">
        <w:rPr>
          <w:rStyle w:val="StyleUnderline"/>
        </w:rPr>
        <w:t>All</w:t>
      </w:r>
      <w:r w:rsidRPr="00495BA4">
        <w:rPr>
          <w:sz w:val="16"/>
          <w:szCs w:val="16"/>
        </w:rPr>
        <w:t xml:space="preserve"> the </w:t>
      </w:r>
      <w:r w:rsidRPr="008D13CE">
        <w:rPr>
          <w:rStyle w:val="StyleUnderline"/>
          <w:highlight w:val="yellow"/>
        </w:rPr>
        <w:t>adaptation</w:t>
      </w:r>
      <w:r w:rsidRPr="00495BA4">
        <w:rPr>
          <w:sz w:val="16"/>
          <w:szCs w:val="16"/>
        </w:rPr>
        <w:t xml:space="preserve"> in the world </w:t>
      </w:r>
      <w:r w:rsidRPr="008D13CE">
        <w:rPr>
          <w:rStyle w:val="StyleUnderline"/>
          <w:highlight w:val="yellow"/>
        </w:rPr>
        <w:t>will fall</w:t>
      </w:r>
      <w:r w:rsidRPr="00495BA4">
        <w:rPr>
          <w:sz w:val="16"/>
          <w:szCs w:val="16"/>
        </w:rPr>
        <w:t xml:space="preserve"> way </w:t>
      </w:r>
      <w:r w:rsidRPr="008D13CE">
        <w:rPr>
          <w:rStyle w:val="StyleUnderline"/>
          <w:highlight w:val="yellow"/>
        </w:rPr>
        <w:t>short</w:t>
      </w:r>
      <w:r w:rsidRPr="00EF4109">
        <w:rPr>
          <w:rStyle w:val="StyleUnderline"/>
        </w:rPr>
        <w:t xml:space="preserve"> if we don't peak global emissions</w:t>
      </w:r>
      <w:r w:rsidRPr="00495BA4">
        <w:rPr>
          <w:sz w:val="16"/>
          <w:szCs w:val="16"/>
        </w:rPr>
        <w:t xml:space="preserve"> before 2020, and </w:t>
      </w:r>
      <w:r w:rsidRPr="00EF4109">
        <w:rPr>
          <w:rStyle w:val="StyleUnderline"/>
        </w:rPr>
        <w:t>U</w:t>
      </w:r>
      <w:r w:rsidRPr="008D13CE">
        <w:rPr>
          <w:rStyle w:val="StyleUnderline"/>
          <w:highlight w:val="yellow"/>
        </w:rPr>
        <w:t>.S. leadership is the sine qua non to</w:t>
      </w:r>
      <w:r w:rsidRPr="00495BA4">
        <w:rPr>
          <w:sz w:val="16"/>
          <w:szCs w:val="16"/>
        </w:rPr>
        <w:t xml:space="preserve"> a more concerted </w:t>
      </w:r>
      <w:r w:rsidRPr="008D13CE">
        <w:rPr>
          <w:rStyle w:val="StyleUnderline"/>
          <w:highlight w:val="yellow"/>
        </w:rPr>
        <w:t>global effort</w:t>
      </w:r>
      <w:r w:rsidRPr="00495BA4">
        <w:rPr>
          <w:sz w:val="16"/>
          <w:szCs w:val="16"/>
        </w:rPr>
        <w:t xml:space="preserve">, particularly in China." That is, </w:t>
      </w:r>
      <w:r w:rsidRPr="008D13CE">
        <w:rPr>
          <w:rStyle w:val="StyleUnderline"/>
          <w:highlight w:val="yellow"/>
        </w:rPr>
        <w:t>China</w:t>
      </w:r>
      <w:r w:rsidRPr="00495BA4">
        <w:rPr>
          <w:sz w:val="16"/>
          <w:szCs w:val="16"/>
        </w:rPr>
        <w:t xml:space="preserve">, as well as the other emerging nations whose rapidly expanding economies account for a growing fraction of emissions, must agree to sharply reduce the rate of emissions even while continuing to grow -- and they </w:t>
      </w:r>
      <w:r w:rsidRPr="008D13CE">
        <w:rPr>
          <w:rStyle w:val="StyleUnderline"/>
          <w:highlight w:val="yellow"/>
        </w:rPr>
        <w:t xml:space="preserve">will not </w:t>
      </w:r>
      <w:r w:rsidRPr="008D13CE">
        <w:rPr>
          <w:rStyle w:val="StyleUnderline"/>
        </w:rPr>
        <w:t xml:space="preserve">do so </w:t>
      </w:r>
      <w:r w:rsidRPr="008D13CE">
        <w:rPr>
          <w:rStyle w:val="StyleUnderline"/>
          <w:highlight w:val="yellow"/>
        </w:rPr>
        <w:t>unless the</w:t>
      </w:r>
      <w:r w:rsidRPr="00495BA4">
        <w:rPr>
          <w:sz w:val="16"/>
          <w:szCs w:val="16"/>
          <w:highlight w:val="yellow"/>
        </w:rPr>
        <w:t xml:space="preserve"> </w:t>
      </w:r>
      <w:r w:rsidRPr="008D13CE">
        <w:rPr>
          <w:rStyle w:val="Emphasis"/>
          <w:highlight w:val="yellow"/>
        </w:rPr>
        <w:t>U</w:t>
      </w:r>
      <w:r w:rsidRPr="00495BA4">
        <w:rPr>
          <w:sz w:val="16"/>
          <w:szCs w:val="16"/>
        </w:rPr>
        <w:t xml:space="preserve">nited </w:t>
      </w:r>
      <w:r w:rsidRPr="008D13CE">
        <w:rPr>
          <w:rStyle w:val="Emphasis"/>
          <w:highlight w:val="yellow"/>
        </w:rPr>
        <w:t>S</w:t>
      </w:r>
      <w:r w:rsidRPr="00495BA4">
        <w:rPr>
          <w:sz w:val="16"/>
          <w:szCs w:val="16"/>
        </w:rPr>
        <w:t xml:space="preserve">tates </w:t>
      </w:r>
      <w:r w:rsidRPr="008D13CE">
        <w:rPr>
          <w:rStyle w:val="StyleUnderline"/>
          <w:highlight w:val="yellow"/>
        </w:rPr>
        <w:t>agrees</w:t>
      </w:r>
      <w:r w:rsidRPr="00EF4109">
        <w:rPr>
          <w:rStyle w:val="StyleUnderline"/>
        </w:rPr>
        <w:t xml:space="preserve"> to adopt equivalent measures</w:t>
      </w:r>
      <w:r w:rsidRPr="00495BA4">
        <w:rPr>
          <w:sz w:val="16"/>
          <w:szCs w:val="16"/>
        </w:rPr>
        <w:t>.</w:t>
      </w:r>
      <w:r w:rsidRPr="00495BA4">
        <w:rPr>
          <w:sz w:val="12"/>
          <w:szCs w:val="16"/>
        </w:rPr>
        <w:t>¶</w:t>
      </w:r>
      <w:r w:rsidRPr="00495BA4">
        <w:rPr>
          <w:sz w:val="16"/>
          <w:szCs w:val="16"/>
        </w:rPr>
        <w:t xml:space="preserve"> In this respect, climate change is a lot like nuclear nonproliferation. President Barack Obama understood very clearly that other states would not agree to restrain nuclear proliferation unless and until Washington accepted its own end of the bargain -- reducing the stockpile of nuclear weapons. Within the limits of what is politically impossible, </w:t>
      </w:r>
      <w:r w:rsidRPr="00EF4109">
        <w:rPr>
          <w:rStyle w:val="StyleUnderline"/>
        </w:rPr>
        <w:t>Obama has</w:t>
      </w:r>
      <w:r w:rsidRPr="00495BA4">
        <w:rPr>
          <w:sz w:val="16"/>
          <w:szCs w:val="16"/>
        </w:rPr>
        <w:t xml:space="preserve"> done just that. He has </w:t>
      </w:r>
      <w:r w:rsidRPr="00EF4109">
        <w:rPr>
          <w:rStyle w:val="StyleUnderline"/>
        </w:rPr>
        <w:t xml:space="preserve">made </w:t>
      </w:r>
      <w:r w:rsidRPr="00EF4109">
        <w:rPr>
          <w:rStyle w:val="Emphasis"/>
        </w:rPr>
        <w:t>virtually no progress</w:t>
      </w:r>
      <w:r w:rsidRPr="00EF4109">
        <w:rPr>
          <w:rStyle w:val="StyleUnderline"/>
        </w:rPr>
        <w:t xml:space="preserve"> on climate change</w:t>
      </w:r>
      <w:r w:rsidRPr="00495BA4">
        <w:rPr>
          <w:sz w:val="16"/>
          <w:szCs w:val="16"/>
        </w:rPr>
        <w:t xml:space="preserve"> because it hasn't been politically possible to do so; but this, in turn, ensures that </w:t>
      </w:r>
      <w:r w:rsidRPr="008D13CE">
        <w:rPr>
          <w:rStyle w:val="StyleUnderline"/>
          <w:highlight w:val="yellow"/>
        </w:rPr>
        <w:t>the global problem will</w:t>
      </w:r>
      <w:r w:rsidRPr="00EF4109">
        <w:rPr>
          <w:rStyle w:val="StyleUnderline"/>
        </w:rPr>
        <w:t xml:space="preserve"> </w:t>
      </w:r>
      <w:r w:rsidRPr="00495BA4">
        <w:rPr>
          <w:sz w:val="16"/>
          <w:szCs w:val="16"/>
        </w:rPr>
        <w:t xml:space="preserve">only </w:t>
      </w:r>
      <w:r w:rsidRPr="008D13CE">
        <w:rPr>
          <w:rStyle w:val="StyleUnderline"/>
          <w:highlight w:val="yellow"/>
        </w:rPr>
        <w:t>get worse</w:t>
      </w:r>
      <w:r w:rsidRPr="00495BA4">
        <w:rPr>
          <w:sz w:val="12"/>
          <w:szCs w:val="16"/>
        </w:rPr>
        <w:t>. Still, recent polls have found that Americans do want the Washington to take a leadership position on climate change, though are leery of the kind of tax policies which might be required to address the problem. Sandy may move the needle of public opinion a little further. Should he win next Tuesday, Mitt Romney, who cannot admit to even believing that humans cause climate change, is unlikely to do anything about the problem. If Obama is re-elected, he will have no choice but to lavish a great deal of political capital on this intractable subject. But isn't that what a second term is for?</w:t>
      </w:r>
    </w:p>
    <w:p w:rsidR="00E248FA" w:rsidRDefault="00E248FA" w:rsidP="00E248FA">
      <w:pPr>
        <w:pStyle w:val="Heading3"/>
      </w:pPr>
      <w:r>
        <w:lastRenderedPageBreak/>
        <w:t xml:space="preserve">     A2: No Warming</w:t>
      </w:r>
    </w:p>
    <w:p w:rsidR="00E248FA" w:rsidRPr="00A360B0" w:rsidRDefault="00E248FA" w:rsidP="00D313F6">
      <w:pPr>
        <w:pStyle w:val="Heading4"/>
        <w:rPr>
          <w:rFonts w:eastAsia="Times New Roman"/>
        </w:rPr>
      </w:pPr>
      <w:r w:rsidRPr="00A360B0">
        <w:rPr>
          <w:rFonts w:eastAsia="Times New Roman"/>
        </w:rPr>
        <w:t>Warming real and ongoing</w:t>
      </w:r>
    </w:p>
    <w:p w:rsidR="00E248FA" w:rsidRPr="00A360B0" w:rsidRDefault="00E248FA" w:rsidP="00E248FA">
      <w:r w:rsidRPr="00A360B0">
        <w:rPr>
          <w:rFonts w:eastAsia="Calibri"/>
          <w:b/>
        </w:rPr>
        <w:t>Hansen 12</w:t>
      </w:r>
      <w:r w:rsidRPr="00A360B0">
        <w:rPr>
          <w:rFonts w:eastAsia="Calibri"/>
        </w:rPr>
        <w:t xml:space="preserve"> </w:t>
      </w:r>
      <w:r w:rsidRPr="00A360B0">
        <w:t xml:space="preserve">(James, director of the NASA Goddard Institute for Space Studies, “Climate change is here — and worse than we thought,” 8/3, </w:t>
      </w:r>
      <w:hyperlink r:id="rId34" w:history="1">
        <w:r w:rsidRPr="00A360B0">
          <w:t>http://www.washingtonpost.com/opinions/climate-change-is-here--and-worse-than-we-thought/2012/08/03/6ae604c2-dd90-11e1-8e43-4a3c4375504a_story.html</w:t>
        </w:r>
      </w:hyperlink>
      <w:r w:rsidRPr="00A360B0">
        <w:t>)</w:t>
      </w:r>
    </w:p>
    <w:p w:rsidR="00E248FA" w:rsidRPr="00A360B0" w:rsidRDefault="00E248FA" w:rsidP="00E248FA"/>
    <w:p w:rsidR="00E248FA" w:rsidRPr="002845DE" w:rsidRDefault="00E248FA" w:rsidP="00E248FA">
      <w:pPr>
        <w:jc w:val="both"/>
        <w:rPr>
          <w:rFonts w:eastAsia="Calibri"/>
          <w:bCs/>
          <w:u w:val="single"/>
        </w:rPr>
      </w:pPr>
      <w:r w:rsidRPr="00A360B0">
        <w:rPr>
          <w:rFonts w:eastAsia="Calibri"/>
          <w:sz w:val="16"/>
        </w:rPr>
        <w:t xml:space="preserve">My </w:t>
      </w:r>
      <w:r w:rsidRPr="00A360B0">
        <w:rPr>
          <w:rFonts w:eastAsia="Calibri"/>
          <w:bCs/>
          <w:highlight w:val="yellow"/>
          <w:u w:val="single"/>
        </w:rPr>
        <w:t>projections about increasing global temperature have been proved true</w:t>
      </w:r>
      <w:r w:rsidRPr="00A360B0">
        <w:rPr>
          <w:rFonts w:eastAsia="Calibri"/>
          <w:sz w:val="16"/>
        </w:rPr>
        <w:t xml:space="preserve">. But I failed to fully explore how quickly that average rise would drive an increase in extreme weather. In </w:t>
      </w:r>
      <w:r w:rsidRPr="00A360B0">
        <w:rPr>
          <w:rFonts w:eastAsia="Calibri"/>
          <w:bCs/>
          <w:highlight w:val="yellow"/>
          <w:u w:val="single"/>
        </w:rPr>
        <w:t xml:space="preserve">a new analysis of </w:t>
      </w:r>
      <w:r w:rsidRPr="00A360B0">
        <w:rPr>
          <w:rFonts w:eastAsia="Calibri"/>
          <w:bCs/>
          <w:u w:val="single"/>
        </w:rPr>
        <w:t xml:space="preserve">the past six decades </w:t>
      </w:r>
      <w:r w:rsidRPr="00A360B0">
        <w:rPr>
          <w:rFonts w:eastAsia="Calibri"/>
          <w:sz w:val="16"/>
        </w:rPr>
        <w:t xml:space="preserve">of </w:t>
      </w:r>
      <w:r w:rsidRPr="00A360B0">
        <w:rPr>
          <w:rFonts w:eastAsia="Calibri"/>
          <w:bCs/>
          <w:highlight w:val="yellow"/>
          <w:u w:val="single"/>
        </w:rPr>
        <w:t>global temperatures</w:t>
      </w:r>
      <w:r w:rsidRPr="00A360B0">
        <w:rPr>
          <w:rFonts w:eastAsia="Calibri"/>
          <w:sz w:val="16"/>
        </w:rPr>
        <w:t xml:space="preserve">, which will be published Monday, my colleagues and I have </w:t>
      </w:r>
      <w:r w:rsidRPr="00A360B0">
        <w:rPr>
          <w:rFonts w:eastAsia="Calibri"/>
          <w:bCs/>
          <w:highlight w:val="yellow"/>
          <w:u w:val="single"/>
        </w:rPr>
        <w:t xml:space="preserve">revealed a stunning increase in </w:t>
      </w:r>
      <w:r w:rsidRPr="00A360B0">
        <w:rPr>
          <w:rFonts w:eastAsia="Calibri"/>
          <w:bCs/>
          <w:u w:val="single"/>
        </w:rPr>
        <w:t xml:space="preserve">the frequency of extremely </w:t>
      </w:r>
      <w:r w:rsidRPr="00A360B0">
        <w:rPr>
          <w:rFonts w:eastAsia="Calibri"/>
          <w:bCs/>
          <w:highlight w:val="yellow"/>
          <w:u w:val="single"/>
        </w:rPr>
        <w:t>hot summers</w:t>
      </w:r>
      <w:r w:rsidRPr="00A360B0">
        <w:rPr>
          <w:rFonts w:eastAsia="Calibri"/>
          <w:bCs/>
          <w:u w:val="single"/>
        </w:rPr>
        <w:t xml:space="preserve">, with deeply troubling ramifications </w:t>
      </w:r>
      <w:r w:rsidRPr="00A360B0">
        <w:rPr>
          <w:rFonts w:eastAsia="Calibri"/>
          <w:sz w:val="16"/>
        </w:rPr>
        <w:t xml:space="preserve">for not only our future but also for our present. </w:t>
      </w:r>
      <w:r w:rsidRPr="00A360B0">
        <w:rPr>
          <w:rFonts w:eastAsia="Calibri"/>
          <w:bCs/>
          <w:highlight w:val="yellow"/>
          <w:u w:val="single"/>
        </w:rPr>
        <w:t>This is not a</w:t>
      </w:r>
      <w:r w:rsidRPr="00A360B0">
        <w:rPr>
          <w:rFonts w:eastAsia="Calibri"/>
          <w:bCs/>
          <w:u w:val="single"/>
        </w:rPr>
        <w:t xml:space="preserve"> climate </w:t>
      </w:r>
      <w:r w:rsidRPr="00A360B0">
        <w:rPr>
          <w:rFonts w:eastAsia="Calibri"/>
          <w:bCs/>
          <w:highlight w:val="yellow"/>
          <w:u w:val="single"/>
        </w:rPr>
        <w:t xml:space="preserve">model or a prediction but actual observations of weather events </w:t>
      </w:r>
      <w:r w:rsidRPr="00A360B0">
        <w:rPr>
          <w:rFonts w:eastAsia="Calibri"/>
          <w:bCs/>
          <w:u w:val="single"/>
        </w:rPr>
        <w:t>and temperatures that have happened.</w:t>
      </w:r>
      <w:r w:rsidRPr="00A360B0">
        <w:rPr>
          <w:rFonts w:eastAsia="Calibri"/>
          <w:sz w:val="16"/>
        </w:rPr>
        <w:t xml:space="preserve"> Our analysis shows that it is no longer enough to say that global warming will increase the likelihood of extreme weather and to repeat the caveat that no individual weather event can be directly linked to climate change. To the contrary, our analysis shows that, </w:t>
      </w:r>
      <w:r w:rsidRPr="00A360B0">
        <w:rPr>
          <w:rFonts w:eastAsia="Calibri"/>
          <w:bCs/>
          <w:highlight w:val="yellow"/>
          <w:u w:val="single"/>
        </w:rPr>
        <w:t xml:space="preserve">for the extreme </w:t>
      </w:r>
      <w:r w:rsidRPr="00A360B0">
        <w:rPr>
          <w:rFonts w:eastAsia="Calibri"/>
          <w:bCs/>
          <w:u w:val="single"/>
        </w:rPr>
        <w:t xml:space="preserve">hot </w:t>
      </w:r>
      <w:r w:rsidRPr="00A360B0">
        <w:rPr>
          <w:rFonts w:eastAsia="Calibri"/>
          <w:bCs/>
          <w:highlight w:val="yellow"/>
          <w:u w:val="single"/>
        </w:rPr>
        <w:t xml:space="preserve">weather of the recent past, there is </w:t>
      </w:r>
      <w:r w:rsidRPr="00A360B0">
        <w:rPr>
          <w:rFonts w:eastAsia="Calibri"/>
          <w:b/>
          <w:highlight w:val="yellow"/>
          <w:u w:val="single"/>
          <w:bdr w:val="single" w:sz="18" w:space="0" w:color="auto" w:frame="1"/>
        </w:rPr>
        <w:t>virtually no explanation</w:t>
      </w:r>
      <w:r w:rsidRPr="00A360B0">
        <w:rPr>
          <w:rFonts w:eastAsia="Calibri"/>
          <w:bCs/>
          <w:highlight w:val="yellow"/>
          <w:u w:val="single"/>
        </w:rPr>
        <w:t xml:space="preserve"> other than climate change</w:t>
      </w:r>
      <w:r w:rsidRPr="00A360B0">
        <w:rPr>
          <w:rFonts w:eastAsia="Calibri"/>
          <w:bCs/>
          <w:u w:val="single"/>
        </w:rPr>
        <w:t>. The deadly European heat wave of 2003, the fiery Russian heat wave of 2010 and catastrophic droughts in Texas and Oklahoma last year can each be attributed to climate change.</w:t>
      </w:r>
      <w:r w:rsidRPr="00A360B0">
        <w:rPr>
          <w:rFonts w:eastAsia="Calibri"/>
          <w:sz w:val="16"/>
        </w:rPr>
        <w:t xml:space="preserve"> And once the data are gathered in a few weeks’ time, </w:t>
      </w:r>
      <w:r w:rsidRPr="00A360B0">
        <w:rPr>
          <w:rFonts w:eastAsia="Calibri"/>
          <w:bCs/>
          <w:u w:val="single"/>
        </w:rPr>
        <w:t>it’s likely that the same will be true for the extremely hot summer the United States is suffering through right now.</w:t>
      </w:r>
      <w:r w:rsidRPr="00A360B0">
        <w:rPr>
          <w:rFonts w:eastAsia="Calibri"/>
          <w:sz w:val="16"/>
        </w:rPr>
        <w:t xml:space="preserve"> These weather events are not simply an example of what climate change could bring. They are caused by climate change. </w:t>
      </w:r>
      <w:r w:rsidRPr="00A360B0">
        <w:rPr>
          <w:rFonts w:eastAsia="Calibri"/>
          <w:bCs/>
          <w:highlight w:val="yellow"/>
          <w:u w:val="single"/>
        </w:rPr>
        <w:t>The odds that natural variability created these extremes are minuscule</w:t>
      </w:r>
      <w:r w:rsidRPr="00A360B0">
        <w:rPr>
          <w:rFonts w:eastAsia="Calibri"/>
          <w:bCs/>
          <w:u w:val="single"/>
        </w:rPr>
        <w:t xml:space="preserve">, vanishingly small. To count on those odds would be like quitting your job and playing the lottery every morning to pay the bills. </w:t>
      </w:r>
    </w:p>
    <w:p w:rsidR="00E248FA" w:rsidRPr="00E248FA" w:rsidRDefault="00E248FA" w:rsidP="00584633">
      <w:pPr>
        <w:rPr>
          <w:sz w:val="16"/>
        </w:rPr>
      </w:pPr>
    </w:p>
    <w:p w:rsidR="00584633" w:rsidRPr="00584633" w:rsidRDefault="00584633" w:rsidP="00584633"/>
    <w:p w:rsidR="00D81BB4" w:rsidRDefault="00D81BB4" w:rsidP="00D81BB4">
      <w:pPr>
        <w:pStyle w:val="Heading3"/>
      </w:pPr>
      <w:r>
        <w:lastRenderedPageBreak/>
        <w:t>A2: Impact Turns – General</w:t>
      </w:r>
    </w:p>
    <w:p w:rsidR="00D81BB4" w:rsidRPr="00C03CC1" w:rsidRDefault="00D81BB4" w:rsidP="00D81BB4">
      <w:pPr>
        <w:pStyle w:val="Heading4"/>
      </w:pPr>
      <w:r>
        <w:t>We also read internal links to Chinese hard power – that rise is possible and good – ensures L.A and African stability, free trade, overpopulation, Chinese/Indian economic growth, biotech development, failed/rogue state collapse</w:t>
      </w:r>
    </w:p>
    <w:p w:rsidR="00D81BB4" w:rsidRDefault="00D81BB4" w:rsidP="00D81BB4">
      <w:pPr>
        <w:rPr>
          <w:rStyle w:val="Style13ptBold"/>
        </w:rPr>
      </w:pPr>
      <w:r w:rsidRPr="006E701A">
        <w:rPr>
          <w:rStyle w:val="Style13ptBold"/>
        </w:rPr>
        <w:t>Hutchinson</w:t>
      </w:r>
      <w:r>
        <w:rPr>
          <w:rStyle w:val="Style13ptBold"/>
        </w:rPr>
        <w:t xml:space="preserve"> 13</w:t>
      </w:r>
    </w:p>
    <w:p w:rsidR="00D81BB4" w:rsidRDefault="00D81BB4" w:rsidP="00D81BB4">
      <w:r w:rsidRPr="006E701A">
        <w:t>[</w:t>
      </w:r>
      <w:r>
        <w:t>Martin,</w:t>
      </w:r>
      <w:r w:rsidRPr="00AE0092">
        <w:t xml:space="preserve"> </w:t>
      </w:r>
      <w:r w:rsidRPr="006E701A">
        <w:t>author of Great Conservatives</w:t>
      </w:r>
      <w:r>
        <w:t>,</w:t>
      </w:r>
      <w:r w:rsidRPr="00AE0092">
        <w:t xml:space="preserve"> </w:t>
      </w:r>
      <w:r w:rsidRPr="006E701A">
        <w:t>and co-author with Professor Kevin Dowd of Alchemists of Loss</w:t>
      </w:r>
      <w:r>
        <w:t>, 6-25-13, Asian Times (newspaper),</w:t>
      </w:r>
      <w:r w:rsidRPr="00AE0092">
        <w:t xml:space="preserve"> </w:t>
      </w:r>
      <w:hyperlink r:id="rId35" w:history="1">
        <w:r w:rsidRPr="00F34641">
          <w:rPr>
            <w:rStyle w:val="Hyperlink"/>
          </w:rPr>
          <w:t>http://www.atimes.com/atimes/Global_Economy/GECON-01-250613.html</w:t>
        </w:r>
      </w:hyperlink>
      <w:r>
        <w:t>]</w:t>
      </w:r>
    </w:p>
    <w:p w:rsidR="00D81BB4" w:rsidRPr="006E701A" w:rsidRDefault="00D81BB4" w:rsidP="00D81BB4"/>
    <w:p w:rsidR="00D81BB4" w:rsidRDefault="00D81BB4" w:rsidP="00D81BB4">
      <w:pPr>
        <w:rPr>
          <w:sz w:val="10"/>
        </w:rPr>
      </w:pPr>
      <w:r w:rsidRPr="00FC32BB">
        <w:rPr>
          <w:rStyle w:val="StyleUnderline"/>
        </w:rPr>
        <w:t xml:space="preserve">US economic, military and foreign policy blunders make China's global dominance appear </w:t>
      </w:r>
      <w:r w:rsidRPr="00C03CC1">
        <w:rPr>
          <w:rStyle w:val="Emphasis"/>
        </w:rPr>
        <w:t>entirely realistic</w:t>
      </w:r>
      <w:r w:rsidRPr="00C03CC1">
        <w:rPr>
          <w:sz w:val="10"/>
        </w:rPr>
        <w:t xml:space="preserve">, </w:t>
      </w:r>
      <w:r w:rsidRPr="00FC32BB">
        <w:rPr>
          <w:rStyle w:val="StyleUnderline"/>
        </w:rPr>
        <w:t>and</w:t>
      </w:r>
      <w:r w:rsidRPr="00C03CC1">
        <w:rPr>
          <w:sz w:val="10"/>
        </w:rPr>
        <w:t xml:space="preserve"> for many observers </w:t>
      </w:r>
      <w:r w:rsidRPr="00FC32BB">
        <w:rPr>
          <w:rStyle w:val="StyleUnderline"/>
        </w:rPr>
        <w:t>inevitable</w:t>
      </w:r>
      <w:r w:rsidRPr="00C03CC1">
        <w:rPr>
          <w:sz w:val="10"/>
        </w:rPr>
        <w:t xml:space="preserve">. Last week, the Nicaraguan congress approved a US$40 billion project for a Chinese company to build an </w:t>
      </w:r>
      <w:proofErr w:type="gramStart"/>
      <w:r w:rsidRPr="00C03CC1">
        <w:rPr>
          <w:sz w:val="10"/>
        </w:rPr>
        <w:t>Isthmian</w:t>
      </w:r>
      <w:proofErr w:type="gramEnd"/>
      <w:r w:rsidRPr="00C03CC1">
        <w:rPr>
          <w:sz w:val="10"/>
        </w:rPr>
        <w:t xml:space="preserve"> canal parallel to Panama's. </w:t>
      </w:r>
      <w:r w:rsidRPr="00FC32BB">
        <w:rPr>
          <w:rStyle w:val="StyleUnderline"/>
        </w:rPr>
        <w:t>For those of us prone to peering anxiously into the future, this gave a disquieting advance picture of the new world of Chinese hegemony into which we are probably entering</w:t>
      </w:r>
      <w:r w:rsidRPr="00C03CC1">
        <w:rPr>
          <w:sz w:val="10"/>
        </w:rPr>
        <w:t xml:space="preserve">, whether we like it or not. As </w:t>
      </w:r>
      <w:proofErr w:type="gramStart"/>
      <w:r w:rsidRPr="00C03CC1">
        <w:rPr>
          <w:sz w:val="10"/>
        </w:rPr>
        <w:t>president</w:t>
      </w:r>
      <w:proofErr w:type="gramEnd"/>
      <w:r w:rsidRPr="00C03CC1">
        <w:rPr>
          <w:sz w:val="10"/>
        </w:rPr>
        <w:t xml:space="preserve"> Ronald Reagan famously remarked, Nicaragua is only two days' drive from Harlingen, Texas. And presumably we can rely on China to cut that down a bit by improving the road! Historically we must remember that </w:t>
      </w:r>
      <w:r w:rsidRPr="00FC32BB">
        <w:rPr>
          <w:rStyle w:val="StyleUnderline"/>
        </w:rPr>
        <w:t xml:space="preserve">the </w:t>
      </w:r>
      <w:r w:rsidRPr="00C03CC1">
        <w:rPr>
          <w:rStyle w:val="Emphasis"/>
        </w:rPr>
        <w:t>natural position of China is hegemony</w:t>
      </w:r>
      <w:r w:rsidRPr="00C03CC1">
        <w:rPr>
          <w:sz w:val="10"/>
        </w:rPr>
        <w:t xml:space="preserve">, though for several hundred years it only achieved that position by being deliberately geographically obtuse. Nevertheless, like ancient Egypt, for all but about 200 years of her history </w:t>
      </w:r>
      <w:r w:rsidRPr="00FC32BB">
        <w:rPr>
          <w:rStyle w:val="StyleUnderline"/>
        </w:rPr>
        <w:t>China has been militarily dominant over all powers</w:t>
      </w:r>
      <w:r w:rsidRPr="00C03CC1">
        <w:rPr>
          <w:sz w:val="10"/>
        </w:rPr>
        <w:t xml:space="preserve"> it felt it had to deal with. We should also remember that the high point of Chinese civilization was not the early Ming period of exploration by Admiral Zheng He under the </w:t>
      </w:r>
      <w:proofErr w:type="spellStart"/>
      <w:r w:rsidRPr="00C03CC1">
        <w:rPr>
          <w:sz w:val="10"/>
        </w:rPr>
        <w:t>Yongle</w:t>
      </w:r>
      <w:proofErr w:type="spellEnd"/>
      <w:r w:rsidRPr="00C03CC1">
        <w:rPr>
          <w:sz w:val="10"/>
        </w:rPr>
        <w:t xml:space="preserve"> emperor, but the apogee of the Song dynasty some three centuries earlier. The Zheng He voyages, while gigantic in scale, were strategically very unambitious - they followed an entirely coastal route, not striking out away from the known world as Columbus was to do. Moreover, they were diplomatic efforts, rather than attempts to establish permanent trading routes, as the Portuguese were to do in the East Indies, or colonize new areas, as the Spanish were to do in Mexico. If Zheng He had discovered California, it's likely he would have done little with it; if he'd stretched his voyage to almost twice its length and sailed into Lisbon harbor, he would have been a spectacular sight for the Portuguese. However, his arrival would not have been psychologically daunting for the contemporaneous exploration efforts of Portugal's Henry the Navigator, who knew of China's existence and nature through the travels of Marco Polo a century earlier. Song dynasty civilization, on the other hand, was in terms of technology and lifestyle superior to anything that had preceded it, or anything that followed it until the Western Enlightenment 500 years later. Confucianism also is a very benign religion/philosophy compared with its Christian, Moslem, Hindu or even Buddhist approximate contemporaries. We should not judge China solely by the current regime, the remnants of a dictatorship of unparalleled brutality, but instead by its overall record, the peaks of which were very enlightened indeed. There is no question that </w:t>
      </w:r>
      <w:r w:rsidRPr="00FC32BB">
        <w:rPr>
          <w:rStyle w:val="StyleUnderline"/>
        </w:rPr>
        <w:t>China's enormous economic success in the last 40 years has brought forth a desire</w:t>
      </w:r>
      <w:r w:rsidRPr="00C03CC1">
        <w:rPr>
          <w:sz w:val="10"/>
        </w:rPr>
        <w:t xml:space="preserve">, both among the regime and among China's people as a whole, </w:t>
      </w:r>
      <w:r w:rsidRPr="00FC32BB">
        <w:rPr>
          <w:rStyle w:val="StyleUnderline"/>
        </w:rPr>
        <w:t xml:space="preserve">to resume the position of </w:t>
      </w:r>
      <w:r w:rsidRPr="00C03CC1">
        <w:rPr>
          <w:rStyle w:val="Emphasis"/>
        </w:rPr>
        <w:t>global dominance</w:t>
      </w:r>
      <w:r w:rsidRPr="00FC32BB">
        <w:rPr>
          <w:rStyle w:val="StyleUnderline"/>
        </w:rPr>
        <w:t xml:space="preserve"> </w:t>
      </w:r>
      <w:r w:rsidRPr="00C03CC1">
        <w:rPr>
          <w:sz w:val="10"/>
        </w:rPr>
        <w:t xml:space="preserve">it enjoyed for two millennia. Ten years ago, this ambition would have seemed quixotic, except over the time-frame of half a century or more. </w:t>
      </w:r>
      <w:r w:rsidRPr="00FC32BB">
        <w:rPr>
          <w:rStyle w:val="StyleUnderline"/>
        </w:rPr>
        <w:t>Today, both because of China's economic successes and because of US economic, military and foreign policy blunders, it appears entirely realistic</w:t>
      </w:r>
      <w:r w:rsidRPr="00C03CC1">
        <w:rPr>
          <w:sz w:val="10"/>
        </w:rPr>
        <w:t xml:space="preserve">, and for many observers inevitable. </w:t>
      </w:r>
      <w:r w:rsidRPr="00FC32BB">
        <w:rPr>
          <w:rStyle w:val="StyleUnderline"/>
        </w:rPr>
        <w:t>Whether China's advance is something to be welcomed depends entirely on what kind of regime China has as a hegemon</w:t>
      </w:r>
      <w:r w:rsidRPr="00C03CC1">
        <w:rPr>
          <w:sz w:val="10"/>
        </w:rPr>
        <w:t xml:space="preserve">. Two possibilities exist. First, </w:t>
      </w:r>
      <w:r w:rsidRPr="00FC32BB">
        <w:rPr>
          <w:rStyle w:val="StyleUnderline"/>
        </w:rPr>
        <w:t>China may continue its current growth on its current trajectory with its current regime, with its GDP per capita increasing from about 15% of the US figure to about 50%.</w:t>
      </w:r>
      <w:r w:rsidRPr="00C03CC1">
        <w:rPr>
          <w:sz w:val="10"/>
        </w:rPr>
        <w:t xml:space="preserve"> At that point, the inefficiencies and corruption of China's current government system would prevent further progress towards the "frontier" affluence of the United States and the better-run European and Asian free-market economies. However, to a </w:t>
      </w:r>
      <w:r w:rsidRPr="00FC32BB">
        <w:rPr>
          <w:rStyle w:val="StyleUnderline"/>
        </w:rPr>
        <w:t>Chinese regime concerned about its power position rather than the welfare of its citizens, this wouldn't matter. With a gross domestic product per capita half that of the United States, China would have a GDP in absolute terms about twice that of the US, since its population is four times that of the US. Indeed, China's GDP would be as great as that of the US and the EU combined, although smaller free-market countries like Canada, Australia and the free-market East Asian economies of Japan, South Korea and the 10-member Association of Southeast Asian Nations would still give the West a modest preponderance (and no, Vladimir Vladimirovich, by allying with China you would not bring the position back into balance; with only 130 million people</w:t>
      </w:r>
      <w:r w:rsidRPr="00C03CC1">
        <w:rPr>
          <w:sz w:val="10"/>
        </w:rPr>
        <w:t xml:space="preserve"> by then and a GDP per capita constrained like China's by corruption and inefficiency you would still not be a serious economic competitor, however impressive your missile count). </w:t>
      </w:r>
      <w:r w:rsidRPr="00FC32BB">
        <w:rPr>
          <w:rStyle w:val="StyleUnderline"/>
        </w:rPr>
        <w:t>In this case, you can imagine the Chinese playing the game of international power politics</w:t>
      </w:r>
      <w:r w:rsidRPr="00C03CC1">
        <w:rPr>
          <w:sz w:val="10"/>
        </w:rPr>
        <w:t xml:space="preserve"> rather like the old Soviet Union, at least in its less malign days after Stalin's death. The Nicaraguan canal, a $40 billion investment that is hopelessly economically unviable (as Panama's adjacent canal has annual revenues of only $2.4 billion) would be followed by a naval base. China would enjoy the enthusiastic cooperation of the anti-American Ortega government, which would have been propped up by Chinese money and when necessary information about its opponents. Daniel Ortega, in spite of having been around seemingly almost as long as Fidel Castro, is only 67 and in good health. Another 20 years of his rule would cement China's position in the Western Hemisphere. China's economic extreme helpfulness to anti-Western regimes like Rafael Correa's Ecuador would also cement itself into long-lasting dictatorships under Chinese dominance. </w:t>
      </w:r>
      <w:r w:rsidRPr="00FC32BB">
        <w:rPr>
          <w:rStyle w:val="StyleUnderline"/>
        </w:rPr>
        <w:t>Countries like Venezuela and Argentina</w:t>
      </w:r>
      <w:r w:rsidRPr="00C03CC1">
        <w:rPr>
          <w:sz w:val="10"/>
        </w:rPr>
        <w:t xml:space="preserve">, with anti-Western regimes that got into economic trouble, </w:t>
      </w:r>
      <w:r w:rsidRPr="00FC32BB">
        <w:rPr>
          <w:rStyle w:val="StyleUnderline"/>
        </w:rPr>
        <w:t xml:space="preserve">would find China </w:t>
      </w:r>
      <w:r w:rsidRPr="00CF1DBE">
        <w:rPr>
          <w:rStyle w:val="Emphasis"/>
        </w:rPr>
        <w:t>very helpful,</w:t>
      </w:r>
      <w:r w:rsidRPr="00C03CC1">
        <w:rPr>
          <w:sz w:val="10"/>
        </w:rPr>
        <w:t xml:space="preserve"> although not all of </w:t>
      </w:r>
      <w:r w:rsidRPr="00FC32BB">
        <w:rPr>
          <w:rStyle w:val="StyleUnderline"/>
        </w:rPr>
        <w:t>these interventions would be successful</w:t>
      </w:r>
      <w:r w:rsidRPr="00C03CC1">
        <w:rPr>
          <w:sz w:val="10"/>
        </w:rPr>
        <w:t xml:space="preserve">. </w:t>
      </w:r>
      <w:r w:rsidRPr="00FC32BB">
        <w:rPr>
          <w:rStyle w:val="StyleUnderline"/>
        </w:rPr>
        <w:t xml:space="preserve">Africa would also be </w:t>
      </w:r>
      <w:r w:rsidRPr="00CF1DBE">
        <w:rPr>
          <w:rStyle w:val="Emphasis"/>
        </w:rPr>
        <w:t>dotted with Chinese satrapies</w:t>
      </w:r>
      <w:r w:rsidRPr="00FC32BB">
        <w:rPr>
          <w:rStyle w:val="StyleUnderline"/>
        </w:rPr>
        <w:t xml:space="preserve">, not all of them entirely under its control, any more than all the </w:t>
      </w:r>
      <w:proofErr w:type="spellStart"/>
      <w:r w:rsidRPr="00FC32BB">
        <w:rPr>
          <w:rStyle w:val="StyleUnderline"/>
        </w:rPr>
        <w:t>Comecon</w:t>
      </w:r>
      <w:proofErr w:type="spellEnd"/>
      <w:r w:rsidRPr="00FC32BB">
        <w:rPr>
          <w:rStyle w:val="StyleUnderline"/>
        </w:rPr>
        <w:t xml:space="preserve"> bloc countries were entirely under the control of the Soviet Union. Economically, free markets would dominate only in trade between the Western powers themselves and those few wealthy nations in East Asia who feared Chinese domination. </w:t>
      </w:r>
      <w:r w:rsidRPr="00C03CC1">
        <w:rPr>
          <w:sz w:val="10"/>
        </w:rPr>
        <w:t xml:space="preserve">Natural resources would be locked up by China in long-term contracts, backed by the threat of force. Of course, this world would be thoroughly economically suboptimal, especially in terms of innovation, which would take place </w:t>
      </w:r>
      <w:r w:rsidRPr="00C03CC1">
        <w:rPr>
          <w:sz w:val="10"/>
        </w:rPr>
        <w:lastRenderedPageBreak/>
        <w:t xml:space="preserve">only in the Western economies. In particular, the peoples of countries dominated by China would find their existence a miserable one. </w:t>
      </w:r>
      <w:r w:rsidRPr="00204435">
        <w:rPr>
          <w:rStyle w:val="StyleUnderline"/>
        </w:rPr>
        <w:t>Nevertheless, China itself would benefit from its advantageous resources and cheap-labor manufacturing operations overseas</w:t>
      </w:r>
      <w:r w:rsidRPr="00C03CC1">
        <w:rPr>
          <w:sz w:val="10"/>
        </w:rPr>
        <w:t>. Since China would remain semi-capitalist and generally more efficient than the old Soviet Union, the Chinese hegemony would not run into the contradictions faced by the Soviet empire in the 1970s and 1980s. Certainly its wealth would prove ample to fund a massive military machine, which would engage in few overt acts of aggression but would exert Chinese dominance whenever the opportunity arose. If this sounds like a resumption of the 1945-91 Cold War, it is. China would not be economically communist (whatever its theoretical pretensions), and it's unlikely it to be ruled by an irrational monster like Stalin. Nevertheless, its economic autarky would impoverish much of the world, and its military might would be used to seize advantages from those Western countries foolish enough to elect a Jimmy Carter, Willy Brandt or Harold Wilson. And because of its size and relative economic efficiency, it would be a far more dangerous strategic opponent than the Soviet Union ever was. There is however an alternative. The continuation of China's current government is not inevitable, and nor is the gradual progress of its economy to a hegemonic level. There are already signs of severe funds shortage in the Chinese banking system - the domestic interbank rate is up to 8%, a T-bill auction recently was only two-thirds subscribed and the People's Bank is trying to rein back credit hard, since bank loan volumes are already 23% above last year. Since in 2006 there was reckoned to be $910 billion of bad debts in the Chinese banking system, and the anecdotes of entirely empty luxury office buildings are legion, there must be a chance that the country's financial system will collapse, revealing "</w:t>
      </w:r>
      <w:proofErr w:type="spellStart"/>
      <w:r w:rsidRPr="00C03CC1">
        <w:rPr>
          <w:sz w:val="10"/>
        </w:rPr>
        <w:t>malinvestment</w:t>
      </w:r>
      <w:proofErr w:type="spellEnd"/>
      <w:r w:rsidRPr="00C03CC1">
        <w:rPr>
          <w:sz w:val="10"/>
        </w:rPr>
        <w:t>" - to use the Austrian economic term - not seen since the Tower of Babel proved the folly of over-investing in ziggurats. In that event, the Chinese economy will enter a deep recession, with unemployment, bankruptcies and the other attributes of misery. That won't end the Chinese prospects for growth, but it will very likely destabilize the Chinese political system, causing unrest similar to that of Tiananmen Square in 1989, but with a much larger middle class and infinitely better communications. There is no certainty whatever that such an event will produce a benign outcome; in general, street unrest doesn't, as was demonstrated two years ago in Cairo. However, if it produces a reshuffled authoritarian regime, we are simply back to Option 1 after a few extra years, while if it produces a socialist outcome Chinese economic emergence will be aborted and hegemony will be unaffordable, as it was for Mao Zedong</w:t>
      </w:r>
      <w:r w:rsidRPr="00204435">
        <w:rPr>
          <w:rStyle w:val="StyleUnderline"/>
        </w:rPr>
        <w:t>. If on the other hand, China reaches back into the mists of its history and produces a Confucian democracy</w:t>
      </w:r>
      <w:r w:rsidRPr="00C03CC1">
        <w:rPr>
          <w:sz w:val="10"/>
        </w:rPr>
        <w:t xml:space="preserve">, a kind of Song dynasty with elected emperors, then Chinese economic and political emergence will take a very different form. Like the Song dynasty itself, which relied on barbarians for its military muscle and pursued a generally defensive international strategy (before being overwhelmed by the infinitely more aggressive but less agreeable Mongols), a neo-Song regime would regard the Nicaragua canal as simply a canal, abandoning it as hopelessly uneconomic or finishing it if it had by then become economic to do so. Unlike the current Chinese regime, it would be a thoroughly benign and cooperative member of the global order, like Germany or Singapore. </w:t>
      </w:r>
      <w:r w:rsidRPr="00204435">
        <w:rPr>
          <w:rStyle w:val="StyleUnderline"/>
        </w:rPr>
        <w:t xml:space="preserve">A neo-Song China </w:t>
      </w:r>
      <w:r w:rsidRPr="00CF1DBE">
        <w:rPr>
          <w:rStyle w:val="Emphasis"/>
        </w:rPr>
        <w:t>would allow the free market to flourish</w:t>
      </w:r>
      <w:r w:rsidRPr="00204435">
        <w:rPr>
          <w:rStyle w:val="StyleUnderline"/>
        </w:rPr>
        <w:t>, but without the crony capitalism and protectionism of the current regime.</w:t>
      </w:r>
      <w:r w:rsidRPr="00C03CC1">
        <w:rPr>
          <w:sz w:val="10"/>
        </w:rPr>
        <w:t xml:space="preserve"> </w:t>
      </w:r>
      <w:r w:rsidRPr="00204435">
        <w:rPr>
          <w:rStyle w:val="StyleUnderline"/>
        </w:rPr>
        <w:t xml:space="preserve">Thereby </w:t>
      </w:r>
      <w:r w:rsidRPr="00CF1DBE">
        <w:rPr>
          <w:rStyle w:val="Emphasis"/>
        </w:rPr>
        <w:t>it would raise the incomes of its people</w:t>
      </w:r>
      <w:r w:rsidRPr="00204435">
        <w:rPr>
          <w:rStyle w:val="StyleUnderline"/>
        </w:rPr>
        <w:t xml:space="preserve"> far beyond the 50% of US incomes that would be the maximum for the current China, but towards and even beyond the "frontier" of the highest incomes possible with the current technological capability. It would be a pioneer in several areas of research, notably biotech, in which its Confucian heritage would allow it to experiment in areas taboo to Judeo-Christians</w:t>
      </w:r>
      <w:r w:rsidRPr="00C03CC1">
        <w:rPr>
          <w:sz w:val="10"/>
        </w:rPr>
        <w:t xml:space="preserve">. </w:t>
      </w:r>
      <w:r w:rsidRPr="00204435">
        <w:rPr>
          <w:rStyle w:val="StyleUnderline"/>
        </w:rPr>
        <w:t>A world with such a China would be close to its optimum. It would have lower military spending than today, because rogue states would be unable to destabilize a world dominated by the immensely wealthy neo-Song China and its equally wealthy but smaller friends in the US, Europe and East Asia. India would develop rapidly, with a wealthy free-trading China as its neighbor, and the poor countries of Africa and Latin America would also be brought up towards "frontier" levels.</w:t>
      </w:r>
      <w:r w:rsidRPr="00C03CC1">
        <w:rPr>
          <w:sz w:val="10"/>
        </w:rPr>
        <w:t xml:space="preserve"> </w:t>
      </w:r>
      <w:r w:rsidRPr="00204435">
        <w:rPr>
          <w:rStyle w:val="StyleUnderline"/>
        </w:rPr>
        <w:t>Global population would peak</w:t>
      </w:r>
      <w:r w:rsidRPr="00C03CC1">
        <w:rPr>
          <w:sz w:val="10"/>
        </w:rPr>
        <w:t xml:space="preserve"> and begin to decline </w:t>
      </w:r>
      <w:r w:rsidRPr="00204435">
        <w:rPr>
          <w:rStyle w:val="StyleUnderline"/>
        </w:rPr>
        <w:t>as the world became wealthier, with neo-Song China representing about 20% of the world's population, but a rather larger percentage of its wealth, intellectual capability and civilizational potential</w:t>
      </w:r>
      <w:r w:rsidRPr="00C03CC1">
        <w:rPr>
          <w:sz w:val="10"/>
        </w:rPr>
        <w:t xml:space="preserve">. </w:t>
      </w:r>
      <w:r w:rsidRPr="00204435">
        <w:rPr>
          <w:rStyle w:val="StyleUnderline"/>
        </w:rPr>
        <w:t>Just as modern Germany is a highly prosperous and civilized member of the world community and a force for much good,</w:t>
      </w:r>
      <w:r w:rsidRPr="00C03CC1">
        <w:rPr>
          <w:sz w:val="10"/>
        </w:rPr>
        <w:t xml:space="preserve"> so too </w:t>
      </w:r>
      <w:r w:rsidRPr="00CF1DBE">
        <w:rPr>
          <w:rStyle w:val="Emphasis"/>
        </w:rPr>
        <w:t>a neo-Song China could play a huge role in making this a happier and richer planet</w:t>
      </w:r>
      <w:r w:rsidRPr="00204435">
        <w:rPr>
          <w:rStyle w:val="StyleUnderline"/>
        </w:rPr>
        <w:t>.</w:t>
      </w:r>
      <w:r w:rsidRPr="00C03CC1">
        <w:rPr>
          <w:sz w:val="10"/>
        </w:rPr>
        <w:t xml:space="preserve"> But whether we arrive at such a Nirvana, or whether we descend into a Manichean Cold War with the existing Chinese regime grown rich and arrogant is entirely in the lap of the gods, to be driven by political and economic developments that are currently unknowable. Martin Hutchinson is the author of Great Conservatives (</w:t>
      </w:r>
      <w:proofErr w:type="spellStart"/>
      <w:r w:rsidRPr="00C03CC1">
        <w:rPr>
          <w:sz w:val="10"/>
        </w:rPr>
        <w:t>Academica</w:t>
      </w:r>
      <w:proofErr w:type="spellEnd"/>
      <w:r w:rsidRPr="00C03CC1">
        <w:rPr>
          <w:sz w:val="10"/>
        </w:rPr>
        <w:t xml:space="preserve"> Press, 2005) - details can be found on the website www.greatconservatives.com - and co-author with Professor Kevin Dowd of Alchemists of Loss (Wiley, 2010). Both are now available on Amazon.com, Great Conservatives only in a Kindle edition, </w:t>
      </w:r>
      <w:proofErr w:type="gramStart"/>
      <w:r w:rsidRPr="00C03CC1">
        <w:rPr>
          <w:sz w:val="10"/>
        </w:rPr>
        <w:t>Alchemists</w:t>
      </w:r>
      <w:proofErr w:type="gramEnd"/>
      <w:r w:rsidRPr="00C03CC1">
        <w:rPr>
          <w:sz w:val="10"/>
        </w:rPr>
        <w:t xml:space="preserve"> of Loss in both Kindle and print editions</w:t>
      </w:r>
    </w:p>
    <w:p w:rsidR="00D81BB4" w:rsidRDefault="00D81BB4" w:rsidP="00D81BB4">
      <w:pPr>
        <w:rPr>
          <w:sz w:val="10"/>
        </w:rPr>
      </w:pPr>
    </w:p>
    <w:p w:rsidR="00D81BB4" w:rsidRPr="00A37E3D" w:rsidRDefault="00D81BB4" w:rsidP="00D81BB4">
      <w:pPr>
        <w:pStyle w:val="Heading4"/>
      </w:pPr>
      <w:r>
        <w:t>L.A. instability g</w:t>
      </w:r>
      <w:r w:rsidRPr="00A37E3D">
        <w:t xml:space="preserve">oes </w:t>
      </w:r>
      <w:r w:rsidRPr="007E6D51">
        <w:rPr>
          <w:u w:val="single"/>
        </w:rPr>
        <w:t>global</w:t>
      </w:r>
      <w:r>
        <w:t xml:space="preserve"> and </w:t>
      </w:r>
      <w:r w:rsidRPr="007E6D51">
        <w:rPr>
          <w:u w:val="single"/>
        </w:rPr>
        <w:t>nuclear</w:t>
      </w:r>
    </w:p>
    <w:p w:rsidR="00D81BB4" w:rsidRPr="00A37E3D" w:rsidRDefault="00D81BB4" w:rsidP="00D81BB4">
      <w:proofErr w:type="spellStart"/>
      <w:r w:rsidRPr="007E6D51">
        <w:rPr>
          <w:rStyle w:val="Style13ptBold"/>
        </w:rPr>
        <w:t>Rochlin</w:t>
      </w:r>
      <w:proofErr w:type="spellEnd"/>
      <w:r w:rsidRPr="007E6D51">
        <w:rPr>
          <w:rStyle w:val="Style13ptBold"/>
        </w:rPr>
        <w:t xml:space="preserve"> 94</w:t>
      </w:r>
      <w:r w:rsidRPr="00A37E3D">
        <w:rPr>
          <w:b/>
        </w:rPr>
        <w:t xml:space="preserve"> </w:t>
      </w:r>
      <w:r w:rsidRPr="00A37E3D">
        <w:t xml:space="preserve">(James Francis, Professor of Political Science at Okanagan University College. “Discovering the Americas: The Evolution of Canadian Foreign Policy </w:t>
      </w:r>
      <w:proofErr w:type="gramStart"/>
      <w:r w:rsidRPr="00A37E3D">
        <w:t>Towards</w:t>
      </w:r>
      <w:proofErr w:type="gramEnd"/>
      <w:r w:rsidRPr="00A37E3D">
        <w:t xml:space="preserve"> Latin America,” p. 130-131)</w:t>
      </w:r>
    </w:p>
    <w:p w:rsidR="00D81BB4" w:rsidRPr="00A37E3D" w:rsidRDefault="00D81BB4" w:rsidP="00D81BB4">
      <w:pPr>
        <w:rPr>
          <w:rFonts w:cs="Arial"/>
          <w:b/>
        </w:rPr>
      </w:pPr>
    </w:p>
    <w:p w:rsidR="00D81BB4" w:rsidRDefault="00D81BB4" w:rsidP="00D81BB4">
      <w:pPr>
        <w:rPr>
          <w:rStyle w:val="Style1Char"/>
          <w:rFonts w:eastAsia="MS Mincho" w:cs="Arial"/>
        </w:rPr>
      </w:pPr>
      <w:r w:rsidRPr="007E6D51">
        <w:rPr>
          <w:rFonts w:cs="Arial"/>
          <w:sz w:val="14"/>
          <w:szCs w:val="20"/>
        </w:rPr>
        <w:t xml:space="preserve">While there were economic motivations for Canadian policy in Central America, security considerations were perhaps more important. Canada possessed an interest in promoting stability in the face of a potential decline of U.S. hegemony in the Americas. </w:t>
      </w:r>
      <w:r w:rsidRPr="00FB216F">
        <w:rPr>
          <w:rFonts w:cs="Arial"/>
          <w:szCs w:val="20"/>
          <w:u w:val="single"/>
        </w:rPr>
        <w:t>Perceptions of declining U.S. influence in the region</w:t>
      </w:r>
      <w:r w:rsidRPr="007E6D51">
        <w:rPr>
          <w:rFonts w:cs="Arial"/>
          <w:sz w:val="14"/>
          <w:szCs w:val="20"/>
        </w:rPr>
        <w:t xml:space="preserve"> </w:t>
      </w:r>
      <w:r w:rsidRPr="00FB216F">
        <w:rPr>
          <w:rStyle w:val="Style1Char"/>
          <w:rFonts w:eastAsia="MS Mincho" w:cs="Arial"/>
        </w:rPr>
        <w:t xml:space="preserve">– which had some credibility in 1979-1984 due to the wildly inequitable divisions of wealth in some U.S. client states in Latin America, in addition to political repression, under-development, mounting external debt, anti-American sentiment produced by decades of subjugation to U.S. strategic and economic interests, and so on </w:t>
      </w:r>
      <w:r w:rsidRPr="007E6D51">
        <w:rPr>
          <w:rFonts w:cs="Arial"/>
          <w:sz w:val="14"/>
          <w:szCs w:val="20"/>
        </w:rPr>
        <w:t xml:space="preserve">– </w:t>
      </w:r>
      <w:r w:rsidRPr="00FB216F">
        <w:rPr>
          <w:rFonts w:cs="Arial"/>
          <w:szCs w:val="20"/>
          <w:u w:val="single"/>
        </w:rPr>
        <w:t xml:space="preserve">were linked to the prospect of </w:t>
      </w:r>
      <w:r w:rsidRPr="007E6D51">
        <w:rPr>
          <w:rStyle w:val="Emphasis"/>
        </w:rPr>
        <w:t>explosive events</w:t>
      </w:r>
      <w:r w:rsidRPr="00FB216F">
        <w:rPr>
          <w:rFonts w:cs="Arial"/>
          <w:szCs w:val="20"/>
          <w:u w:val="single"/>
        </w:rPr>
        <w:t xml:space="preserve"> occurring in the hemisphere</w:t>
      </w:r>
      <w:r w:rsidRPr="007E6D51">
        <w:rPr>
          <w:rFonts w:cs="Arial"/>
          <w:sz w:val="14"/>
          <w:szCs w:val="20"/>
        </w:rPr>
        <w:t xml:space="preserve">. </w:t>
      </w:r>
      <w:r w:rsidRPr="00FB216F">
        <w:rPr>
          <w:rStyle w:val="Style1Char"/>
          <w:rFonts w:eastAsia="MS Mincho" w:cs="Arial"/>
        </w:rPr>
        <w:t xml:space="preserve">Hence, the Central American imbroglio was viewed as a fuse which could ignite a cataclysmic process throughout the region. Analysts at the time worried that in a worst-case scenario, </w:t>
      </w:r>
      <w:r w:rsidRPr="003A20ED">
        <w:rPr>
          <w:rFonts w:cs="Arial"/>
          <w:szCs w:val="20"/>
          <w:highlight w:val="cyan"/>
          <w:u w:val="single"/>
        </w:rPr>
        <w:t>instability created by a regional war</w:t>
      </w:r>
      <w:r w:rsidRPr="00FB216F">
        <w:rPr>
          <w:rStyle w:val="Style1Char"/>
          <w:rFonts w:eastAsia="MS Mincho" w:cs="Arial"/>
        </w:rPr>
        <w:t xml:space="preserve">, beginning in Central America and </w:t>
      </w:r>
      <w:r w:rsidRPr="003A20ED">
        <w:rPr>
          <w:rFonts w:cs="Arial"/>
          <w:szCs w:val="20"/>
          <w:highlight w:val="cyan"/>
          <w:u w:val="single"/>
        </w:rPr>
        <w:t>spreading</w:t>
      </w:r>
      <w:r w:rsidRPr="00FB216F">
        <w:rPr>
          <w:rStyle w:val="Style1Char"/>
          <w:rFonts w:eastAsia="MS Mincho" w:cs="Arial"/>
        </w:rPr>
        <w:t xml:space="preserve"> elsewhere </w:t>
      </w:r>
      <w:r w:rsidRPr="003A20ED">
        <w:rPr>
          <w:rFonts w:cs="Arial"/>
          <w:szCs w:val="20"/>
          <w:highlight w:val="cyan"/>
          <w:u w:val="single"/>
        </w:rPr>
        <w:t>in Latin America, might preoccupy</w:t>
      </w:r>
      <w:r w:rsidRPr="00FB216F">
        <w:rPr>
          <w:rFonts w:cs="Arial"/>
          <w:szCs w:val="20"/>
          <w:u w:val="single"/>
        </w:rPr>
        <w:t xml:space="preserve"> </w:t>
      </w:r>
      <w:r w:rsidRPr="003A20ED">
        <w:rPr>
          <w:rFonts w:cs="Arial"/>
          <w:szCs w:val="20"/>
          <w:highlight w:val="cyan"/>
          <w:u w:val="single"/>
        </w:rPr>
        <w:t xml:space="preserve">Washington to the extent that the </w:t>
      </w:r>
      <w:r w:rsidRPr="007E6D51">
        <w:rPr>
          <w:rStyle w:val="Emphasis"/>
          <w:highlight w:val="cyan"/>
        </w:rPr>
        <w:t>U</w:t>
      </w:r>
      <w:r w:rsidRPr="007E6D51">
        <w:rPr>
          <w:rFonts w:cs="Arial"/>
          <w:sz w:val="14"/>
          <w:szCs w:val="20"/>
        </w:rPr>
        <w:t xml:space="preserve">nited </w:t>
      </w:r>
      <w:r w:rsidRPr="007E6D51">
        <w:rPr>
          <w:rStyle w:val="Emphasis"/>
          <w:highlight w:val="cyan"/>
        </w:rPr>
        <w:t>S</w:t>
      </w:r>
      <w:r w:rsidRPr="007E6D51">
        <w:rPr>
          <w:rFonts w:cs="Arial"/>
          <w:sz w:val="14"/>
          <w:szCs w:val="20"/>
        </w:rPr>
        <w:t>tates</w:t>
      </w:r>
      <w:r w:rsidRPr="00FB216F">
        <w:rPr>
          <w:rFonts w:cs="Arial"/>
          <w:szCs w:val="20"/>
          <w:u w:val="single"/>
        </w:rPr>
        <w:t xml:space="preserve"> </w:t>
      </w:r>
      <w:r w:rsidRPr="003A20ED">
        <w:rPr>
          <w:rFonts w:cs="Arial"/>
          <w:szCs w:val="20"/>
          <w:highlight w:val="cyan"/>
          <w:u w:val="single"/>
        </w:rPr>
        <w:t>would be unable to perform</w:t>
      </w:r>
      <w:r w:rsidRPr="00FB216F">
        <w:rPr>
          <w:rFonts w:cs="Arial"/>
          <w:szCs w:val="20"/>
          <w:u w:val="single"/>
        </w:rPr>
        <w:t xml:space="preserve"> adequately </w:t>
      </w:r>
      <w:r w:rsidRPr="003A20ED">
        <w:rPr>
          <w:rFonts w:cs="Arial"/>
          <w:szCs w:val="20"/>
          <w:highlight w:val="cyan"/>
          <w:u w:val="single"/>
        </w:rPr>
        <w:t>its</w:t>
      </w:r>
      <w:r w:rsidRPr="00FB216F">
        <w:rPr>
          <w:rFonts w:cs="Arial"/>
          <w:szCs w:val="20"/>
          <w:u w:val="single"/>
        </w:rPr>
        <w:t xml:space="preserve"> important </w:t>
      </w:r>
      <w:r w:rsidRPr="003A20ED">
        <w:rPr>
          <w:rFonts w:cs="Arial"/>
          <w:szCs w:val="20"/>
          <w:highlight w:val="cyan"/>
          <w:u w:val="single"/>
        </w:rPr>
        <w:t>hegemonic role</w:t>
      </w:r>
      <w:r w:rsidRPr="00FB216F">
        <w:rPr>
          <w:rFonts w:cs="Arial"/>
          <w:szCs w:val="20"/>
          <w:u w:val="single"/>
        </w:rPr>
        <w:t xml:space="preserve"> in the international arena</w:t>
      </w:r>
      <w:r w:rsidRPr="007E6D51">
        <w:rPr>
          <w:rFonts w:cs="Arial"/>
          <w:sz w:val="14"/>
          <w:szCs w:val="20"/>
        </w:rPr>
        <w:t xml:space="preserve"> </w:t>
      </w:r>
      <w:r w:rsidRPr="00FB216F">
        <w:rPr>
          <w:rStyle w:val="Style1Char"/>
          <w:rFonts w:eastAsia="MS Mincho" w:cs="Arial"/>
        </w:rPr>
        <w:t xml:space="preserve">– a concern expressed by the director of research for Canada’s Standing Committee Report on Central America. It was feared that </w:t>
      </w:r>
      <w:r w:rsidRPr="003A20ED">
        <w:rPr>
          <w:rFonts w:cs="Arial"/>
          <w:szCs w:val="20"/>
          <w:highlight w:val="cyan"/>
          <w:u w:val="single"/>
        </w:rPr>
        <w:t xml:space="preserve">such a predicament could </w:t>
      </w:r>
      <w:r w:rsidRPr="007E6D51">
        <w:rPr>
          <w:rStyle w:val="Emphasis"/>
          <w:highlight w:val="cyan"/>
        </w:rPr>
        <w:t>generate</w:t>
      </w:r>
      <w:r w:rsidRPr="007E6D51">
        <w:rPr>
          <w:rStyle w:val="Emphasis"/>
        </w:rPr>
        <w:t xml:space="preserve"> increased </w:t>
      </w:r>
      <w:r w:rsidRPr="007E6D51">
        <w:rPr>
          <w:rStyle w:val="Emphasis"/>
          <w:highlight w:val="cyan"/>
        </w:rPr>
        <w:t>global instability</w:t>
      </w:r>
      <w:r w:rsidRPr="003A20ED">
        <w:rPr>
          <w:rFonts w:cs="Arial"/>
          <w:szCs w:val="20"/>
          <w:highlight w:val="cyan"/>
          <w:u w:val="single"/>
        </w:rPr>
        <w:t xml:space="preserve"> and</w:t>
      </w:r>
      <w:r w:rsidRPr="007E6D51">
        <w:rPr>
          <w:rFonts w:cs="Arial"/>
          <w:sz w:val="14"/>
          <w:szCs w:val="20"/>
        </w:rPr>
        <w:t xml:space="preserve"> </w:t>
      </w:r>
      <w:r w:rsidRPr="00FB216F">
        <w:rPr>
          <w:rStyle w:val="Style1Char"/>
          <w:rFonts w:eastAsia="MS Mincho" w:cs="Arial"/>
        </w:rPr>
        <w:t xml:space="preserve">perhaps </w:t>
      </w:r>
      <w:r w:rsidRPr="00FB216F">
        <w:rPr>
          <w:rFonts w:cs="Arial"/>
          <w:szCs w:val="20"/>
          <w:u w:val="single"/>
        </w:rPr>
        <w:t xml:space="preserve">even a </w:t>
      </w:r>
      <w:r w:rsidRPr="007E6D51">
        <w:rPr>
          <w:rStyle w:val="Emphasis"/>
          <w:highlight w:val="cyan"/>
        </w:rPr>
        <w:t xml:space="preserve">hegemonic </w:t>
      </w:r>
      <w:r w:rsidRPr="007E6D51">
        <w:rPr>
          <w:rStyle w:val="Emphasis"/>
          <w:highlight w:val="cyan"/>
        </w:rPr>
        <w:lastRenderedPageBreak/>
        <w:t>war</w:t>
      </w:r>
      <w:r w:rsidRPr="007E6D51">
        <w:rPr>
          <w:rFonts w:cs="Arial"/>
          <w:sz w:val="14"/>
          <w:szCs w:val="20"/>
          <w:highlight w:val="cyan"/>
        </w:rPr>
        <w:t>.</w:t>
      </w:r>
      <w:r w:rsidRPr="007E6D51">
        <w:rPr>
          <w:rFonts w:cs="Arial"/>
          <w:sz w:val="14"/>
          <w:szCs w:val="20"/>
        </w:rPr>
        <w:t xml:space="preserve"> </w:t>
      </w:r>
      <w:r w:rsidRPr="00FB216F">
        <w:rPr>
          <w:rStyle w:val="Style1Char"/>
          <w:rFonts w:eastAsia="MS Mincho" w:cs="Arial"/>
        </w:rPr>
        <w:t xml:space="preserve">This is one of the motivations which led Canada to become involved in efforts at regional conflict resolution, such as </w:t>
      </w:r>
      <w:proofErr w:type="spellStart"/>
      <w:r w:rsidRPr="00FB216F">
        <w:rPr>
          <w:rStyle w:val="Style1Char"/>
          <w:rFonts w:eastAsia="MS Mincho" w:cs="Arial"/>
        </w:rPr>
        <w:t>Contadora</w:t>
      </w:r>
      <w:proofErr w:type="spellEnd"/>
      <w:r w:rsidRPr="00FB216F">
        <w:rPr>
          <w:rStyle w:val="Style1Char"/>
          <w:rFonts w:eastAsia="MS Mincho" w:cs="Arial"/>
        </w:rPr>
        <w:t>, as will be discussed in the next chapter.</w:t>
      </w:r>
    </w:p>
    <w:p w:rsidR="00D81BB4" w:rsidRDefault="00D81BB4" w:rsidP="00D81BB4">
      <w:pPr>
        <w:pStyle w:val="Heading4"/>
      </w:pPr>
      <w:r>
        <w:t>Overpopulation causes extinction</w:t>
      </w:r>
    </w:p>
    <w:p w:rsidR="00D81BB4" w:rsidRPr="00687035" w:rsidRDefault="00D81BB4" w:rsidP="00D81BB4">
      <w:r w:rsidRPr="00687035">
        <w:rPr>
          <w:rStyle w:val="Heading2Char3"/>
          <w:rFonts w:cs="Times New Roman"/>
        </w:rPr>
        <w:t>Tobias 98</w:t>
      </w:r>
      <w:r w:rsidRPr="00687035">
        <w:t xml:space="preserve"> (Michael, Assistant Professor of Environmental Affairs and Humanities – Dartmouth College, World War III: Population And The Biosphere At The End Of The Millennium, p. 408)</w:t>
      </w:r>
    </w:p>
    <w:p w:rsidR="00D81BB4" w:rsidRPr="00687035" w:rsidRDefault="00D81BB4" w:rsidP="00D81BB4">
      <w:pPr>
        <w:widowControl w:val="0"/>
        <w:rPr>
          <w:rStyle w:val="Style11pt"/>
        </w:rPr>
      </w:pPr>
    </w:p>
    <w:p w:rsidR="00D81BB4" w:rsidRPr="00ED5DDA" w:rsidRDefault="00D81BB4" w:rsidP="00D81BB4">
      <w:pPr>
        <w:widowControl w:val="0"/>
        <w:rPr>
          <w:rStyle w:val="Style11ptUnderline"/>
        </w:rPr>
      </w:pPr>
      <w:r w:rsidRPr="00ED5DDA">
        <w:rPr>
          <w:rStyle w:val="Style11pt"/>
          <w:sz w:val="16"/>
        </w:rPr>
        <w:t>The second pattern of millennial long waves is analogous to mutational bacteria, viruses, and pesticide-resistant insects, namely, a shorter and shorter period between undulations of disaster and rebound.  What this has meant is that the more epidemics, crime, war and infant mortality, the more rapid the human population resurges. Tragedy invokes biological success. The more disasters, the more people</w:t>
      </w:r>
      <w:r w:rsidRPr="00ED5DDA">
        <w:rPr>
          <w:rStyle w:val="Style11ptUnderline"/>
        </w:rPr>
        <w:t xml:space="preserve">; the </w:t>
      </w:r>
      <w:r w:rsidRPr="00ED5DDA">
        <w:rPr>
          <w:rStyle w:val="Style11ptUnderline"/>
          <w:highlight w:val="yellow"/>
        </w:rPr>
        <w:t>more people</w:t>
      </w:r>
      <w:r w:rsidRPr="00ED5DDA">
        <w:rPr>
          <w:rStyle w:val="Style11ptUnderline"/>
        </w:rPr>
        <w:t xml:space="preserve">, the </w:t>
      </w:r>
      <w:r w:rsidRPr="00ED5DDA">
        <w:rPr>
          <w:rStyle w:val="Style11ptUnderline"/>
          <w:highlight w:val="yellow"/>
        </w:rPr>
        <w:t>more disasters</w:t>
      </w:r>
      <w:r w:rsidRPr="00ED5DDA">
        <w:rPr>
          <w:rStyle w:val="Style11ptUnderline"/>
        </w:rPr>
        <w:t xml:space="preserve">.  </w:t>
      </w:r>
      <w:r w:rsidRPr="00ED5DDA">
        <w:rPr>
          <w:rStyle w:val="Style11pt"/>
          <w:sz w:val="16"/>
        </w:rPr>
        <w:t>But the irony must not be missed.</w:t>
      </w:r>
      <w:r w:rsidRPr="00ED5DDA">
        <w:rPr>
          <w:rStyle w:val="Style11ptUnderline"/>
        </w:rPr>
        <w:t xml:space="preserve"> The logic of all things finite permits </w:t>
      </w:r>
      <w:r w:rsidRPr="00ED5DDA">
        <w:rPr>
          <w:rStyle w:val="Style11ptBoldUnderline"/>
        </w:rPr>
        <w:t>catastrophe only up to a point,</w:t>
      </w:r>
      <w:r w:rsidRPr="00ED5DDA">
        <w:rPr>
          <w:rStyle w:val="Style11pt"/>
          <w:sz w:val="16"/>
        </w:rPr>
        <w:t xml:space="preserve"> </w:t>
      </w:r>
      <w:r w:rsidRPr="00ED5DDA">
        <w:rPr>
          <w:rStyle w:val="Style11ptUnderline"/>
        </w:rPr>
        <w:t xml:space="preserve">beyond which a tragedy too vast, </w:t>
      </w:r>
      <w:r w:rsidRPr="00ED5DDA">
        <w:rPr>
          <w:rStyle w:val="Style11pt"/>
          <w:sz w:val="16"/>
        </w:rPr>
        <w:t xml:space="preserve">one that has totally closed the ecological circle of attrition, will admit to no succession. </w:t>
      </w:r>
      <w:r w:rsidRPr="00ED5DDA">
        <w:rPr>
          <w:rStyle w:val="Style11ptUnderline"/>
        </w:rPr>
        <w:t xml:space="preserve">Such ineluctable confluences of </w:t>
      </w:r>
      <w:r w:rsidRPr="00ED5DDA">
        <w:rPr>
          <w:rStyle w:val="Style11ptUnderline"/>
          <w:highlight w:val="yellow"/>
        </w:rPr>
        <w:t xml:space="preserve">human numbers </w:t>
      </w:r>
      <w:r w:rsidRPr="00ED5DDA">
        <w:rPr>
          <w:rStyle w:val="Style11ptUnderline"/>
        </w:rPr>
        <w:t xml:space="preserve">following </w:t>
      </w:r>
      <w:proofErr w:type="gramStart"/>
      <w:r w:rsidRPr="00ED5DDA">
        <w:rPr>
          <w:rStyle w:val="Style11ptUnderline"/>
        </w:rPr>
        <w:t>the  wake</w:t>
      </w:r>
      <w:proofErr w:type="gramEnd"/>
      <w:r w:rsidRPr="00ED5DDA">
        <w:rPr>
          <w:rStyle w:val="Style11ptUnderline"/>
        </w:rPr>
        <w:t xml:space="preserve"> of human self-destruction, </w:t>
      </w:r>
      <w:r w:rsidRPr="00ED5DDA">
        <w:rPr>
          <w:rStyle w:val="Style11ptUnderline"/>
          <w:highlight w:val="yellow"/>
        </w:rPr>
        <w:t xml:space="preserve">must unleash </w:t>
      </w:r>
      <w:r w:rsidRPr="00ED5DDA">
        <w:rPr>
          <w:rStyle w:val="Style11ptBoldUnderline"/>
        </w:rPr>
        <w:t xml:space="preserve">a </w:t>
      </w:r>
      <w:r w:rsidRPr="00ED5DDA">
        <w:rPr>
          <w:rStyle w:val="Emphasis"/>
          <w:highlight w:val="yellow"/>
        </w:rPr>
        <w:t>global Armageddon</w:t>
      </w:r>
      <w:r w:rsidRPr="00ED5DDA">
        <w:rPr>
          <w:rStyle w:val="Style11ptBoldUnderline"/>
          <w:highlight w:val="yellow"/>
        </w:rPr>
        <w:t xml:space="preserve"> on a scale that will </w:t>
      </w:r>
      <w:r w:rsidRPr="00ED5DDA">
        <w:rPr>
          <w:rStyle w:val="Emphasis"/>
          <w:highlight w:val="yellow"/>
        </w:rPr>
        <w:t>admit</w:t>
      </w:r>
      <w:r w:rsidRPr="00ED5DDA">
        <w:rPr>
          <w:rStyle w:val="Emphasis"/>
        </w:rPr>
        <w:t xml:space="preserve"> to </w:t>
      </w:r>
      <w:r w:rsidRPr="00ED5DDA">
        <w:rPr>
          <w:rStyle w:val="Emphasis"/>
          <w:highlight w:val="yellow"/>
        </w:rPr>
        <w:t>no</w:t>
      </w:r>
      <w:r w:rsidRPr="00ED5DDA">
        <w:rPr>
          <w:rStyle w:val="Style11pt"/>
          <w:sz w:val="16"/>
        </w:rPr>
        <w:t xml:space="preserve"> swift and easy </w:t>
      </w:r>
      <w:r w:rsidRPr="00ED5DDA">
        <w:rPr>
          <w:rStyle w:val="Emphasis"/>
          <w:highlight w:val="yellow"/>
        </w:rPr>
        <w:t>population resurgence thereafter</w:t>
      </w:r>
      <w:r w:rsidRPr="00ED5DDA">
        <w:t xml:space="preserve">. </w:t>
      </w:r>
      <w:r w:rsidRPr="00ED5DDA">
        <w:rPr>
          <w:rStyle w:val="Style11pt"/>
          <w:sz w:val="16"/>
        </w:rPr>
        <w:t xml:space="preserve"> There must come a time when </w:t>
      </w:r>
      <w:r w:rsidRPr="00ED5DDA">
        <w:rPr>
          <w:rStyle w:val="Style11ptUnderline"/>
        </w:rPr>
        <w:t xml:space="preserve">one inferno will actually prevent us from repopulating.  A </w:t>
      </w:r>
      <w:r w:rsidRPr="00ED5DDA">
        <w:rPr>
          <w:rStyle w:val="Style11ptUnderline"/>
          <w:highlight w:val="yellow"/>
        </w:rPr>
        <w:t>nuclear holocaust</w:t>
      </w:r>
      <w:r w:rsidRPr="00ED5DDA">
        <w:rPr>
          <w:rStyle w:val="Style11pt"/>
          <w:sz w:val="16"/>
        </w:rPr>
        <w:t>, for example;</w:t>
      </w:r>
      <w:r w:rsidRPr="00ED5DDA">
        <w:rPr>
          <w:rStyle w:val="Style11ptUnderline"/>
        </w:rPr>
        <w:t xml:space="preserve"> </w:t>
      </w:r>
      <w:r w:rsidRPr="00ED5DDA">
        <w:rPr>
          <w:rStyle w:val="Style11ptUnderline"/>
          <w:highlight w:val="yellow"/>
        </w:rPr>
        <w:t xml:space="preserve">or </w:t>
      </w:r>
      <w:r w:rsidRPr="00ED5DDA">
        <w:rPr>
          <w:rStyle w:val="Style11ptUnderline"/>
        </w:rPr>
        <w:t xml:space="preserve">an </w:t>
      </w:r>
      <w:r w:rsidRPr="00ED5DDA">
        <w:rPr>
          <w:rStyle w:val="Style11ptUnderline"/>
          <w:highlight w:val="yellow"/>
        </w:rPr>
        <w:t>eco</w:t>
      </w:r>
      <w:r w:rsidRPr="00ED5DDA">
        <w:rPr>
          <w:rStyle w:val="Style11ptUnderline"/>
        </w:rPr>
        <w:t xml:space="preserve">logical </w:t>
      </w:r>
      <w:r w:rsidRPr="00ED5DDA">
        <w:rPr>
          <w:rStyle w:val="Style11ptUnderline"/>
          <w:highlight w:val="yellow"/>
        </w:rPr>
        <w:t>virus of global proportions</w:t>
      </w:r>
      <w:r w:rsidRPr="00ED5DDA">
        <w:rPr>
          <w:rStyle w:val="Style11ptUnderline"/>
        </w:rPr>
        <w:t>.</w:t>
      </w:r>
      <w:r w:rsidRPr="00ED5DDA">
        <w:rPr>
          <w:rStyle w:val="Style11pt"/>
          <w:sz w:val="16"/>
        </w:rPr>
        <w:t xml:space="preserve"> The </w:t>
      </w:r>
      <w:r w:rsidRPr="00ED5DDA">
        <w:rPr>
          <w:rStyle w:val="Style11ptUnderline"/>
          <w:highlight w:val="yellow"/>
        </w:rPr>
        <w:t>will mean</w:t>
      </w:r>
      <w:r w:rsidRPr="00ED5DDA">
        <w:t xml:space="preserve">, </w:t>
      </w:r>
      <w:r w:rsidRPr="00ED5DDA">
        <w:rPr>
          <w:rStyle w:val="Style11pt"/>
          <w:sz w:val="16"/>
        </w:rPr>
        <w:t>of course,</w:t>
      </w:r>
      <w:r w:rsidRPr="00ED5DDA">
        <w:t xml:space="preserve"> </w:t>
      </w:r>
      <w:r w:rsidRPr="00ED5DDA">
        <w:rPr>
          <w:rStyle w:val="Style11ptBoldUnderline"/>
        </w:rPr>
        <w:t xml:space="preserve">eventual </w:t>
      </w:r>
      <w:r w:rsidRPr="00ED5DDA">
        <w:rPr>
          <w:rStyle w:val="Emphasis"/>
          <w:highlight w:val="yellow"/>
        </w:rPr>
        <w:t>extinction</w:t>
      </w:r>
      <w:r w:rsidRPr="00ED5DDA">
        <w:rPr>
          <w:sz w:val="16"/>
        </w:rPr>
        <w:t>.</w:t>
      </w:r>
      <w:r w:rsidRPr="00ED5DDA">
        <w:rPr>
          <w:rStyle w:val="Style11pt"/>
          <w:sz w:val="16"/>
        </w:rPr>
        <w:t xml:space="preserve">  For those who temporarily survive this vague and distant bang, or whimper – however one view the generic calamity – it might be a blessing.  But there is no consolation whatsoever in this post-human scenario.  The events of which I speak would undo, within a human generation or less, the dreams and miracles of the most recent several hundred million years of biological activity.</w:t>
      </w:r>
    </w:p>
    <w:p w:rsidR="00D81BB4" w:rsidRDefault="00D81BB4" w:rsidP="00D81BB4">
      <w:pPr>
        <w:pStyle w:val="Heading4"/>
      </w:pPr>
      <w:r>
        <w:t>Chinese economic collapse causes nuclear war</w:t>
      </w:r>
    </w:p>
    <w:p w:rsidR="00D81BB4" w:rsidRPr="00980DB9" w:rsidRDefault="00D81BB4" w:rsidP="00D81BB4">
      <w:pPr>
        <w:autoSpaceDE w:val="0"/>
        <w:autoSpaceDN w:val="0"/>
        <w:adjustRightInd w:val="0"/>
        <w:spacing w:after="200" w:line="276" w:lineRule="auto"/>
      </w:pPr>
      <w:r w:rsidRPr="00980DB9">
        <w:rPr>
          <w:rStyle w:val="Style13ptBold"/>
        </w:rPr>
        <w:t>Kaminski 7</w:t>
      </w:r>
      <w:r w:rsidRPr="00980DB9">
        <w:t xml:space="preserve"> (</w:t>
      </w:r>
      <w:proofErr w:type="spellStart"/>
      <w:r w:rsidRPr="00980DB9">
        <w:t>Antoni</w:t>
      </w:r>
      <w:proofErr w:type="spellEnd"/>
      <w:r w:rsidRPr="00980DB9">
        <w:t xml:space="preserve"> Z., Professor – Institute of Political Studies, “World Order: The Mechanics of Threats (Central European Perspective)”, Polish Quarterly of International Affairs, 1, p. 58)</w:t>
      </w:r>
    </w:p>
    <w:p w:rsidR="00D81BB4" w:rsidRDefault="00D81BB4" w:rsidP="00D81BB4">
      <w:pPr>
        <w:rPr>
          <w:sz w:val="16"/>
        </w:rPr>
      </w:pPr>
      <w:r w:rsidRPr="00980DB9">
        <w:rPr>
          <w:sz w:val="16"/>
        </w:rPr>
        <w:t xml:space="preserve">As already argued, the economic advance of </w:t>
      </w:r>
      <w:smartTag w:uri="urn:schemas-microsoft-com:office:smarttags" w:element="country-region">
        <w:smartTag w:uri="urn:schemas-microsoft-com:office:smarttags" w:element="place">
          <w:r w:rsidRPr="00980DB9">
            <w:rPr>
              <w:sz w:val="16"/>
            </w:rPr>
            <w:t>China</w:t>
          </w:r>
        </w:smartTag>
      </w:smartTag>
      <w:r w:rsidRPr="00980DB9">
        <w:rPr>
          <w:sz w:val="16"/>
        </w:rPr>
        <w:t xml:space="preserve"> has taken place with relatively few corresponding changes in the political system, although the operation of political and economic institutions has seen some major changes. Still, tools are missing that would allow the establishment of political and legal foundations for the modem economy, or they are too weak. The tools are efficient public administration, the rule of law, clearly defined ownership rights, efficient banking system, etc. For these reasons, many experts fear </w:t>
      </w:r>
      <w:r w:rsidRPr="00980DB9">
        <w:rPr>
          <w:rStyle w:val="StyleUnderline"/>
          <w:highlight w:val="yellow"/>
        </w:rPr>
        <w:t>an economic crisis in China</w:t>
      </w:r>
      <w:r w:rsidRPr="00980DB9">
        <w:rPr>
          <w:sz w:val="16"/>
        </w:rPr>
        <w:t xml:space="preserve">. Considering the importance of the state for the development of the global economy, the crisis </w:t>
      </w:r>
      <w:r w:rsidRPr="00980DB9">
        <w:rPr>
          <w:rStyle w:val="StyleUnderline"/>
          <w:highlight w:val="yellow"/>
        </w:rPr>
        <w:t>would have serious global repercussions</w:t>
      </w:r>
      <w:r w:rsidRPr="00980DB9">
        <w:rPr>
          <w:sz w:val="16"/>
        </w:rPr>
        <w:t xml:space="preserve">. Its political ramifications could be no less dramatic owing to the special position the military occupies in the Chinese political system, and the existence of many potential vexed issues in East Asia (disputes over islands in the </w:t>
      </w:r>
      <w:smartTag w:uri="urn:schemas-microsoft-com:office:smarttags" w:element="place">
        <w:r w:rsidRPr="00980DB9">
          <w:rPr>
            <w:sz w:val="16"/>
          </w:rPr>
          <w:t>China Sea</w:t>
        </w:r>
      </w:smartTag>
      <w:r w:rsidRPr="00980DB9">
        <w:rPr>
          <w:sz w:val="16"/>
        </w:rPr>
        <w:t xml:space="preserve"> and the Pacific). </w:t>
      </w:r>
      <w:r w:rsidRPr="00980DB9">
        <w:rPr>
          <w:rStyle w:val="StyleUnderline"/>
          <w:highlight w:val="yellow"/>
        </w:rPr>
        <w:t>A</w:t>
      </w:r>
      <w:r w:rsidRPr="00980DB9">
        <w:rPr>
          <w:sz w:val="16"/>
        </w:rPr>
        <w:t xml:space="preserve"> potential </w:t>
      </w:r>
      <w:r w:rsidRPr="00980DB9">
        <w:rPr>
          <w:rStyle w:val="StyleUnderline"/>
          <w:highlight w:val="yellow"/>
        </w:rPr>
        <w:t>hotbed of conflict is</w:t>
      </w:r>
      <w:r w:rsidRPr="00980DB9">
        <w:rPr>
          <w:sz w:val="16"/>
        </w:rPr>
        <w:t xml:space="preserve"> also </w:t>
      </w:r>
      <w:r w:rsidRPr="00980DB9">
        <w:rPr>
          <w:rStyle w:val="StyleUnderline"/>
          <w:highlight w:val="yellow"/>
        </w:rPr>
        <w:t>Taiwan'</w:t>
      </w:r>
      <w:r w:rsidRPr="00980DB9">
        <w:rPr>
          <w:rStyle w:val="StyleUnderline"/>
        </w:rPr>
        <w:t>s status</w:t>
      </w:r>
      <w:r w:rsidRPr="00980DB9">
        <w:rPr>
          <w:sz w:val="16"/>
        </w:rPr>
        <w:t xml:space="preserve">. </w:t>
      </w:r>
      <w:r w:rsidRPr="00980DB9">
        <w:rPr>
          <w:rStyle w:val="StyleUnderline"/>
        </w:rPr>
        <w:t xml:space="preserve">Economic </w:t>
      </w:r>
      <w:r w:rsidRPr="00980DB9">
        <w:rPr>
          <w:rStyle w:val="StyleUnderline"/>
          <w:highlight w:val="yellow"/>
        </w:rPr>
        <w:t>recession</w:t>
      </w:r>
      <w:r w:rsidRPr="00980DB9">
        <w:rPr>
          <w:sz w:val="16"/>
        </w:rPr>
        <w:t xml:space="preserve"> and the related destabilization of internal policies </w:t>
      </w:r>
      <w:r w:rsidRPr="00980DB9">
        <w:rPr>
          <w:rStyle w:val="StyleUnderline"/>
          <w:highlight w:val="yellow"/>
        </w:rPr>
        <w:t>could lead to a</w:t>
      </w:r>
      <w:r w:rsidRPr="00980DB9">
        <w:rPr>
          <w:sz w:val="16"/>
        </w:rPr>
        <w:t xml:space="preserve"> political, or even </w:t>
      </w:r>
      <w:r w:rsidRPr="00980DB9">
        <w:rPr>
          <w:rStyle w:val="StyleUnderline"/>
          <w:highlight w:val="yellow"/>
        </w:rPr>
        <w:t>military crisis</w:t>
      </w:r>
      <w:r w:rsidRPr="00980DB9">
        <w:rPr>
          <w:sz w:val="16"/>
          <w:highlight w:val="yellow"/>
        </w:rPr>
        <w:t xml:space="preserve">. </w:t>
      </w:r>
      <w:r w:rsidRPr="00980DB9">
        <w:rPr>
          <w:rStyle w:val="StyleUnderline"/>
          <w:highlight w:val="yellow"/>
        </w:rPr>
        <w:t>The likelihood of</w:t>
      </w:r>
      <w:r w:rsidRPr="00980DB9">
        <w:rPr>
          <w:sz w:val="16"/>
        </w:rPr>
        <w:t xml:space="preserve"> the </w:t>
      </w:r>
      <w:r w:rsidRPr="00980DB9">
        <w:rPr>
          <w:rStyle w:val="Emphasis"/>
          <w:highlight w:val="yellow"/>
        </w:rPr>
        <w:t>global escalation</w:t>
      </w:r>
      <w:r w:rsidRPr="00980DB9">
        <w:rPr>
          <w:sz w:val="16"/>
        </w:rPr>
        <w:t xml:space="preserve"> of the conflict </w:t>
      </w:r>
      <w:r w:rsidRPr="00980DB9">
        <w:rPr>
          <w:rStyle w:val="StyleUnderline"/>
          <w:highlight w:val="yellow"/>
        </w:rPr>
        <w:t>is high</w:t>
      </w:r>
      <w:r w:rsidRPr="00980DB9">
        <w:rPr>
          <w:sz w:val="16"/>
          <w:highlight w:val="yellow"/>
        </w:rPr>
        <w:t xml:space="preserve">, </w:t>
      </w:r>
      <w:r w:rsidRPr="00980DB9">
        <w:rPr>
          <w:rStyle w:val="StyleUnderline"/>
          <w:highlight w:val="yellow"/>
        </w:rPr>
        <w:t xml:space="preserve">as the interests of Russia, China, Japan, </w:t>
      </w:r>
      <w:proofErr w:type="gramStart"/>
      <w:r w:rsidRPr="00980DB9">
        <w:rPr>
          <w:rStyle w:val="StyleUnderline"/>
          <w:highlight w:val="yellow"/>
        </w:rPr>
        <w:t>Australia</w:t>
      </w:r>
      <w:proofErr w:type="gramEnd"/>
      <w:r w:rsidRPr="00980DB9">
        <w:rPr>
          <w:rStyle w:val="StyleUnderline"/>
          <w:highlight w:val="yellow"/>
        </w:rPr>
        <w:t xml:space="preserve"> and</w:t>
      </w:r>
      <w:r w:rsidRPr="00980DB9">
        <w:rPr>
          <w:sz w:val="16"/>
          <w:highlight w:val="yellow"/>
        </w:rPr>
        <w:t>,</w:t>
      </w:r>
      <w:r w:rsidRPr="00980DB9">
        <w:rPr>
          <w:sz w:val="16"/>
        </w:rPr>
        <w:t xml:space="preserve"> first and foremost, </w:t>
      </w:r>
      <w:r w:rsidRPr="00980DB9">
        <w:rPr>
          <w:rStyle w:val="StyleUnderline"/>
          <w:highlight w:val="yellow"/>
        </w:rPr>
        <w:t>the US clash in the region</w:t>
      </w:r>
      <w:r w:rsidRPr="007064CC">
        <w:rPr>
          <w:sz w:val="16"/>
        </w:rPr>
        <w:t>.</w:t>
      </w:r>
      <w:r>
        <w:rPr>
          <w:sz w:val="16"/>
        </w:rPr>
        <w:br/>
      </w:r>
    </w:p>
    <w:p w:rsidR="00D81BB4" w:rsidRDefault="00D81BB4" w:rsidP="00D81BB4">
      <w:pPr>
        <w:pStyle w:val="Heading4"/>
      </w:pPr>
      <w:r>
        <w:t>Indian economic decline causes Indo/Pak nuclear war --- goes global</w:t>
      </w:r>
    </w:p>
    <w:p w:rsidR="00D81BB4" w:rsidRDefault="00D81BB4" w:rsidP="00D81BB4">
      <w:proofErr w:type="spellStart"/>
      <w:r w:rsidRPr="00AD14FB">
        <w:rPr>
          <w:rStyle w:val="Style13ptBold"/>
        </w:rPr>
        <w:t>Bouton</w:t>
      </w:r>
      <w:proofErr w:type="spellEnd"/>
      <w:r w:rsidRPr="00AD14FB">
        <w:rPr>
          <w:rStyle w:val="Style13ptBold"/>
        </w:rPr>
        <w:t xml:space="preserve"> 10</w:t>
      </w:r>
      <w:r>
        <w:t xml:space="preserve"> (Marshall M., President – Chicago Council on Global Affairs, “America’s Interests in India”, CNAS Working Paper, October, </w:t>
      </w:r>
      <w:hyperlink r:id="rId36" w:history="1">
        <w:r w:rsidRPr="00DD5DD3">
          <w:rPr>
            <w:rStyle w:val="Hyperlink"/>
          </w:rPr>
          <w:t>http://www.cnas.org/files/documents/publications/CNAS_USInterestsinIndia_</w:t>
        </w:r>
      </w:hyperlink>
      <w:r>
        <w:t xml:space="preserve"> Bouton.pdf)</w:t>
      </w:r>
    </w:p>
    <w:p w:rsidR="00D81BB4" w:rsidRDefault="00D81BB4" w:rsidP="00D81BB4">
      <w:pPr>
        <w:rPr>
          <w:sz w:val="16"/>
        </w:rPr>
      </w:pPr>
    </w:p>
    <w:p w:rsidR="00D81BB4" w:rsidRDefault="00D81BB4" w:rsidP="00D81BB4">
      <w:pPr>
        <w:rPr>
          <w:sz w:val="16"/>
        </w:rPr>
      </w:pPr>
      <w:r w:rsidRPr="00A67844">
        <w:rPr>
          <w:sz w:val="16"/>
        </w:rPr>
        <w:t xml:space="preserve">In South Asia, the most immediately compelling U.S. interest is preventing terrorist attacks on the U.S. homeland originating in or facilitated by actors in South Asia, particularly in Afghanistan and Pakistan. To avert that possibility, the United States also has an interest in the stability and development of both countries. At the same time, the United States has a vital interest in preventing </w:t>
      </w:r>
      <w:r w:rsidRPr="00BA7B36">
        <w:rPr>
          <w:rStyle w:val="StyleUnderline"/>
          <w:highlight w:val="yellow"/>
        </w:rPr>
        <w:t>conflict between Pakistan and India</w:t>
      </w:r>
      <w:r w:rsidRPr="00A67844">
        <w:rPr>
          <w:sz w:val="16"/>
        </w:rPr>
        <w:t xml:space="preserve">, immediately because such a conflict would do great damage to U.S. efforts in Afghanistan and Pakistan (such as the diversion of Pakistani military attention away from the insurgency) and because it </w:t>
      </w:r>
      <w:r w:rsidRPr="00BA7B36">
        <w:rPr>
          <w:rStyle w:val="StyleUnderline"/>
          <w:highlight w:val="yellow"/>
        </w:rPr>
        <w:t>would pose</w:t>
      </w:r>
      <w:r w:rsidRPr="00A67844">
        <w:rPr>
          <w:rStyle w:val="StyleUnderline"/>
        </w:rPr>
        <w:t xml:space="preserve"> the </w:t>
      </w:r>
      <w:r w:rsidRPr="00BA7B36">
        <w:rPr>
          <w:rStyle w:val="StyleUnderline"/>
          <w:highlight w:val="yellow"/>
        </w:rPr>
        <w:t xml:space="preserve">severe risk of </w:t>
      </w:r>
      <w:r w:rsidRPr="00BA7B36">
        <w:rPr>
          <w:rStyle w:val="Emphasis"/>
          <w:highlight w:val="yellow"/>
        </w:rPr>
        <w:t>nuclear escalation</w:t>
      </w:r>
      <w:r w:rsidRPr="00A67844">
        <w:rPr>
          <w:sz w:val="16"/>
        </w:rPr>
        <w:t xml:space="preserve">. Finally, the United States has an interest in peace and stability in South Asia as a whole. Instability and violence in nearly every one of India’s neighbors, not to mention in India itself, could, if unchecked, undermine economic and political progress, potentially destabilizing the entire region. At present, a South Asia dominated by a politically stable and </w:t>
      </w:r>
      <w:r w:rsidRPr="00BA7B36">
        <w:rPr>
          <w:rStyle w:val="StyleUnderline"/>
          <w:highlight w:val="yellow"/>
        </w:rPr>
        <w:t>economically dynamic India is a</w:t>
      </w:r>
      <w:r w:rsidRPr="00A67844">
        <w:rPr>
          <w:rStyle w:val="StyleUnderline"/>
        </w:rPr>
        <w:t xml:space="preserve"> hugely important </w:t>
      </w:r>
      <w:r w:rsidRPr="00BA7B36">
        <w:rPr>
          <w:rStyle w:val="StyleUnderline"/>
          <w:highlight w:val="yellow"/>
        </w:rPr>
        <w:t>counterweight to</w:t>
      </w:r>
      <w:r w:rsidRPr="00A67844">
        <w:rPr>
          <w:sz w:val="16"/>
        </w:rPr>
        <w:t xml:space="preserve"> the prevalent </w:t>
      </w:r>
      <w:r w:rsidRPr="00A67844">
        <w:rPr>
          <w:rStyle w:val="StyleUnderline"/>
        </w:rPr>
        <w:t xml:space="preserve">instability and </w:t>
      </w:r>
      <w:r w:rsidRPr="00BA7B36">
        <w:rPr>
          <w:rStyle w:val="StyleUnderline"/>
          <w:highlight w:val="yellow"/>
        </w:rPr>
        <w:t>conflict</w:t>
      </w:r>
      <w:r w:rsidRPr="00A67844">
        <w:rPr>
          <w:sz w:val="16"/>
        </w:rPr>
        <w:t xml:space="preserve"> all around India’s periphery. Imagining the counterfactual scenario, a South Asian region, including </w:t>
      </w:r>
      <w:r w:rsidRPr="00A67844">
        <w:rPr>
          <w:rStyle w:val="StyleUnderline"/>
        </w:rPr>
        <w:t>India</w:t>
      </w:r>
      <w:r w:rsidRPr="00A67844">
        <w:rPr>
          <w:sz w:val="16"/>
        </w:rPr>
        <w:t xml:space="preserve">, that is </w:t>
      </w:r>
      <w:r w:rsidRPr="00BA7B36">
        <w:rPr>
          <w:rStyle w:val="StyleUnderline"/>
          <w:highlight w:val="yellow"/>
        </w:rPr>
        <w:t>failing economically</w:t>
      </w:r>
      <w:r w:rsidRPr="00A67844">
        <w:rPr>
          <w:sz w:val="16"/>
        </w:rPr>
        <w:t xml:space="preserve"> and stumbling politically, </w:t>
      </w:r>
      <w:r w:rsidRPr="00BA7B36">
        <w:rPr>
          <w:rStyle w:val="StyleUnderline"/>
          <w:highlight w:val="yellow"/>
        </w:rPr>
        <w:t>is</w:t>
      </w:r>
      <w:r w:rsidRPr="00A67844">
        <w:rPr>
          <w:rStyle w:val="StyleUnderline"/>
        </w:rPr>
        <w:t xml:space="preserve"> to imagine </w:t>
      </w:r>
      <w:r w:rsidRPr="00BA7B36">
        <w:rPr>
          <w:rStyle w:val="StyleUnderline"/>
          <w:highlight w:val="yellow"/>
        </w:rPr>
        <w:t>instability</w:t>
      </w:r>
      <w:r w:rsidRPr="00A67844">
        <w:rPr>
          <w:rStyle w:val="StyleUnderline"/>
        </w:rPr>
        <w:t xml:space="preserve"> on a scale </w:t>
      </w:r>
      <w:r w:rsidRPr="00BA7B36">
        <w:rPr>
          <w:rStyle w:val="StyleUnderline"/>
          <w:highlight w:val="yellow"/>
        </w:rPr>
        <w:lastRenderedPageBreak/>
        <w:t xml:space="preserve">that would have </w:t>
      </w:r>
      <w:r w:rsidRPr="00BA7B36">
        <w:rPr>
          <w:rStyle w:val="Emphasis"/>
          <w:highlight w:val="yellow"/>
        </w:rPr>
        <w:t>global consequences</w:t>
      </w:r>
      <w:r w:rsidRPr="00BA7B36">
        <w:rPr>
          <w:rStyle w:val="StyleUnderline"/>
          <w:highlight w:val="yellow"/>
        </w:rPr>
        <w:t>, including</w:t>
      </w:r>
      <w:r w:rsidRPr="00A67844">
        <w:rPr>
          <w:rStyle w:val="StyleUnderline"/>
        </w:rPr>
        <w:t xml:space="preserve"> damage </w:t>
      </w:r>
      <w:r w:rsidRPr="00BA7B36">
        <w:rPr>
          <w:rStyle w:val="StyleUnderline"/>
          <w:highlight w:val="yellow"/>
        </w:rPr>
        <w:t xml:space="preserve">to the </w:t>
      </w:r>
      <w:r w:rsidRPr="004128A2">
        <w:rPr>
          <w:rStyle w:val="Emphasis"/>
        </w:rPr>
        <w:t xml:space="preserve">global </w:t>
      </w:r>
      <w:r w:rsidRPr="00BA7B36">
        <w:rPr>
          <w:rStyle w:val="Emphasis"/>
          <w:highlight w:val="yellow"/>
        </w:rPr>
        <w:t>economy</w:t>
      </w:r>
      <w:r w:rsidRPr="00A67844">
        <w:rPr>
          <w:rStyle w:val="StyleUnderline"/>
        </w:rPr>
        <w:t xml:space="preserve">, </w:t>
      </w:r>
      <w:r w:rsidRPr="00A67844">
        <w:rPr>
          <w:rStyle w:val="Emphasis"/>
        </w:rPr>
        <w:t>huge dislocations</w:t>
      </w:r>
      <w:r w:rsidRPr="00A67844">
        <w:rPr>
          <w:sz w:val="16"/>
        </w:rPr>
        <w:t xml:space="preserve"> of people and humanitarian crisis, increasing </w:t>
      </w:r>
      <w:r w:rsidRPr="00A67844">
        <w:rPr>
          <w:rStyle w:val="Emphasis"/>
        </w:rPr>
        <w:t>extremism</w:t>
      </w:r>
      <w:r w:rsidRPr="00A67844">
        <w:rPr>
          <w:rStyle w:val="StyleUnderline"/>
        </w:rPr>
        <w:t xml:space="preserve"> and </w:t>
      </w:r>
      <w:r w:rsidRPr="00BA7B36">
        <w:rPr>
          <w:rStyle w:val="Emphasis"/>
          <w:highlight w:val="yellow"/>
        </w:rPr>
        <w:t>terrorism</w:t>
      </w:r>
      <w:r w:rsidRPr="00BA7B36">
        <w:rPr>
          <w:rStyle w:val="StyleUnderline"/>
          <w:highlight w:val="yellow"/>
        </w:rPr>
        <w:t>, and</w:t>
      </w:r>
      <w:r w:rsidRPr="00A67844">
        <w:rPr>
          <w:rStyle w:val="StyleUnderline"/>
        </w:rPr>
        <w:t xml:space="preserve"> much greater potential for </w:t>
      </w:r>
      <w:r w:rsidRPr="00BA7B36">
        <w:rPr>
          <w:rStyle w:val="Emphasis"/>
          <w:highlight w:val="yellow"/>
        </w:rPr>
        <w:t>unchecked interstate</w:t>
      </w:r>
      <w:r w:rsidRPr="00A67844">
        <w:rPr>
          <w:rStyle w:val="Emphasis"/>
        </w:rPr>
        <w:t xml:space="preserve"> and civil </w:t>
      </w:r>
      <w:r w:rsidRPr="00BA7B36">
        <w:rPr>
          <w:rStyle w:val="Emphasis"/>
          <w:highlight w:val="yellow"/>
        </w:rPr>
        <w:t>conflict</w:t>
      </w:r>
      <w:r>
        <w:rPr>
          <w:sz w:val="16"/>
        </w:rPr>
        <w:t>.</w:t>
      </w:r>
    </w:p>
    <w:p w:rsidR="00D81BB4" w:rsidRDefault="00D81BB4" w:rsidP="00D81BB4">
      <w:pPr>
        <w:pStyle w:val="Heading4"/>
      </w:pPr>
      <w:r>
        <w:t>Failed states cause nuclear war</w:t>
      </w:r>
    </w:p>
    <w:p w:rsidR="00D81BB4" w:rsidRDefault="00D81BB4" w:rsidP="00D81BB4">
      <w:r w:rsidRPr="00097280">
        <w:rPr>
          <w:rStyle w:val="Style13ptBold"/>
        </w:rPr>
        <w:t>TI 7</w:t>
      </w:r>
      <w:r>
        <w:t xml:space="preserve"> (Transnational Institute, Africa Studies Centre Report, “Failed and Collapsed States in the International System”, April, http://www.tni.org/sites/www.tni.org/archives/reports/failedstates.pdf)</w:t>
      </w:r>
    </w:p>
    <w:p w:rsidR="00D81BB4" w:rsidRPr="00097280" w:rsidRDefault="00D81BB4" w:rsidP="00D81BB4"/>
    <w:p w:rsidR="00D81BB4" w:rsidRDefault="00D81BB4" w:rsidP="00D81BB4">
      <w:pPr>
        <w:rPr>
          <w:sz w:val="16"/>
        </w:rPr>
      </w:pPr>
      <w:r w:rsidRPr="00097280">
        <w:rPr>
          <w:sz w:val="16"/>
        </w:rPr>
        <w:t xml:space="preserve">In the malign scenario of global developments the number of collapsed states would grow significantly. This would mean that several more countries in the world could not be held to account for respecting international agreements in 33 various fields, be it commercial transactions, debt repayment, the possession and proliferation of weapons of mass destruction and the use of the national territory for criminal or terrorist activities. </w:t>
      </w:r>
      <w:r w:rsidRPr="00097280">
        <w:rPr>
          <w:rStyle w:val="StyleUnderline"/>
        </w:rPr>
        <w:t xml:space="preserve">The increase in </w:t>
      </w:r>
      <w:r w:rsidRPr="008F3F76">
        <w:rPr>
          <w:rStyle w:val="StyleUnderline"/>
          <w:highlight w:val="yellow"/>
        </w:rPr>
        <w:t>failed states</w:t>
      </w:r>
      <w:r w:rsidRPr="00097280">
        <w:rPr>
          <w:rStyle w:val="StyleUnderline"/>
        </w:rPr>
        <w:t xml:space="preserve"> would immediately </w:t>
      </w:r>
      <w:r w:rsidRPr="008F3F76">
        <w:rPr>
          <w:rStyle w:val="StyleUnderline"/>
          <w:highlight w:val="yellow"/>
        </w:rPr>
        <w:t>lead to</w:t>
      </w:r>
      <w:r w:rsidRPr="00097280">
        <w:rPr>
          <w:rStyle w:val="StyleUnderline"/>
        </w:rPr>
        <w:t xml:space="preserve"> an </w:t>
      </w:r>
      <w:r w:rsidRPr="00097280">
        <w:rPr>
          <w:rStyle w:val="Emphasis"/>
        </w:rPr>
        <w:t xml:space="preserve">increase in </w:t>
      </w:r>
      <w:r w:rsidRPr="008F3F76">
        <w:rPr>
          <w:rStyle w:val="Emphasis"/>
          <w:highlight w:val="yellow"/>
        </w:rPr>
        <w:t>international migration</w:t>
      </w:r>
      <w:r w:rsidRPr="008F3F76">
        <w:rPr>
          <w:rStyle w:val="StyleUnderline"/>
          <w:highlight w:val="yellow"/>
        </w:rPr>
        <w:t>, which</w:t>
      </w:r>
      <w:r w:rsidRPr="00097280">
        <w:rPr>
          <w:rStyle w:val="StyleUnderline"/>
        </w:rPr>
        <w:t xml:space="preserve"> could have a knock-on effect,</w:t>
      </w:r>
      <w:r w:rsidRPr="00097280">
        <w:rPr>
          <w:sz w:val="16"/>
        </w:rPr>
        <w:t xml:space="preserve"> first in </w:t>
      </w:r>
      <w:proofErr w:type="spellStart"/>
      <w:r w:rsidRPr="00097280">
        <w:rPr>
          <w:sz w:val="16"/>
        </w:rPr>
        <w:t>neighbouring</w:t>
      </w:r>
      <w:proofErr w:type="spellEnd"/>
      <w:r w:rsidRPr="00097280">
        <w:rPr>
          <w:sz w:val="16"/>
        </w:rPr>
        <w:t xml:space="preserve"> </w:t>
      </w:r>
      <w:r w:rsidRPr="00097280">
        <w:rPr>
          <w:rStyle w:val="StyleUnderline"/>
        </w:rPr>
        <w:t>countries</w:t>
      </w:r>
      <w:r w:rsidRPr="00097280">
        <w:rPr>
          <w:sz w:val="16"/>
        </w:rPr>
        <w:t xml:space="preserve"> which, having similar </w:t>
      </w:r>
      <w:proofErr w:type="spellStart"/>
      <w:r w:rsidRPr="00097280">
        <w:rPr>
          <w:sz w:val="16"/>
        </w:rPr>
        <w:t>politicoeconomic</w:t>
      </w:r>
      <w:proofErr w:type="spellEnd"/>
      <w:r w:rsidRPr="00097280">
        <w:rPr>
          <w:sz w:val="16"/>
        </w:rPr>
        <w:t xml:space="preserve"> structures, </w:t>
      </w:r>
      <w:r w:rsidRPr="00097280">
        <w:rPr>
          <w:rStyle w:val="StyleUnderline"/>
        </w:rPr>
        <w:t xml:space="preserve">could suffer </w:t>
      </w:r>
      <w:r w:rsidRPr="008F3F76">
        <w:rPr>
          <w:rStyle w:val="Emphasis"/>
          <w:highlight w:val="yellow"/>
        </w:rPr>
        <w:t>increase</w:t>
      </w:r>
      <w:r w:rsidRPr="00097280">
        <w:rPr>
          <w:rStyle w:val="Emphasis"/>
        </w:rPr>
        <w:t xml:space="preserve">d </w:t>
      </w:r>
      <w:r w:rsidRPr="008F3F76">
        <w:rPr>
          <w:rStyle w:val="Emphasis"/>
          <w:highlight w:val="yellow"/>
        </w:rPr>
        <w:t>destabilization</w:t>
      </w:r>
      <w:r w:rsidRPr="008F3F76">
        <w:rPr>
          <w:rStyle w:val="StyleUnderline"/>
          <w:highlight w:val="yellow"/>
        </w:rPr>
        <w:t xml:space="preserve"> and </w:t>
      </w:r>
      <w:r w:rsidRPr="008F3F76">
        <w:rPr>
          <w:rStyle w:val="Emphasis"/>
          <w:highlight w:val="yellow"/>
        </w:rPr>
        <w:t>collapse</w:t>
      </w:r>
      <w:r w:rsidRPr="00097280">
        <w:rPr>
          <w:sz w:val="16"/>
        </w:rPr>
        <w:t xml:space="preserve"> as well. Developments in West Africa during the last decade may serve as an example. Increased international migration would, secondly, have serious implications for the Western world. In Europe it would put social relations between the population and immigrant communities under further pressure, polarizing politics. </w:t>
      </w:r>
      <w:r w:rsidRPr="00097280">
        <w:rPr>
          <w:rStyle w:val="StyleUnderline"/>
        </w:rPr>
        <w:t>An increase in collapsed states would</w:t>
      </w:r>
      <w:r w:rsidRPr="00097280">
        <w:rPr>
          <w:sz w:val="16"/>
        </w:rPr>
        <w:t xml:space="preserve"> also </w:t>
      </w:r>
      <w:r w:rsidRPr="00097280">
        <w:rPr>
          <w:rStyle w:val="StyleUnderline"/>
        </w:rPr>
        <w:t>endanger</w:t>
      </w:r>
      <w:r w:rsidRPr="00097280">
        <w:rPr>
          <w:sz w:val="16"/>
        </w:rPr>
        <w:t xml:space="preserve"> the </w:t>
      </w:r>
      <w:r w:rsidRPr="00097280">
        <w:rPr>
          <w:rStyle w:val="StyleUnderline"/>
        </w:rPr>
        <w:t>security</w:t>
      </w:r>
      <w:r w:rsidRPr="00097280">
        <w:rPr>
          <w:sz w:val="16"/>
        </w:rPr>
        <w:t xml:space="preserve"> of Western states and societies. </w:t>
      </w:r>
      <w:r w:rsidRPr="00097280">
        <w:rPr>
          <w:rStyle w:val="StyleUnderline"/>
        </w:rPr>
        <w:t xml:space="preserve">Health conditions could deteriorate as contagious </w:t>
      </w:r>
      <w:r w:rsidRPr="008F3F76">
        <w:rPr>
          <w:rStyle w:val="StyleUnderline"/>
          <w:highlight w:val="yellow"/>
        </w:rPr>
        <w:t>diseases</w:t>
      </w:r>
      <w:r w:rsidRPr="00097280">
        <w:rPr>
          <w:sz w:val="16"/>
        </w:rPr>
        <w:t xml:space="preserve"> like Ebola or </w:t>
      </w:r>
      <w:proofErr w:type="spellStart"/>
      <w:r w:rsidRPr="00097280">
        <w:rPr>
          <w:sz w:val="16"/>
        </w:rPr>
        <w:t>Sars</w:t>
      </w:r>
      <w:proofErr w:type="spellEnd"/>
      <w:r w:rsidRPr="00097280">
        <w:rPr>
          <w:sz w:val="16"/>
        </w:rPr>
        <w:t xml:space="preserve"> </w:t>
      </w:r>
      <w:r w:rsidRPr="00097280">
        <w:rPr>
          <w:rStyle w:val="StyleUnderline"/>
        </w:rPr>
        <w:t xml:space="preserve">would </w:t>
      </w:r>
      <w:r w:rsidRPr="008F3F76">
        <w:rPr>
          <w:rStyle w:val="StyleUnderline"/>
          <w:highlight w:val="yellow"/>
        </w:rPr>
        <w:t>spread</w:t>
      </w:r>
      <w:r w:rsidRPr="00097280">
        <w:rPr>
          <w:rStyle w:val="StyleUnderline"/>
        </w:rPr>
        <w:t xml:space="preserve"> because of a lack of measures taken in collapsed areas. </w:t>
      </w:r>
      <w:r w:rsidRPr="008F3F76">
        <w:rPr>
          <w:rStyle w:val="Emphasis"/>
          <w:highlight w:val="yellow"/>
        </w:rPr>
        <w:t>W</w:t>
      </w:r>
      <w:r w:rsidRPr="00097280">
        <w:rPr>
          <w:rStyle w:val="StyleUnderline"/>
        </w:rPr>
        <w:t xml:space="preserve">eapons of </w:t>
      </w:r>
      <w:r w:rsidRPr="008F3F76">
        <w:rPr>
          <w:rStyle w:val="Emphasis"/>
          <w:highlight w:val="yellow"/>
        </w:rPr>
        <w:t>m</w:t>
      </w:r>
      <w:r w:rsidRPr="00097280">
        <w:rPr>
          <w:rStyle w:val="StyleUnderline"/>
        </w:rPr>
        <w:t xml:space="preserve">ass </w:t>
      </w:r>
      <w:r w:rsidRPr="008F3F76">
        <w:rPr>
          <w:rStyle w:val="Emphasis"/>
          <w:highlight w:val="yellow"/>
        </w:rPr>
        <w:t>d</w:t>
      </w:r>
      <w:r w:rsidRPr="00097280">
        <w:rPr>
          <w:rStyle w:val="StyleUnderline"/>
        </w:rPr>
        <w:t xml:space="preserve">estruction could </w:t>
      </w:r>
      <w:r w:rsidRPr="008F3F76">
        <w:rPr>
          <w:rStyle w:val="StyleUnderline"/>
          <w:highlight w:val="yellow"/>
        </w:rPr>
        <w:t>come into</w:t>
      </w:r>
      <w:r w:rsidRPr="00097280">
        <w:rPr>
          <w:rStyle w:val="StyleUnderline"/>
        </w:rPr>
        <w:t xml:space="preserve"> the hands of</w:t>
      </w:r>
      <w:r w:rsidRPr="00097280">
        <w:rPr>
          <w:sz w:val="16"/>
        </w:rPr>
        <w:t xml:space="preserve"> various sorts of political entities, be they </w:t>
      </w:r>
      <w:r w:rsidRPr="008F3F76">
        <w:rPr>
          <w:rStyle w:val="StyleUnderline"/>
          <w:highlight w:val="yellow"/>
        </w:rPr>
        <w:t>terrorist</w:t>
      </w:r>
      <w:r w:rsidRPr="00097280">
        <w:rPr>
          <w:rStyle w:val="StyleUnderline"/>
        </w:rPr>
        <w:t xml:space="preserve"> groups</w:t>
      </w:r>
      <w:r w:rsidRPr="00097280">
        <w:rPr>
          <w:sz w:val="16"/>
        </w:rPr>
        <w:t xml:space="preserve">, political factions in control of part of a collapsed state </w:t>
      </w:r>
      <w:r w:rsidRPr="008F3F76">
        <w:rPr>
          <w:rStyle w:val="StyleUnderline"/>
          <w:highlight w:val="yellow"/>
        </w:rPr>
        <w:t>or</w:t>
      </w:r>
      <w:r w:rsidRPr="00097280">
        <w:rPr>
          <w:rStyle w:val="StyleUnderline"/>
        </w:rPr>
        <w:t xml:space="preserve"> an </w:t>
      </w:r>
      <w:r w:rsidRPr="008F3F76">
        <w:rPr>
          <w:rStyle w:val="StyleUnderline"/>
          <w:highlight w:val="yellow"/>
        </w:rPr>
        <w:t>aggressive</w:t>
      </w:r>
      <w:r w:rsidRPr="00097280">
        <w:rPr>
          <w:sz w:val="16"/>
        </w:rPr>
        <w:t xml:space="preserve"> political </w:t>
      </w:r>
      <w:r w:rsidRPr="00097280">
        <w:rPr>
          <w:rStyle w:val="StyleUnderline"/>
        </w:rPr>
        <w:t>elite</w:t>
      </w:r>
      <w:r w:rsidRPr="00097280">
        <w:rPr>
          <w:sz w:val="16"/>
        </w:rPr>
        <w:t xml:space="preserve"> still </w:t>
      </w:r>
      <w:r w:rsidRPr="00097280">
        <w:rPr>
          <w:rStyle w:val="StyleUnderline"/>
        </w:rPr>
        <w:t xml:space="preserve">in </w:t>
      </w:r>
      <w:r w:rsidRPr="008F3F76">
        <w:rPr>
          <w:rStyle w:val="StyleUnderline"/>
          <w:highlight w:val="yellow"/>
        </w:rPr>
        <w:t>control</w:t>
      </w:r>
      <w:r w:rsidRPr="00097280">
        <w:rPr>
          <w:sz w:val="16"/>
        </w:rPr>
        <w:t xml:space="preserve"> of a national territory </w:t>
      </w:r>
      <w:r w:rsidRPr="00097280">
        <w:rPr>
          <w:rStyle w:val="StyleUnderline"/>
        </w:rPr>
        <w:t xml:space="preserve">and intent on expansion. </w:t>
      </w:r>
      <w:r w:rsidRPr="008F3F76">
        <w:rPr>
          <w:rStyle w:val="StyleUnderline"/>
          <w:highlight w:val="yellow"/>
        </w:rPr>
        <w:t>Not only</w:t>
      </w:r>
      <w:r w:rsidRPr="00097280">
        <w:rPr>
          <w:rStyle w:val="StyleUnderline"/>
        </w:rPr>
        <w:t xml:space="preserve"> North </w:t>
      </w:r>
      <w:r w:rsidRPr="008F3F76">
        <w:rPr>
          <w:rStyle w:val="StyleUnderline"/>
          <w:highlight w:val="yellow"/>
        </w:rPr>
        <w:t>Korea</w:t>
      </w:r>
      <w:r w:rsidRPr="00097280">
        <w:rPr>
          <w:sz w:val="16"/>
        </w:rPr>
        <w:t xml:space="preserve"> springs to mind; </w:t>
      </w:r>
      <w:r w:rsidRPr="00097280">
        <w:rPr>
          <w:rStyle w:val="StyleUnderline"/>
        </w:rPr>
        <w:t>one could</w:t>
      </w:r>
      <w:r w:rsidRPr="00097280">
        <w:rPr>
          <w:sz w:val="16"/>
        </w:rPr>
        <w:t xml:space="preserve"> very well </w:t>
      </w:r>
      <w:r w:rsidRPr="00097280">
        <w:rPr>
          <w:rStyle w:val="StyleUnderline"/>
        </w:rPr>
        <w:t>imagine</w:t>
      </w:r>
      <w:r w:rsidRPr="00097280">
        <w:rPr>
          <w:sz w:val="16"/>
        </w:rPr>
        <w:t xml:space="preserve"> such states in </w:t>
      </w:r>
      <w:r w:rsidRPr="00097280">
        <w:rPr>
          <w:rStyle w:val="StyleUnderline"/>
        </w:rPr>
        <w:t xml:space="preserve">(North) </w:t>
      </w:r>
      <w:r w:rsidRPr="008F3F76">
        <w:rPr>
          <w:rStyle w:val="StyleUnderline"/>
          <w:highlight w:val="yellow"/>
        </w:rPr>
        <w:t>Africa</w:t>
      </w:r>
      <w:r w:rsidRPr="00097280">
        <w:rPr>
          <w:sz w:val="16"/>
        </w:rPr>
        <w:t xml:space="preserve">. Since the multilateral system of control of such weapons would have ended in part because of the decision of the United States to try and check their spread through unilateral action - a system that would inherently be more unstable than a multilateral, negotiated regime - </w:t>
      </w:r>
      <w:r w:rsidRPr="00097280">
        <w:rPr>
          <w:rStyle w:val="StyleUnderline"/>
        </w:rPr>
        <w:t xml:space="preserve">one could be faced with </w:t>
      </w:r>
      <w:r w:rsidRPr="008F3F76">
        <w:rPr>
          <w:rStyle w:val="StyleUnderline"/>
          <w:highlight w:val="yellow"/>
        </w:rPr>
        <w:t>an arms race</w:t>
      </w:r>
      <w:r w:rsidRPr="00097280">
        <w:rPr>
          <w:rStyle w:val="StyleUnderline"/>
        </w:rPr>
        <w:t xml:space="preserve"> that </w:t>
      </w:r>
      <w:r w:rsidRPr="008F3F76">
        <w:rPr>
          <w:rStyle w:val="StyleUnderline"/>
          <w:highlight w:val="yellow"/>
        </w:rPr>
        <w:t>would</w:t>
      </w:r>
      <w:r w:rsidRPr="00097280">
        <w:rPr>
          <w:sz w:val="16"/>
        </w:rPr>
        <w:t xml:space="preserve"> sooner or later </w:t>
      </w:r>
      <w:r w:rsidRPr="008F3F76">
        <w:rPr>
          <w:rStyle w:val="StyleUnderline"/>
          <w:highlight w:val="yellow"/>
        </w:rPr>
        <w:t>result in</w:t>
      </w:r>
      <w:r w:rsidRPr="00097280">
        <w:rPr>
          <w:sz w:val="16"/>
        </w:rPr>
        <w:t xml:space="preserve"> the </w:t>
      </w:r>
      <w:r w:rsidRPr="008F3F76">
        <w:rPr>
          <w:rStyle w:val="Emphasis"/>
          <w:highlight w:val="yellow"/>
        </w:rPr>
        <w:t>actual use</w:t>
      </w:r>
      <w:r w:rsidRPr="00097280">
        <w:rPr>
          <w:rStyle w:val="StyleUnderline"/>
        </w:rPr>
        <w:t xml:space="preserve"> of these weapons</w:t>
      </w:r>
      <w:r w:rsidRPr="00097280">
        <w:rPr>
          <w:sz w:val="16"/>
        </w:rPr>
        <w:t xml:space="preserve">. In the malign scenario, </w:t>
      </w:r>
      <w:r w:rsidRPr="00097280">
        <w:rPr>
          <w:rStyle w:val="StyleUnderline"/>
        </w:rPr>
        <w:t xml:space="preserve">relations between the </w:t>
      </w:r>
      <w:r w:rsidRPr="008F3F76">
        <w:rPr>
          <w:rStyle w:val="StyleUnderline"/>
          <w:highlight w:val="yellow"/>
        </w:rPr>
        <w:t>US and Europe</w:t>
      </w:r>
      <w:r w:rsidRPr="00097280">
        <w:rPr>
          <w:rStyle w:val="StyleUnderline"/>
        </w:rPr>
        <w:t xml:space="preserve"> would</w:t>
      </w:r>
      <w:r w:rsidRPr="00097280">
        <w:rPr>
          <w:sz w:val="16"/>
        </w:rPr>
        <w:t xml:space="preserve"> also further </w:t>
      </w:r>
      <w:r w:rsidRPr="00097280">
        <w:rPr>
          <w:rStyle w:val="StyleUnderline"/>
        </w:rPr>
        <w:t>deteriorate</w:t>
      </w:r>
      <w:r w:rsidRPr="00097280">
        <w:rPr>
          <w:sz w:val="16"/>
        </w:rPr>
        <w:t xml:space="preserve">, in questions of a military nature as well as trade relations, thus </w:t>
      </w:r>
      <w:r w:rsidRPr="00097280">
        <w:rPr>
          <w:rStyle w:val="StyleUnderline"/>
        </w:rPr>
        <w:t>undercutting</w:t>
      </w:r>
      <w:r w:rsidRPr="00097280">
        <w:rPr>
          <w:sz w:val="16"/>
        </w:rPr>
        <w:t xml:space="preserve"> any possible </w:t>
      </w:r>
      <w:r w:rsidRPr="00097280">
        <w:rPr>
          <w:rStyle w:val="StyleUnderline"/>
        </w:rPr>
        <w:t>consensus on stemming</w:t>
      </w:r>
      <w:r w:rsidRPr="00097280">
        <w:rPr>
          <w:sz w:val="16"/>
        </w:rPr>
        <w:t xml:space="preserve"> the growth of collapsed states and the introduction of stable multilateral regimes towards matters like </w:t>
      </w:r>
      <w:r w:rsidRPr="00097280">
        <w:rPr>
          <w:rStyle w:val="Emphasis"/>
        </w:rPr>
        <w:t>terrorism</w:t>
      </w:r>
      <w:r w:rsidRPr="00097280">
        <w:rPr>
          <w:rStyle w:val="StyleUnderline"/>
        </w:rPr>
        <w:t xml:space="preserve">, </w:t>
      </w:r>
      <w:r w:rsidRPr="00097280">
        <w:rPr>
          <w:rStyle w:val="Emphasis"/>
        </w:rPr>
        <w:t>nuclear weapons</w:t>
      </w:r>
      <w:r w:rsidRPr="00097280">
        <w:rPr>
          <w:sz w:val="16"/>
        </w:rPr>
        <w:t xml:space="preserve"> and international migration. Disagreement is already rife on a host of issues in these fields. At worst, </w:t>
      </w:r>
      <w:r w:rsidRPr="00097280">
        <w:rPr>
          <w:rStyle w:val="StyleUnderline"/>
        </w:rPr>
        <w:t>even the Western members</w:t>
      </w:r>
      <w:r w:rsidRPr="00097280">
        <w:rPr>
          <w:sz w:val="16"/>
        </w:rPr>
        <w:t xml:space="preserve"> of the Westphalian system - especially those bordering on countries in the former Third World, i.e. the European states - </w:t>
      </w:r>
      <w:r w:rsidRPr="008F3F76">
        <w:rPr>
          <w:rStyle w:val="StyleUnderline"/>
          <w:highlight w:val="yellow"/>
        </w:rPr>
        <w:t>could</w:t>
      </w:r>
      <w:r w:rsidRPr="00097280">
        <w:rPr>
          <w:rStyle w:val="StyleUnderline"/>
        </w:rPr>
        <w:t xml:space="preserve"> be </w:t>
      </w:r>
      <w:r w:rsidRPr="008F3F76">
        <w:rPr>
          <w:rStyle w:val="StyleUnderline"/>
          <w:highlight w:val="yellow"/>
        </w:rPr>
        <w:t>face</w:t>
      </w:r>
      <w:r w:rsidRPr="00097280">
        <w:rPr>
          <w:rStyle w:val="StyleUnderline"/>
        </w:rPr>
        <w:t xml:space="preserve">d with </w:t>
      </w:r>
      <w:r w:rsidRPr="008F3F76">
        <w:rPr>
          <w:rStyle w:val="Emphasis"/>
          <w:highlight w:val="yellow"/>
        </w:rPr>
        <w:t>direct attacks</w:t>
      </w:r>
      <w:r w:rsidRPr="00097280">
        <w:rPr>
          <w:sz w:val="16"/>
        </w:rPr>
        <w:t xml:space="preserve"> on their national security.</w:t>
      </w:r>
    </w:p>
    <w:p w:rsidR="00D81BB4" w:rsidRDefault="00D81BB4" w:rsidP="00D81BB4">
      <w:pPr>
        <w:rPr>
          <w:sz w:val="16"/>
        </w:rPr>
      </w:pPr>
    </w:p>
    <w:p w:rsidR="00D81BB4" w:rsidRDefault="00D81BB4" w:rsidP="00D81BB4">
      <w:pPr>
        <w:rPr>
          <w:sz w:val="16"/>
        </w:rPr>
      </w:pPr>
    </w:p>
    <w:p w:rsidR="00D81BB4" w:rsidRPr="00D313F6" w:rsidRDefault="00D81BB4" w:rsidP="00D81BB4">
      <w:pPr>
        <w:rPr>
          <w:rFonts w:eastAsia="MS Mincho" w:cs="Arial"/>
          <w:szCs w:val="24"/>
          <w:u w:val="single"/>
          <w:lang w:eastAsia="zh-CN"/>
        </w:rPr>
      </w:pPr>
    </w:p>
    <w:p w:rsidR="00D81BB4" w:rsidRDefault="00D81BB4" w:rsidP="00D81BB4">
      <w:pPr>
        <w:pStyle w:val="Heading3"/>
      </w:pPr>
      <w:r>
        <w:lastRenderedPageBreak/>
        <w:t>A2: Impact Turns – A2: Sino/US War</w:t>
      </w:r>
    </w:p>
    <w:p w:rsidR="00D81BB4" w:rsidRDefault="00D81BB4" w:rsidP="00D81BB4">
      <w:pPr>
        <w:pStyle w:val="Heading4"/>
      </w:pPr>
      <w:r>
        <w:t>No US-China confrontations – Chinese posturing and use of soft power make heg benevolent</w:t>
      </w:r>
    </w:p>
    <w:p w:rsidR="00D81BB4" w:rsidRDefault="00D81BB4" w:rsidP="00D81BB4">
      <w:pPr>
        <w:rPr>
          <w:rStyle w:val="Style13ptBold"/>
        </w:rPr>
      </w:pPr>
      <w:r>
        <w:rPr>
          <w:rStyle w:val="Style13ptBold"/>
        </w:rPr>
        <w:t>Holmes 9</w:t>
      </w:r>
    </w:p>
    <w:p w:rsidR="00D81BB4" w:rsidRPr="00543EA6" w:rsidRDefault="00D81BB4" w:rsidP="00D81BB4">
      <w:r w:rsidRPr="00543EA6">
        <w:t xml:space="preserve">{James R, defense analyst for The Diplomat and a professor of strategy at the U.S. Naval War College where he specializes in U.S. and Chinese military strategy, “Chinese Soft Power in the Indian Ocean,” APSA 2009 Toronto Meeting Paper, 8/20, </w:t>
      </w:r>
      <w:hyperlink r:id="rId37" w:anchor="THUR" w:history="1">
        <w:r w:rsidRPr="00543EA6">
          <w:rPr>
            <w:rStyle w:val="Hyperlink"/>
          </w:rPr>
          <w:t>http://papers.ssrn.com/sol3/papers.cfm?abstract_id=1450481#THUR</w:t>
        </w:r>
      </w:hyperlink>
      <w:r w:rsidRPr="00543EA6">
        <w:t>}</w:t>
      </w:r>
    </w:p>
    <w:p w:rsidR="00D81BB4" w:rsidRDefault="00D81BB4" w:rsidP="00D81BB4"/>
    <w:p w:rsidR="00D81BB4" w:rsidRPr="000B14BB" w:rsidRDefault="00D81BB4" w:rsidP="00D81BB4">
      <w:pPr>
        <w:rPr>
          <w:rStyle w:val="Emphasis"/>
          <w:sz w:val="32"/>
        </w:rPr>
      </w:pPr>
      <w:r w:rsidRPr="000B14BB">
        <w:rPr>
          <w:rStyle w:val="StyleUnderline"/>
        </w:rPr>
        <w:t xml:space="preserve">As it integrates a nautical element into its strategic thinking, Beijing understands that fellow Asian powers and the United States, whose navy has ruled the Asian seas </w:t>
      </w:r>
      <w:r w:rsidRPr="000B14BB">
        <w:rPr>
          <w:sz w:val="16"/>
        </w:rPr>
        <w:t xml:space="preserve">since World War II, </w:t>
      </w:r>
      <w:r w:rsidRPr="000B14BB">
        <w:rPr>
          <w:rStyle w:val="StyleUnderline"/>
        </w:rPr>
        <w:t>will take a wary view of China‘s newly expansive maritime strategy</w:t>
      </w:r>
      <w:r w:rsidRPr="000B14BB">
        <w:rPr>
          <w:sz w:val="16"/>
        </w:rPr>
        <w:t xml:space="preserve"> and the naval power that underwrites it. </w:t>
      </w:r>
      <w:r w:rsidRPr="000B14BB">
        <w:rPr>
          <w:rStyle w:val="Emphasis"/>
        </w:rPr>
        <w:t>Calming fears</w:t>
      </w:r>
      <w:r w:rsidRPr="000B14BB">
        <w:rPr>
          <w:sz w:val="16"/>
        </w:rPr>
        <w:t xml:space="preserve"> that might give rise to a countervailing coalition, perhaps under U.S. leadership, t</w:t>
      </w:r>
      <w:r w:rsidRPr="000B14BB">
        <w:rPr>
          <w:rStyle w:val="StyleUnderline"/>
        </w:rPr>
        <w:t xml:space="preserve">hus has become a matter of </w:t>
      </w:r>
      <w:r w:rsidRPr="000B14BB">
        <w:rPr>
          <w:rStyle w:val="Emphasis"/>
        </w:rPr>
        <w:t>some importance</w:t>
      </w:r>
      <w:r w:rsidRPr="000B14BB">
        <w:rPr>
          <w:rStyle w:val="StyleUnderline"/>
        </w:rPr>
        <w:t xml:space="preserve"> to the success of China‘s grand strategy. </w:t>
      </w:r>
      <w:r w:rsidRPr="000B14BB">
        <w:rPr>
          <w:rStyle w:val="Emphasis"/>
        </w:rPr>
        <w:t>Accordingly</w:t>
      </w:r>
      <w:r w:rsidRPr="000B14BB">
        <w:rPr>
          <w:rStyle w:val="StyleUnderline"/>
        </w:rPr>
        <w:t xml:space="preserve">, Beijing is attempting to use the past to realign the nation‘s identity with today‘s exigencies, portraying China as an </w:t>
      </w:r>
      <w:r w:rsidRPr="000B14BB">
        <w:rPr>
          <w:rStyle w:val="Emphasis"/>
        </w:rPr>
        <w:t>intrinsically peaceful maritime power</w:t>
      </w:r>
      <w:r w:rsidRPr="000B14BB">
        <w:rPr>
          <w:rStyle w:val="StyleUnderline"/>
        </w:rPr>
        <w:t>. Accentuating the feats of Zheng He,</w:t>
      </w:r>
      <w:r w:rsidRPr="000B14BB">
        <w:rPr>
          <w:sz w:val="16"/>
        </w:rPr>
        <w:t xml:space="preserve"> who sojourned in maritime Asia without attempting military conquest</w:t>
      </w:r>
      <w:r w:rsidRPr="000B14BB">
        <w:rPr>
          <w:rStyle w:val="StyleUnderline"/>
        </w:rPr>
        <w:t xml:space="preserve">, is </w:t>
      </w:r>
      <w:r w:rsidRPr="000B14BB">
        <w:rPr>
          <w:rStyle w:val="Emphasis"/>
        </w:rPr>
        <w:t>one means</w:t>
      </w:r>
      <w:r w:rsidRPr="000B14BB">
        <w:rPr>
          <w:rStyle w:val="StyleUnderline"/>
        </w:rPr>
        <w:t xml:space="preserve"> to this end. Indeed, Chinese officials have made the pacific aspects of Zheng‘s cruises </w:t>
      </w:r>
      <w:r w:rsidRPr="000B14BB">
        <w:rPr>
          <w:rStyle w:val="Emphasis"/>
        </w:rPr>
        <w:t>a mainstay of their regional diplomacy</w:t>
      </w:r>
      <w:r w:rsidRPr="000B14BB">
        <w:rPr>
          <w:sz w:val="16"/>
        </w:rPr>
        <w:t xml:space="preserve">.8 </w:t>
      </w:r>
      <w:r w:rsidRPr="000B14BB">
        <w:rPr>
          <w:rStyle w:val="StyleUnderline"/>
        </w:rPr>
        <w:t>By invoking</w:t>
      </w:r>
      <w:r w:rsidRPr="000B14BB">
        <w:rPr>
          <w:sz w:val="16"/>
        </w:rPr>
        <w:t xml:space="preserve"> Admiral </w:t>
      </w:r>
      <w:r w:rsidRPr="000B14BB">
        <w:rPr>
          <w:rStyle w:val="StyleUnderline"/>
        </w:rPr>
        <w:t>Zheng, Beijing can reach out to nations along the waterways the Ming ―treasure fleet</w:t>
      </w:r>
      <w:r w:rsidRPr="000B14BB">
        <w:rPr>
          <w:sz w:val="16"/>
        </w:rPr>
        <w:t>‖—so named for the valuables it carried to trade with foreign peoples—</w:t>
      </w:r>
      <w:r w:rsidRPr="000B14BB">
        <w:rPr>
          <w:rStyle w:val="StyleUnderline"/>
        </w:rPr>
        <w:t xml:space="preserve">once plied. In so doing, it </w:t>
      </w:r>
      <w:r w:rsidRPr="000B14BB">
        <w:rPr>
          <w:rStyle w:val="Emphasis"/>
          <w:sz w:val="32"/>
        </w:rPr>
        <w:t>helps soothe jitters about China‘s naval ambitions and remind Asian nations that China once exerted a benign, sea-based supremacy over the region</w:t>
      </w:r>
    </w:p>
    <w:p w:rsidR="002B3539" w:rsidRDefault="002B3539" w:rsidP="002B3539">
      <w:pPr>
        <w:pStyle w:val="Heading1"/>
      </w:pPr>
      <w:r>
        <w:lastRenderedPageBreak/>
        <w:t>Affirmative – A2: China CP</w:t>
      </w:r>
    </w:p>
    <w:p w:rsidR="002B3539" w:rsidRDefault="002B3539" w:rsidP="002B3539">
      <w:pPr>
        <w:pStyle w:val="Heading2"/>
      </w:pPr>
      <w:r>
        <w:lastRenderedPageBreak/>
        <w:t>2AC</w:t>
      </w:r>
    </w:p>
    <w:p w:rsidR="002B3539" w:rsidRDefault="002B3539" w:rsidP="002B3539">
      <w:pPr>
        <w:pStyle w:val="Heading3"/>
      </w:pPr>
      <w:r>
        <w:lastRenderedPageBreak/>
        <w:t>Frontline</w:t>
      </w:r>
    </w:p>
    <w:p w:rsidR="002B3539" w:rsidRDefault="002B3539" w:rsidP="002B3539">
      <w:pPr>
        <w:pStyle w:val="Heading4"/>
      </w:pPr>
      <w:r>
        <w:t xml:space="preserve">Perm do both – US-China ocean cooperation feasible and mutually beneficial </w:t>
      </w:r>
    </w:p>
    <w:p w:rsidR="002B3539" w:rsidRDefault="002B3539" w:rsidP="002B3539">
      <w:pPr>
        <w:rPr>
          <w:rStyle w:val="Style13ptBold"/>
        </w:rPr>
      </w:pPr>
      <w:r>
        <w:rPr>
          <w:rStyle w:val="Style13ptBold"/>
        </w:rPr>
        <w:t>Department of State 12</w:t>
      </w:r>
    </w:p>
    <w:p w:rsidR="002B3539" w:rsidRPr="002B3539" w:rsidRDefault="002B3539" w:rsidP="002B3539">
      <w:r w:rsidRPr="002B3539">
        <w:t>{“U.S.-China Cooperation in the Asia-Pacific Region,” Office of the Spokesperson, 7/12, http://www.state.gov/r/pa/prs/ps/2012/07/194891.htm#THUR}</w:t>
      </w:r>
    </w:p>
    <w:p w:rsidR="002B3539" w:rsidRDefault="002B3539" w:rsidP="002B3539"/>
    <w:p w:rsidR="002B3539" w:rsidRDefault="002B3539" w:rsidP="002B3539">
      <w:pPr>
        <w:rPr>
          <w:rStyle w:val="StyleUnderline"/>
        </w:rPr>
      </w:pPr>
      <w:r w:rsidRPr="002B3539">
        <w:rPr>
          <w:sz w:val="12"/>
        </w:rPr>
        <w:t xml:space="preserve">On the occasion of the ASEAN Regional Forum (ARF), </w:t>
      </w:r>
      <w:r w:rsidRPr="002B3539">
        <w:rPr>
          <w:rStyle w:val="StyleUnderline"/>
        </w:rPr>
        <w:t>the United States and China underscored</w:t>
      </w:r>
      <w:r w:rsidRPr="002B3539">
        <w:rPr>
          <w:sz w:val="12"/>
        </w:rPr>
        <w:t xml:space="preserve"> the </w:t>
      </w:r>
      <w:r w:rsidRPr="002B3539">
        <w:rPr>
          <w:rStyle w:val="Emphasis"/>
          <w:sz w:val="32"/>
        </w:rPr>
        <w:t>benefits to the United States and China, the Asia-Pacific region, and the international community</w:t>
      </w:r>
      <w:r w:rsidRPr="002B3539">
        <w:rPr>
          <w:rStyle w:val="StyleUnderline"/>
          <w:sz w:val="28"/>
        </w:rPr>
        <w:t xml:space="preserve"> </w:t>
      </w:r>
      <w:r w:rsidRPr="002B3539">
        <w:rPr>
          <w:rStyle w:val="StyleUnderline"/>
        </w:rPr>
        <w:t>of building a U.S.-China cooperative partnership based on</w:t>
      </w:r>
      <w:r w:rsidRPr="002B3539">
        <w:rPr>
          <w:sz w:val="12"/>
        </w:rPr>
        <w:t xml:space="preserve"> mutual respect and mutual benefit and fostering </w:t>
      </w:r>
      <w:r w:rsidRPr="002B3539">
        <w:rPr>
          <w:rStyle w:val="StyleUnderline"/>
        </w:rPr>
        <w:t>a new type of relationship between major countries. Toward this end</w:t>
      </w:r>
      <w:r w:rsidRPr="002B3539">
        <w:rPr>
          <w:sz w:val="12"/>
        </w:rPr>
        <w:t xml:space="preserve">, through regular and substantive dialogue and consultation, the </w:t>
      </w:r>
      <w:r w:rsidRPr="002B3539">
        <w:rPr>
          <w:rStyle w:val="StyleUnderline"/>
        </w:rPr>
        <w:t xml:space="preserve">United States and China are developing </w:t>
      </w:r>
      <w:r w:rsidRPr="002B3539">
        <w:rPr>
          <w:rStyle w:val="Emphasis"/>
        </w:rPr>
        <w:t>cooperative activities</w:t>
      </w:r>
      <w:r w:rsidRPr="002B3539">
        <w:rPr>
          <w:sz w:val="12"/>
        </w:rPr>
        <w:t xml:space="preserve"> throughout the Asia-Pacific region. At this year’s ARF, </w:t>
      </w:r>
      <w:r w:rsidRPr="002B3539">
        <w:rPr>
          <w:rStyle w:val="StyleUnderline"/>
        </w:rPr>
        <w:t xml:space="preserve">the two countries pledged to </w:t>
      </w:r>
      <w:r w:rsidRPr="002B3539">
        <w:rPr>
          <w:rStyle w:val="Emphasis"/>
        </w:rPr>
        <w:t>enhance and initiate collaborative efforts</w:t>
      </w:r>
      <w:r w:rsidRPr="002B3539">
        <w:rPr>
          <w:sz w:val="12"/>
        </w:rPr>
        <w:t xml:space="preserve"> in the region, </w:t>
      </w:r>
      <w:r w:rsidRPr="002B3539">
        <w:rPr>
          <w:rStyle w:val="StyleUnderline"/>
        </w:rPr>
        <w:t>including in</w:t>
      </w:r>
      <w:r w:rsidRPr="002B3539">
        <w:rPr>
          <w:sz w:val="12"/>
        </w:rPr>
        <w:t xml:space="preserve"> the areas of </w:t>
      </w:r>
      <w:r w:rsidRPr="002B3539">
        <w:rPr>
          <w:rStyle w:val="StyleUnderline"/>
        </w:rPr>
        <w:t>science and technology, climate change, disaster warning and</w:t>
      </w:r>
      <w:r w:rsidRPr="002B3539">
        <w:rPr>
          <w:sz w:val="12"/>
        </w:rPr>
        <w:t xml:space="preserve"> response, energy policy, forest management, </w:t>
      </w:r>
      <w:r w:rsidRPr="002B3539">
        <w:rPr>
          <w:rStyle w:val="StyleUnderline"/>
        </w:rPr>
        <w:t>fisheries management</w:t>
      </w:r>
      <w:r w:rsidRPr="002B3539">
        <w:rPr>
          <w:sz w:val="12"/>
        </w:rPr>
        <w:t xml:space="preserve">, disease detection and control, and wildlife protection and conservation. </w:t>
      </w:r>
      <w:r w:rsidRPr="002B3539">
        <w:rPr>
          <w:rStyle w:val="StyleUnderline"/>
        </w:rPr>
        <w:t xml:space="preserve">Recent </w:t>
      </w:r>
      <w:r w:rsidRPr="002B3539">
        <w:rPr>
          <w:rStyle w:val="Emphasis"/>
        </w:rPr>
        <w:t>accomplishments</w:t>
      </w:r>
      <w:r w:rsidRPr="002B3539">
        <w:rPr>
          <w:rStyle w:val="StyleUnderline"/>
        </w:rPr>
        <w:t xml:space="preserve"> in U.S.-China cooperation in the Asia-Pacific include</w:t>
      </w:r>
      <w:r w:rsidRPr="002B3539">
        <w:rPr>
          <w:sz w:val="12"/>
        </w:rPr>
        <w:t xml:space="preserve">: Disaster relief: The United States and China co-hosted the ASEAN Regional Forum Seminar on the Laws and Regulations on Participation in International Disaster Relief by Armed Forces in Beijing, June 10-12, 2012. Disaster response: The United States and China jointly funded and participated in an urban search and rescue (USAR) training exercise aimed at improving USAR capacity of Indonesia and other Association of Southeast Asian Nations (ASEAN) member states. The International Search and Rescue Advisory Group (INSARAG) Asia Pacific Regional Earthquake Response Exercise, jointly funded by USAID and the China Earthquake Administration, was hosted by the Government of Indonesia National Search and Rescue Agency and held in Padang, West Sumatra, Indonesia, </w:t>
      </w:r>
      <w:proofErr w:type="gramStart"/>
      <w:r w:rsidRPr="002B3539">
        <w:rPr>
          <w:sz w:val="12"/>
        </w:rPr>
        <w:t>May</w:t>
      </w:r>
      <w:proofErr w:type="gramEnd"/>
      <w:r w:rsidRPr="002B3539">
        <w:rPr>
          <w:sz w:val="12"/>
        </w:rPr>
        <w:t xml:space="preserve"> 29-June 1, 2012. </w:t>
      </w:r>
      <w:r w:rsidRPr="002B3539">
        <w:rPr>
          <w:rStyle w:val="StyleUnderline"/>
        </w:rPr>
        <w:t xml:space="preserve">Disaster warning: The United States and China decided to sign a Letter of Intent for a Collaborative Oceanographic Scientific Research Pilot Project for the Development of South Sea Real-Time Tsunami Forecasting Capabilities between </w:t>
      </w:r>
      <w:r w:rsidRPr="002B3539">
        <w:rPr>
          <w:sz w:val="12"/>
        </w:rPr>
        <w:t>the U.S. National Oceanic and Atmospheric Administration (</w:t>
      </w:r>
      <w:r w:rsidRPr="002B3539">
        <w:rPr>
          <w:rStyle w:val="StyleUnderline"/>
        </w:rPr>
        <w:t>NOAA) and China’s</w:t>
      </w:r>
      <w:r w:rsidRPr="002B3539">
        <w:rPr>
          <w:sz w:val="12"/>
        </w:rPr>
        <w:t xml:space="preserve"> National Marine Environmental Forecasting Center in the State Oceanic Administration (</w:t>
      </w:r>
      <w:r w:rsidRPr="002B3539">
        <w:rPr>
          <w:rStyle w:val="StyleUnderline"/>
        </w:rPr>
        <w:t>SOA</w:t>
      </w:r>
      <w:r w:rsidRPr="002B3539">
        <w:rPr>
          <w:sz w:val="12"/>
        </w:rPr>
        <w:t>). Science and technology: Th</w:t>
      </w:r>
      <w:r w:rsidRPr="002B3539">
        <w:rPr>
          <w:rStyle w:val="StyleUnderline"/>
        </w:rPr>
        <w:t xml:space="preserve">e United States and China signed the Framework Plan for Ocean and Fishery Science and Technology Cooperation between NOAA and SOA. Climate change: The United States and China are developing the Indian Ocean Southern Climate Observation, Reanalysis, and Prediction </w:t>
      </w:r>
      <w:r w:rsidRPr="002B3539">
        <w:rPr>
          <w:sz w:val="12"/>
        </w:rPr>
        <w:t xml:space="preserve">(ISOCORE) </w:t>
      </w:r>
      <w:r w:rsidRPr="002B3539">
        <w:rPr>
          <w:rStyle w:val="StyleUnderline"/>
        </w:rPr>
        <w:t>Program</w:t>
      </w:r>
      <w:r w:rsidRPr="002B3539">
        <w:rPr>
          <w:sz w:val="12"/>
        </w:rPr>
        <w:t>. Energy policy: The United States and China are participating as partners in the Asia-Pacific Energy Regulatory Forum (APERF) to facilitate sharing of information on energy regulatory and policy practice and experience in the Asia-Pacific Region, with China to attend the U.S.-hosted APERF meeting in Washington, D.C., in August 2012. Wildlife protection: The United States and China participated in a Special Investigations Group meeting led by the ASEAN Wildlife Enforcement Network (ASEAN-WEN) in Nanning, China, in June 2012. Forest management: The United States and China are strengthening cooperation and exchange through the Asia-Pacific Network for Sustainable Forest Management and Rehabilitation (</w:t>
      </w:r>
      <w:proofErr w:type="spellStart"/>
      <w:r w:rsidRPr="002B3539">
        <w:rPr>
          <w:sz w:val="12"/>
        </w:rPr>
        <w:t>APFnet</w:t>
      </w:r>
      <w:proofErr w:type="spellEnd"/>
      <w:r w:rsidRPr="002B3539">
        <w:rPr>
          <w:sz w:val="12"/>
        </w:rPr>
        <w:t xml:space="preserve">). Wildlife conservation: The United States and China are collaborating on wild tiger conservation, including in the Asia-Pacific. Disease detection and control: The United States and China intend to expand collaboration between the U.S. Centers for Disease Control and Prevention (CDC) and China’s CDC to strengthen disease detection and control capabilities and networks in the Asia-Pacific. Fisheries management: </w:t>
      </w:r>
      <w:r w:rsidRPr="002B3539">
        <w:rPr>
          <w:rStyle w:val="StyleUnderline"/>
        </w:rPr>
        <w:t xml:space="preserve">The United States and China reaffirmed their commitment to expand </w:t>
      </w:r>
      <w:r w:rsidRPr="002B3539">
        <w:rPr>
          <w:rStyle w:val="Emphasis"/>
        </w:rPr>
        <w:t>cooperation on fisheries management</w:t>
      </w:r>
      <w:r w:rsidRPr="002B3539">
        <w:rPr>
          <w:rStyle w:val="StyleUnderline"/>
        </w:rPr>
        <w:t xml:space="preserve"> and jointly support the creation of the North Pacific Fisheries Commission.</w:t>
      </w:r>
    </w:p>
    <w:p w:rsidR="00B01493" w:rsidRDefault="00B01493" w:rsidP="00B01493">
      <w:pPr>
        <w:pStyle w:val="Heading4"/>
      </w:pPr>
      <w:r w:rsidRPr="00B01493">
        <w:t>China’s too poor for the plan – no cash</w:t>
      </w:r>
    </w:p>
    <w:p w:rsidR="00B01493" w:rsidRPr="00B01493" w:rsidRDefault="00B01493" w:rsidP="00B01493">
      <w:pPr>
        <w:rPr>
          <w:rStyle w:val="Style13ptBold"/>
        </w:rPr>
      </w:pPr>
      <w:r w:rsidRPr="00B01493">
        <w:rPr>
          <w:rStyle w:val="Style13ptBold"/>
        </w:rPr>
        <w:t>Evans-Pritchard 13</w:t>
      </w:r>
    </w:p>
    <w:p w:rsidR="00B01493" w:rsidRDefault="00B01493" w:rsidP="002B3539">
      <w:r>
        <w:t>{Ambrose, International Business Editor, syndicated columnist on world politics and economics for 30 years, “China's Soaring Fiscal Deficit Rings Alarm Bells,” The Telegraph, 10/15, http://www.telegraph.co.uk/finance/china-business/10380937/Chinas-soaring-fiscal-deficit-rings-alarm-bells.html#THUR}</w:t>
      </w:r>
    </w:p>
    <w:p w:rsidR="00B01493" w:rsidRDefault="00B01493" w:rsidP="002B3539"/>
    <w:p w:rsidR="00B01493" w:rsidRDefault="00B01493" w:rsidP="002B3539">
      <w:pPr>
        <w:rPr>
          <w:sz w:val="14"/>
        </w:rPr>
      </w:pPr>
      <w:r w:rsidRPr="00B01493">
        <w:rPr>
          <w:rStyle w:val="StyleUnderline"/>
        </w:rPr>
        <w:t xml:space="preserve">Borrowing by all levels of the Chinese government has </w:t>
      </w:r>
      <w:r w:rsidRPr="00C41D65">
        <w:rPr>
          <w:rStyle w:val="Emphasis"/>
        </w:rPr>
        <w:t>soared to unprecedented levels</w:t>
      </w:r>
      <w:r w:rsidRPr="00B01493">
        <w:rPr>
          <w:rStyle w:val="StyleUnderline"/>
        </w:rPr>
        <w:t xml:space="preserve"> and is now </w:t>
      </w:r>
      <w:r w:rsidRPr="00C41D65">
        <w:rPr>
          <w:rStyle w:val="Emphasis"/>
        </w:rPr>
        <w:t>one of the highest in the world</w:t>
      </w:r>
      <w:r w:rsidRPr="00B01493">
        <w:rPr>
          <w:rStyle w:val="StyleUnderline"/>
        </w:rPr>
        <w:t>, vastly complicating efforts by Beijing’s new leadership</w:t>
      </w:r>
      <w:r w:rsidRPr="00C41D65">
        <w:rPr>
          <w:sz w:val="14"/>
        </w:rPr>
        <w:t xml:space="preserve"> to keep growth on track.</w:t>
      </w:r>
      <w:r w:rsidR="00C41D65" w:rsidRPr="00C41D65">
        <w:rPr>
          <w:sz w:val="14"/>
        </w:rPr>
        <w:t xml:space="preserve"> </w:t>
      </w:r>
      <w:r w:rsidRPr="00C41D65">
        <w:rPr>
          <w:sz w:val="14"/>
        </w:rPr>
        <w:t xml:space="preserve">Data from the International Monetary Fund shows that </w:t>
      </w:r>
      <w:r w:rsidRPr="00C41D65">
        <w:rPr>
          <w:rStyle w:val="StyleUnderline"/>
        </w:rPr>
        <w:t>China’s budget deficit reached 9.7pc</w:t>
      </w:r>
      <w:r w:rsidRPr="00C41D65">
        <w:rPr>
          <w:sz w:val="14"/>
        </w:rPr>
        <w:t xml:space="preserve"> of GDP last year if regional spending is included and one-off land sales are stripped out. </w:t>
      </w:r>
      <w:r w:rsidRPr="00C41D65">
        <w:rPr>
          <w:rStyle w:val="StyleUnderline"/>
        </w:rPr>
        <w:t xml:space="preserve">This is </w:t>
      </w:r>
      <w:r w:rsidRPr="00C41D65">
        <w:rPr>
          <w:rStyle w:val="Emphasis"/>
        </w:rPr>
        <w:t>higher than previously thought and above levels in the US, India, or Southern Europe’s debt-stricken crisis states</w:t>
      </w:r>
      <w:r w:rsidRPr="00C41D65">
        <w:rPr>
          <w:sz w:val="14"/>
        </w:rPr>
        <w:t xml:space="preserve">. </w:t>
      </w:r>
      <w:proofErr w:type="spellStart"/>
      <w:r w:rsidRPr="00C41D65">
        <w:rPr>
          <w:sz w:val="14"/>
        </w:rPr>
        <w:t>Zhiwei</w:t>
      </w:r>
      <w:proofErr w:type="spellEnd"/>
      <w:r w:rsidRPr="00C41D65">
        <w:rPr>
          <w:sz w:val="14"/>
        </w:rPr>
        <w:t xml:space="preserve"> </w:t>
      </w:r>
      <w:r w:rsidRPr="00C41D65">
        <w:rPr>
          <w:rStyle w:val="StyleUnderline"/>
        </w:rPr>
        <w:t xml:space="preserve">Zhang </w:t>
      </w:r>
      <w:r w:rsidRPr="00C41D65">
        <w:rPr>
          <w:sz w:val="14"/>
        </w:rPr>
        <w:t>from Nomura</w:t>
      </w:r>
      <w:r w:rsidRPr="00C41D65">
        <w:rPr>
          <w:rStyle w:val="StyleUnderline"/>
        </w:rPr>
        <w:t xml:space="preserve"> said it is </w:t>
      </w:r>
      <w:r w:rsidRPr="00C41D65">
        <w:rPr>
          <w:rStyle w:val="Emphasis"/>
        </w:rPr>
        <w:t>disturbing</w:t>
      </w:r>
      <w:r w:rsidRPr="00C41D65">
        <w:rPr>
          <w:rStyle w:val="StyleUnderline"/>
        </w:rPr>
        <w:t xml:space="preserve"> that </w:t>
      </w:r>
      <w:r w:rsidRPr="00C41D65">
        <w:rPr>
          <w:sz w:val="14"/>
        </w:rPr>
        <w:t xml:space="preserve">“massive </w:t>
      </w:r>
      <w:r w:rsidRPr="00C41D65">
        <w:rPr>
          <w:rStyle w:val="StyleUnderline"/>
        </w:rPr>
        <w:t xml:space="preserve">stimulus” on this scale has not stopped China’s growth rate has slowing sharply since 2010, </w:t>
      </w:r>
      <w:r w:rsidRPr="00C41D65">
        <w:rPr>
          <w:rStyle w:val="StyleUnderline"/>
        </w:rPr>
        <w:lastRenderedPageBreak/>
        <w:t>describing the latest rebound has “</w:t>
      </w:r>
      <w:r w:rsidRPr="00C41D65">
        <w:rPr>
          <w:rStyle w:val="Emphasis"/>
        </w:rPr>
        <w:t>unhealthy</w:t>
      </w:r>
      <w:r w:rsidRPr="00C41D65">
        <w:rPr>
          <w:sz w:val="14"/>
        </w:rPr>
        <w:t>” and likely to wither over coming months as Beijing is forced to tighten policy. “The economic recovery is unsustainable,” he said.</w:t>
      </w:r>
      <w:r w:rsidR="00C41D65" w:rsidRPr="00C41D65">
        <w:rPr>
          <w:sz w:val="14"/>
        </w:rPr>
        <w:t xml:space="preserve"> </w:t>
      </w:r>
      <w:r w:rsidRPr="00C41D65">
        <w:rPr>
          <w:rStyle w:val="StyleUnderline"/>
        </w:rPr>
        <w:t>Analysts have long assumed that China’s authorities retain plenty of fiscal firepower</w:t>
      </w:r>
      <w:r w:rsidRPr="00C41D65">
        <w:rPr>
          <w:sz w:val="14"/>
        </w:rPr>
        <w:t xml:space="preserve"> if needed to keep the expansion going as they clamp down on dangerous levels of credit</w:t>
      </w:r>
      <w:r w:rsidRPr="00C41D65">
        <w:rPr>
          <w:rStyle w:val="StyleUnderline"/>
        </w:rPr>
        <w:t xml:space="preserve">, </w:t>
      </w:r>
      <w:r w:rsidRPr="00C41D65">
        <w:rPr>
          <w:rStyle w:val="Emphasis"/>
          <w:sz w:val="32"/>
        </w:rPr>
        <w:t>but Beijing may already have exhausted any further scope for budget stimulus</w:t>
      </w:r>
      <w:r w:rsidRPr="00C41D65">
        <w:rPr>
          <w:rStyle w:val="StyleUnderline"/>
        </w:rPr>
        <w:t xml:space="preserve">. Fitch Ratings warns that the pace of loan growth over the last five years takes China into </w:t>
      </w:r>
      <w:r w:rsidRPr="00C41D65">
        <w:rPr>
          <w:rStyle w:val="Emphasis"/>
        </w:rPr>
        <w:t>uncharted waters,</w:t>
      </w:r>
      <w:r w:rsidRPr="00C41D65">
        <w:rPr>
          <w:rStyle w:val="StyleUnderline"/>
        </w:rPr>
        <w:t xml:space="preserve"> with debt jumping from $9 trillion to $23 trillion</w:t>
      </w:r>
      <w:r w:rsidRPr="00C41D65">
        <w:rPr>
          <w:sz w:val="14"/>
        </w:rPr>
        <w:t xml:space="preserve">, or 200pc of GDP. </w:t>
      </w:r>
      <w:r w:rsidRPr="00C41D65">
        <w:rPr>
          <w:rStyle w:val="StyleUnderline"/>
        </w:rPr>
        <w:t xml:space="preserve">The economic “efficiency” of debt </w:t>
      </w:r>
      <w:r w:rsidRPr="00C41D65">
        <w:rPr>
          <w:rStyle w:val="Emphasis"/>
        </w:rPr>
        <w:t>has collapsed</w:t>
      </w:r>
      <w:r w:rsidRPr="00C41D65">
        <w:rPr>
          <w:rStyle w:val="StyleUnderline"/>
        </w:rPr>
        <w:t xml:space="preserve">. Each extra </w:t>
      </w:r>
      <w:proofErr w:type="spellStart"/>
      <w:r w:rsidRPr="00C41D65">
        <w:rPr>
          <w:rStyle w:val="StyleUnderline"/>
        </w:rPr>
        <w:t>yuan</w:t>
      </w:r>
      <w:proofErr w:type="spellEnd"/>
      <w:r w:rsidRPr="00C41D65">
        <w:rPr>
          <w:rStyle w:val="StyleUnderline"/>
        </w:rPr>
        <w:t xml:space="preserve"> of debt now yields just 0.18 </w:t>
      </w:r>
      <w:proofErr w:type="spellStart"/>
      <w:r w:rsidRPr="00C41D65">
        <w:rPr>
          <w:rStyle w:val="StyleUnderline"/>
        </w:rPr>
        <w:t>yuan</w:t>
      </w:r>
      <w:proofErr w:type="spellEnd"/>
      <w:r w:rsidRPr="00C41D65">
        <w:rPr>
          <w:rStyle w:val="StyleUnderline"/>
        </w:rPr>
        <w:t xml:space="preserve"> of GDP growth.</w:t>
      </w:r>
      <w:r w:rsidR="00C41D65">
        <w:rPr>
          <w:rStyle w:val="StyleUnderline"/>
        </w:rPr>
        <w:t xml:space="preserve"> </w:t>
      </w:r>
      <w:r w:rsidRPr="00C41D65">
        <w:rPr>
          <w:sz w:val="14"/>
        </w:rPr>
        <w:t>Mark Williams from Capital Economics said the growth spurt over recent months has mostly been driven by “heavy, state-led industry”, a sign that the new leadership is still clinging to its outdated growth model. “Without continued policy support, we doubt that the rebound will be sustained,” he said.</w:t>
      </w:r>
      <w:r w:rsidR="00C41D65" w:rsidRPr="00C41D65">
        <w:rPr>
          <w:sz w:val="14"/>
        </w:rPr>
        <w:t xml:space="preserve"> </w:t>
      </w:r>
      <w:r w:rsidRPr="00C41D65">
        <w:rPr>
          <w:rStyle w:val="StyleUnderline"/>
        </w:rPr>
        <w:t>There are already signs that money growth is flagging</w:t>
      </w:r>
      <w:r w:rsidRPr="00C41D65">
        <w:rPr>
          <w:sz w:val="14"/>
        </w:rPr>
        <w:t xml:space="preserve">. Simon </w:t>
      </w:r>
      <w:r w:rsidRPr="00C41D65">
        <w:rPr>
          <w:rStyle w:val="StyleUnderline"/>
        </w:rPr>
        <w:t>Ward</w:t>
      </w:r>
      <w:r w:rsidRPr="00C41D65">
        <w:rPr>
          <w:sz w:val="14"/>
        </w:rPr>
        <w:t xml:space="preserve"> at Henderson Global Investors </w:t>
      </w:r>
      <w:r w:rsidRPr="00C41D65">
        <w:rPr>
          <w:rStyle w:val="StyleUnderline"/>
        </w:rPr>
        <w:t xml:space="preserve">says a </w:t>
      </w:r>
      <w:r w:rsidRPr="00C41D65">
        <w:rPr>
          <w:rStyle w:val="Emphasis"/>
        </w:rPr>
        <w:t>key gauge</w:t>
      </w:r>
      <w:r w:rsidRPr="00C41D65">
        <w:rPr>
          <w:rStyle w:val="StyleUnderline"/>
        </w:rPr>
        <w:t xml:space="preserve"> of the money supply</w:t>
      </w:r>
      <w:r w:rsidRPr="00C41D65">
        <w:rPr>
          <w:sz w:val="14"/>
        </w:rPr>
        <w:t xml:space="preserve"> -- six-month real M1 -- </w:t>
      </w:r>
      <w:r w:rsidRPr="00C41D65">
        <w:rPr>
          <w:rStyle w:val="StyleUnderline"/>
        </w:rPr>
        <w:t xml:space="preserve">has </w:t>
      </w:r>
      <w:r w:rsidRPr="00C41D65">
        <w:rPr>
          <w:rStyle w:val="Emphasis"/>
        </w:rPr>
        <w:t>slowed sharply</w:t>
      </w:r>
      <w:r w:rsidRPr="00C41D65">
        <w:rPr>
          <w:rStyle w:val="StyleUnderline"/>
        </w:rPr>
        <w:t xml:space="preserve"> over the late summer and is near levels that set off the last “</w:t>
      </w:r>
      <w:r w:rsidRPr="00C41D65">
        <w:rPr>
          <w:rStyle w:val="Emphasis"/>
        </w:rPr>
        <w:t>hard-landing” scare</w:t>
      </w:r>
      <w:r w:rsidRPr="00C41D65">
        <w:rPr>
          <w:rStyle w:val="StyleUnderline"/>
        </w:rPr>
        <w:t xml:space="preserve">. The measure gives an early warning for the economy </w:t>
      </w:r>
      <w:r w:rsidRPr="00C41D65">
        <w:rPr>
          <w:sz w:val="14"/>
        </w:rPr>
        <w:t>roughly six months ahead. “</w:t>
      </w:r>
      <w:r w:rsidRPr="00C41D65">
        <w:rPr>
          <w:rStyle w:val="StyleUnderline"/>
        </w:rPr>
        <w:t xml:space="preserve">Chinese September money numbers </w:t>
      </w:r>
      <w:r w:rsidRPr="00C41D65">
        <w:rPr>
          <w:rStyle w:val="Emphasis"/>
        </w:rPr>
        <w:t>cast doubt</w:t>
      </w:r>
      <w:r w:rsidRPr="00C41D65">
        <w:rPr>
          <w:rStyle w:val="StyleUnderline"/>
        </w:rPr>
        <w:t xml:space="preserve"> on hopes that the economy is regaining momentum</w:t>
      </w:r>
      <w:r w:rsidRPr="00C41D65">
        <w:rPr>
          <w:sz w:val="14"/>
        </w:rPr>
        <w:t xml:space="preserve">,” he said. China’s central bank is taking extreme measures to hold down the exchange rate to prevent a further loss of export competitiveness, especially against Japan. Capital Economics estimates that Beijing bought $70bn of foreign bonds last month in a “frantic” bid to stop the </w:t>
      </w:r>
      <w:proofErr w:type="spellStart"/>
      <w:r w:rsidRPr="00C41D65">
        <w:rPr>
          <w:sz w:val="14"/>
        </w:rPr>
        <w:t>yuan</w:t>
      </w:r>
      <w:proofErr w:type="spellEnd"/>
      <w:r w:rsidRPr="00C41D65">
        <w:rPr>
          <w:sz w:val="14"/>
        </w:rPr>
        <w:t xml:space="preserve"> rising.</w:t>
      </w:r>
    </w:p>
    <w:p w:rsidR="00FA4C24" w:rsidRDefault="00FA4C24" w:rsidP="00FA4C24">
      <w:pPr>
        <w:pStyle w:val="Heading4"/>
      </w:pPr>
      <w:r>
        <w:t>China is a terrible actor – can’t solve and US is comparatively better</w:t>
      </w:r>
      <w:bookmarkStart w:id="0" w:name="_GoBack"/>
      <w:bookmarkEnd w:id="0"/>
    </w:p>
    <w:p w:rsidR="00FA4C24" w:rsidRDefault="00FA4C24" w:rsidP="00FA4C24">
      <w:proofErr w:type="spellStart"/>
      <w:r>
        <w:rPr>
          <w:rStyle w:val="Style13ptBold"/>
        </w:rPr>
        <w:t>Haiqing</w:t>
      </w:r>
      <w:proofErr w:type="spellEnd"/>
      <w:r>
        <w:rPr>
          <w:rStyle w:val="Style13ptBold"/>
        </w:rPr>
        <w:t xml:space="preserve"> </w:t>
      </w:r>
      <w:r w:rsidRPr="00170848">
        <w:rPr>
          <w:rStyle w:val="Style13ptBold"/>
        </w:rPr>
        <w:t>13</w:t>
      </w:r>
      <w:r>
        <w:t xml:space="preserve"> </w:t>
      </w:r>
    </w:p>
    <w:p w:rsidR="00FA4C24" w:rsidRDefault="00FA4C24" w:rsidP="00FA4C24">
      <w:r>
        <w:t>{Tao, DO Editor</w:t>
      </w:r>
      <w:r>
        <w:t xml:space="preserve">, </w:t>
      </w:r>
      <w:r>
        <w:t>“</w:t>
      </w:r>
      <w:r>
        <w:t>Establish China's Marine Economy Development Systems,</w:t>
      </w:r>
      <w:r>
        <w:t>”</w:t>
      </w:r>
      <w:r>
        <w:t xml:space="preserve"> </w:t>
      </w:r>
      <w:r>
        <w:t>11/6</w:t>
      </w:r>
      <w:r>
        <w:t xml:space="preserve">, </w:t>
      </w:r>
      <w:hyperlink r:id="rId38" w:history="1">
        <w:r w:rsidRPr="00632739">
          <w:rPr>
            <w:rStyle w:val="Hyperlink"/>
          </w:rPr>
          <w:t>http://en.theorychina.org/xsqy_2477/201306/t20130611_270465.shtml</w:t>
        </w:r>
      </w:hyperlink>
      <w:r>
        <w:rPr>
          <w:rStyle w:val="Hyperlink"/>
        </w:rPr>
        <w:t>}</w:t>
      </w:r>
    </w:p>
    <w:p w:rsidR="00FA4C24" w:rsidRDefault="00FA4C24" w:rsidP="00FA4C24"/>
    <w:p w:rsidR="00FA4C24" w:rsidRPr="00101F6C" w:rsidRDefault="00FA4C24" w:rsidP="00FA4C24">
      <w:pPr>
        <w:rPr>
          <w:sz w:val="14"/>
        </w:rPr>
      </w:pPr>
      <w:r w:rsidRPr="00FA4C24">
        <w:rPr>
          <w:sz w:val="14"/>
        </w:rPr>
        <w:t xml:space="preserve">But as to the present situation, </w:t>
      </w:r>
      <w:r w:rsidRPr="00FA4C24">
        <w:rPr>
          <w:rStyle w:val="StyleUnderline"/>
        </w:rPr>
        <w:t xml:space="preserve">China's existing marine management system </w:t>
      </w:r>
      <w:r w:rsidRPr="00FA4C24">
        <w:rPr>
          <w:rStyle w:val="Emphasis"/>
        </w:rPr>
        <w:t>lacks integrated management</w:t>
      </w:r>
      <w:r w:rsidRPr="00FA4C24">
        <w:rPr>
          <w:sz w:val="14"/>
        </w:rPr>
        <w:t xml:space="preserve">. </w:t>
      </w:r>
      <w:r w:rsidRPr="00FA4C24">
        <w:rPr>
          <w:rStyle w:val="StyleUnderline"/>
        </w:rPr>
        <w:t xml:space="preserve">The fragmented phenomenon in China's marine economy development is serious, such as the </w:t>
      </w:r>
      <w:proofErr w:type="spellStart"/>
      <w:r w:rsidRPr="00FA4C24">
        <w:rPr>
          <w:rStyle w:val="StyleUnderline"/>
        </w:rPr>
        <w:t>Bohai</w:t>
      </w:r>
      <w:proofErr w:type="spellEnd"/>
      <w:r w:rsidRPr="00FA4C24">
        <w:rPr>
          <w:rStyle w:val="StyleUnderline"/>
        </w:rPr>
        <w:t xml:space="preserve"> Bay</w:t>
      </w:r>
      <w:r w:rsidRPr="00FA4C24">
        <w:rPr>
          <w:sz w:val="14"/>
        </w:rPr>
        <w:t xml:space="preserve">, with 5800 km coastline and over 60 ports, </w:t>
      </w:r>
      <w:r w:rsidRPr="00FA4C24">
        <w:rPr>
          <w:rStyle w:val="StyleUnderline"/>
        </w:rPr>
        <w:t>owning a port on average less than 100 kilometers. Isomorphism</w:t>
      </w:r>
      <w:r w:rsidRPr="00FA4C24">
        <w:rPr>
          <w:rStyle w:val="StyleUnderline"/>
        </w:rPr>
        <w:t xml:space="preserve"> causes regional repeat construction and </w:t>
      </w:r>
      <w:r w:rsidRPr="00FA4C24">
        <w:rPr>
          <w:rStyle w:val="Emphasis"/>
        </w:rPr>
        <w:t>significant</w:t>
      </w:r>
      <w:r w:rsidRPr="00FA4C24">
        <w:rPr>
          <w:rStyle w:val="StyleUnderline"/>
        </w:rPr>
        <w:t xml:space="preserve"> waste of resources.</w:t>
      </w:r>
      <w:r w:rsidRPr="00FA4C24">
        <w:rPr>
          <w:sz w:val="14"/>
        </w:rPr>
        <w:t xml:space="preserve"> Therefore, China should establish Special Coordination Committee in charge of the marine economy at the level of Central Government, intensify and draft the marine economic development plan covering all industries and regions, in order to improve the ability of marine resources exploitation, to break the region separation, so that the development of marine economy in all regions will promote in harmony, forming a new pattern of ocean management. Establish the legal protection system and publish the Basic Law of the Ocean As the world's economic center is now transferring to the Pacific, coastal states have set marine strategies and policies. Canada in 1996, the United States in 2000, and Japan in 2007, issued their National Marine Basic Law to protect its own interests. </w:t>
      </w:r>
      <w:r w:rsidRPr="00FA4C24">
        <w:rPr>
          <w:rStyle w:val="StyleUnderline"/>
        </w:rPr>
        <w:t xml:space="preserve">The United States comprehensive ocean legislation system has been in a leading position in the field of the world's oceans. In 2000, the U.S. Congress passed the Marine Act 2000, set up an ocean policy assessment committee to reconsider and formulate U.S. ocean </w:t>
      </w:r>
      <w:proofErr w:type="gramStart"/>
      <w:r w:rsidRPr="00FA4C24">
        <w:rPr>
          <w:rStyle w:val="StyleUnderline"/>
        </w:rPr>
        <w:t>policy</w:t>
      </w:r>
      <w:r w:rsidRPr="00FA4C24">
        <w:rPr>
          <w:sz w:val="14"/>
        </w:rPr>
        <w:t xml:space="preserve"> .</w:t>
      </w:r>
      <w:proofErr w:type="gramEnd"/>
      <w:r w:rsidRPr="00FA4C24">
        <w:rPr>
          <w:sz w:val="14"/>
        </w:rPr>
        <w:t xml:space="preserve"> In 2004, the U.S. National Ocean Policy Committee submitted 21st Century Ocean Blueprint report, which made by far the most thorough assessment of U.S. ocean policy and depicting the new blueprint for the U.S. maritime industry and development in the 21st century. Subsequently, the United States released the U.S. Ocean Action Plan to put forward specific measures to implement the blueprint. Looking back at China, under The United Nations Convention on the Law of the Sea and other relevant laws, China has jurisdiction over more than 3 million square kilometers of ocean. In the Declaration on the Territorial Sea promulgated in 1958, China issued over 80 ocean-related laws and regulations for 50 years, </w:t>
      </w:r>
      <w:r w:rsidRPr="00FA4C24">
        <w:rPr>
          <w:rStyle w:val="Emphasis"/>
        </w:rPr>
        <w:t>but China still lack the basic principles throughout the entire marine legal system</w:t>
      </w:r>
      <w:r w:rsidRPr="00FA4C24">
        <w:rPr>
          <w:rStyle w:val="StyleUnderline"/>
        </w:rPr>
        <w:t>. Overall, China has no one similar to Japan's Basic Law of the Ocean, to the disadvantage of managing national marine affairs and safeguarding national maritime rights and interests</w:t>
      </w:r>
      <w:r w:rsidRPr="00FA4C24">
        <w:rPr>
          <w:sz w:val="14"/>
        </w:rPr>
        <w:t xml:space="preserve">. Wang </w:t>
      </w:r>
      <w:proofErr w:type="spellStart"/>
      <w:r w:rsidRPr="00FA4C24">
        <w:rPr>
          <w:rStyle w:val="StyleUnderline"/>
        </w:rPr>
        <w:t>Zhenmin</w:t>
      </w:r>
      <w:proofErr w:type="spellEnd"/>
      <w:r w:rsidRPr="00FA4C24">
        <w:rPr>
          <w:rStyle w:val="StyleUnderline"/>
        </w:rPr>
        <w:t>, dean of Tsinghua University Law School, said that the research foundation of the current domestic marine law is weak and the talents are short</w:t>
      </w:r>
      <w:r w:rsidRPr="00FA4C24">
        <w:rPr>
          <w:sz w:val="14"/>
        </w:rPr>
        <w:t xml:space="preserve">. </w:t>
      </w:r>
      <w:r w:rsidRPr="00FA4C24">
        <w:rPr>
          <w:rStyle w:val="StyleUnderline"/>
        </w:rPr>
        <w:t>The future international competitions, whether on land or sea, will eventually be solved by legal forms</w:t>
      </w:r>
      <w:r w:rsidRPr="00FA4C24">
        <w:rPr>
          <w:sz w:val="14"/>
        </w:rPr>
        <w:t>.</w:t>
      </w:r>
    </w:p>
    <w:p w:rsidR="00FA4C24" w:rsidRPr="00C41D65" w:rsidRDefault="00FA4C24" w:rsidP="002B3539">
      <w:pPr>
        <w:rPr>
          <w:sz w:val="14"/>
        </w:rPr>
      </w:pPr>
    </w:p>
    <w:p w:rsidR="009642F9" w:rsidRDefault="009642F9" w:rsidP="00CE6816">
      <w:pPr>
        <w:pStyle w:val="Heading1"/>
      </w:pPr>
      <w:r>
        <w:lastRenderedPageBreak/>
        <w:t xml:space="preserve">Affirmative </w:t>
      </w:r>
      <w:r w:rsidR="00CE6816">
        <w:t xml:space="preserve">– </w:t>
      </w:r>
      <w:r>
        <w:t>A2: Influence DA</w:t>
      </w:r>
    </w:p>
    <w:p w:rsidR="00CE6816" w:rsidRPr="00CE6816" w:rsidRDefault="00CE6816" w:rsidP="00CE6816">
      <w:pPr>
        <w:pStyle w:val="Heading2"/>
      </w:pPr>
      <w:r>
        <w:lastRenderedPageBreak/>
        <w:t>2AC</w:t>
      </w:r>
    </w:p>
    <w:p w:rsidR="009642F9" w:rsidRDefault="009642F9" w:rsidP="009642F9">
      <w:pPr>
        <w:pStyle w:val="Heading3"/>
      </w:pPr>
      <w:r>
        <w:lastRenderedPageBreak/>
        <w:t>Frontline</w:t>
      </w:r>
    </w:p>
    <w:p w:rsidR="009642F9" w:rsidRPr="009642F9" w:rsidRDefault="009642F9" w:rsidP="00E2021A">
      <w:pPr>
        <w:pStyle w:val="Heading4"/>
      </w:pPr>
      <w:r>
        <w:t xml:space="preserve">Alt causes to China heg </w:t>
      </w:r>
      <w:r w:rsidRPr="009642F9">
        <w:t>– historical suspicion, immigration, trade issues, Central Asian competition, bad M.E. policy, human rights, general suspicion of ruse, hacking, resource adventurism</w:t>
      </w:r>
    </w:p>
    <w:p w:rsidR="009642F9" w:rsidRPr="00307241" w:rsidRDefault="009642F9" w:rsidP="009642F9">
      <w:pPr>
        <w:rPr>
          <w:rStyle w:val="Style13ptBold"/>
        </w:rPr>
      </w:pPr>
      <w:r w:rsidRPr="00307241">
        <w:rPr>
          <w:rStyle w:val="Style13ptBold"/>
        </w:rPr>
        <w:t>Shambaugh 13</w:t>
      </w:r>
    </w:p>
    <w:p w:rsidR="009642F9" w:rsidRDefault="009642F9" w:rsidP="009642F9">
      <w:r>
        <w:t xml:space="preserve">[David Shambaugh, a professor of political science and international affairs at the George Washington University and a nonresident senior fellow at the Brookings Institution, Falling Out of Love With China, 3/19/13, </w:t>
      </w:r>
      <w:hyperlink r:id="rId39" w:history="1">
        <w:r>
          <w:rPr>
            <w:rStyle w:val="Hyperlink"/>
          </w:rPr>
          <w:t>http://www.nytimes.com/2013/03/19/opinion/falling-out-of-love-with-china.html</w:t>
        </w:r>
      </w:hyperlink>
      <w:r>
        <w:t>]</w:t>
      </w:r>
    </w:p>
    <w:p w:rsidR="009642F9" w:rsidRDefault="009642F9" w:rsidP="009642F9"/>
    <w:p w:rsidR="009642F9" w:rsidRDefault="009642F9" w:rsidP="009642F9">
      <w:pPr>
        <w:rPr>
          <w:sz w:val="12"/>
        </w:rPr>
      </w:pPr>
      <w:r w:rsidRPr="002A3438">
        <w:rPr>
          <w:rStyle w:val="StyleUnderline"/>
        </w:rPr>
        <w:t>While pockets of positive views regarding China can be found around the world</w:t>
      </w:r>
      <w:r w:rsidRPr="009642F9">
        <w:rPr>
          <w:sz w:val="12"/>
        </w:rPr>
        <w:t xml:space="preserve">, </w:t>
      </w:r>
      <w:r w:rsidRPr="002A3438">
        <w:rPr>
          <w:rStyle w:val="StyleUnderline"/>
        </w:rPr>
        <w:t>public opinion surveys from the Pew Research Center’s Global Attitudes Project and the BBC reveal that China’s</w:t>
      </w:r>
      <w:r w:rsidRPr="009642F9">
        <w:rPr>
          <w:sz w:val="12"/>
        </w:rPr>
        <w:t xml:space="preserve"> </w:t>
      </w:r>
      <w:r w:rsidRPr="002A3438">
        <w:rPr>
          <w:rStyle w:val="StyleUnderline"/>
        </w:rPr>
        <w:t>image</w:t>
      </w:r>
      <w:r w:rsidRPr="009642F9">
        <w:rPr>
          <w:sz w:val="12"/>
        </w:rPr>
        <w:t xml:space="preserve"> </w:t>
      </w:r>
      <w:r w:rsidRPr="002A3438">
        <w:rPr>
          <w:rStyle w:val="StyleUnderline"/>
        </w:rPr>
        <w:t>ranges between mixed and poor</w:t>
      </w:r>
      <w:r w:rsidRPr="009642F9">
        <w:rPr>
          <w:sz w:val="12"/>
        </w:rPr>
        <w:t xml:space="preserve">. And </w:t>
      </w:r>
      <w:r w:rsidRPr="002A3438">
        <w:rPr>
          <w:rStyle w:val="StyleUnderline"/>
        </w:rPr>
        <w:t>the negative view is expanding</w:t>
      </w:r>
      <w:r w:rsidRPr="009642F9">
        <w:rPr>
          <w:sz w:val="12"/>
        </w:rPr>
        <w:t xml:space="preserve">: </w:t>
      </w:r>
      <w:r w:rsidRPr="002A3438">
        <w:rPr>
          <w:rStyle w:val="StyleUnderline"/>
        </w:rPr>
        <w:t>for almost a decade, European public opinion toward China has been the most negative in the world, but that is now matched in America and Asia</w:t>
      </w:r>
      <w:r w:rsidRPr="009642F9">
        <w:rPr>
          <w:sz w:val="12"/>
        </w:rPr>
        <w:t xml:space="preserve">. </w:t>
      </w:r>
      <w:r w:rsidRPr="002A3438">
        <w:rPr>
          <w:rStyle w:val="StyleUnderline"/>
        </w:rPr>
        <w:t>There are likewise increasing signs of strain with Russia: on the surface, there is considerable harmony of worldviews and interests, but underneath lie lingering historical suspicions, growing trade frictions, problems stemming from Russia’s military sales to China, immigration controversies and nascent strategic competition in Central Asia.</w:t>
      </w:r>
      <w:r w:rsidRPr="009642F9">
        <w:rPr>
          <w:sz w:val="12"/>
        </w:rPr>
        <w:t xml:space="preserve"> </w:t>
      </w:r>
      <w:r w:rsidRPr="002A3438">
        <w:rPr>
          <w:rStyle w:val="StyleUnderline"/>
        </w:rPr>
        <w:t>China’s reputation has also deteriorated in the Middle East and among the Arab League due to the country’s support for the Syrian and Iranian regimes as well as its persecution of Muslim minorities in far western China, a policy that has also sullied its image in Central Asia. Even in Africa — where relations remain positive on the whole — China’s image has deteriorated over the past three years as a result of the flood of Chinese entrepreneurs, its rapacious extraction of oil and other raw materials, aid projects that seem to benefit Chinese construction companies as much as recipient countries and support for unsavory governments.</w:t>
      </w:r>
      <w:r w:rsidRPr="009642F9">
        <w:rPr>
          <w:sz w:val="12"/>
        </w:rPr>
        <w:t xml:space="preserve"> </w:t>
      </w:r>
      <w:r w:rsidRPr="002A3438">
        <w:rPr>
          <w:rStyle w:val="StyleUnderline"/>
        </w:rPr>
        <w:t>A similar downturn is apparent in Latin America for the same reasons. Finally, China’s most important relationship — with the United States — is also troubled. It is now a combination</w:t>
      </w:r>
      <w:r w:rsidRPr="009642F9">
        <w:rPr>
          <w:sz w:val="12"/>
        </w:rPr>
        <w:t xml:space="preserve"> of </w:t>
      </w:r>
      <w:r w:rsidRPr="002A3438">
        <w:rPr>
          <w:rStyle w:val="StyleUnderline"/>
        </w:rPr>
        <w:t>tight interdependence</w:t>
      </w:r>
      <w:r w:rsidRPr="009642F9">
        <w:rPr>
          <w:sz w:val="12"/>
        </w:rPr>
        <w:t xml:space="preserve">, occasional cooperation, </w:t>
      </w:r>
      <w:r w:rsidRPr="002A3438">
        <w:rPr>
          <w:rStyle w:val="StyleUnderline"/>
        </w:rPr>
        <w:t>growing competition and deepening distrust.</w:t>
      </w:r>
      <w:r w:rsidRPr="009642F9">
        <w:rPr>
          <w:sz w:val="12"/>
        </w:rPr>
        <w:t xml:space="preserve"> For both sides, the critical question is how to manage an increasingly competitive and distrustful relationship without its becoming a full-blown adversarial relationship. </w:t>
      </w:r>
      <w:r w:rsidRPr="002A3438">
        <w:rPr>
          <w:rStyle w:val="StyleUnderline"/>
        </w:rPr>
        <w:t>Neither country has any experience handling such strategic competition amid deep interdependence, although we can hope that the latter feature will buffer the former. While the decline in China’s image may be global, the reasons differ from region to region</w:t>
      </w:r>
      <w:r w:rsidRPr="009642F9">
        <w:rPr>
          <w:sz w:val="12"/>
        </w:rPr>
        <w:t xml:space="preserve">. </w:t>
      </w:r>
      <w:r w:rsidRPr="002A3438">
        <w:rPr>
          <w:rStyle w:val="StyleUnderline"/>
        </w:rPr>
        <w:t>China’s huge trade surpluses have contributed directly and indirectly to job losses around the world, but the impact on its image has been most pronounced in Europe, Latin America and the United States</w:t>
      </w:r>
      <w:r w:rsidRPr="009642F9">
        <w:rPr>
          <w:sz w:val="12"/>
        </w:rPr>
        <w:t xml:space="preserve">, where </w:t>
      </w:r>
      <w:r w:rsidRPr="002A3438">
        <w:rPr>
          <w:rStyle w:val="StyleUnderline"/>
        </w:rPr>
        <w:t>China seems to loom as an unprecedented economic threat.</w:t>
      </w:r>
      <w:r w:rsidRPr="009642F9">
        <w:rPr>
          <w:sz w:val="12"/>
        </w:rPr>
        <w:t xml:space="preserve"> Meanwhile, </w:t>
      </w:r>
      <w:r w:rsidRPr="002A3438">
        <w:rPr>
          <w:rStyle w:val="StyleUnderline"/>
        </w:rPr>
        <w:t>China’s military modernization and regional muscle-flexing in Asia has tarnished its reputation among its neighbors</w:t>
      </w:r>
      <w:r w:rsidRPr="009642F9">
        <w:rPr>
          <w:sz w:val="12"/>
        </w:rPr>
        <w:t xml:space="preserve">. </w:t>
      </w:r>
      <w:r w:rsidRPr="002A3438">
        <w:rPr>
          <w:rStyle w:val="StyleUnderline"/>
        </w:rPr>
        <w:t>Its</w:t>
      </w:r>
      <w:r w:rsidRPr="009642F9">
        <w:rPr>
          <w:sz w:val="12"/>
        </w:rPr>
        <w:t xml:space="preserve"> unprecedented </w:t>
      </w:r>
      <w:r w:rsidRPr="002A3438">
        <w:rPr>
          <w:rStyle w:val="StyleUnderline"/>
        </w:rPr>
        <w:t>cyber-hacking</w:t>
      </w:r>
      <w:r w:rsidRPr="009642F9">
        <w:rPr>
          <w:sz w:val="12"/>
        </w:rPr>
        <w:t xml:space="preserve"> </w:t>
      </w:r>
      <w:r w:rsidRPr="002A3438">
        <w:rPr>
          <w:rStyle w:val="StyleUnderline"/>
        </w:rPr>
        <w:t>has skyrocketed</w:t>
      </w:r>
      <w:r w:rsidRPr="009642F9">
        <w:rPr>
          <w:sz w:val="12"/>
        </w:rPr>
        <w:t xml:space="preserve"> to the top of the agenda of Sino-American relations in recent weeks, while </w:t>
      </w:r>
      <w:r w:rsidRPr="002A3438">
        <w:rPr>
          <w:rStyle w:val="StyleUnderline"/>
        </w:rPr>
        <w:t>China’s domestic human rights situation</w:t>
      </w:r>
      <w:r w:rsidRPr="009642F9">
        <w:rPr>
          <w:sz w:val="12"/>
        </w:rPr>
        <w:t xml:space="preserve"> </w:t>
      </w:r>
      <w:r w:rsidRPr="002A3438">
        <w:rPr>
          <w:rStyle w:val="StyleUnderline"/>
        </w:rPr>
        <w:t>has been a</w:t>
      </w:r>
      <w:r w:rsidRPr="009642F9">
        <w:rPr>
          <w:sz w:val="12"/>
        </w:rPr>
        <w:t xml:space="preserve"> long-standing </w:t>
      </w:r>
      <w:r w:rsidRPr="002A3438">
        <w:rPr>
          <w:rStyle w:val="StyleUnderline"/>
        </w:rPr>
        <w:t>concern in the West</w:t>
      </w:r>
      <w:r w:rsidRPr="009642F9">
        <w:rPr>
          <w:sz w:val="12"/>
        </w:rPr>
        <w:t xml:space="preserve">. Underlying </w:t>
      </w:r>
      <w:r w:rsidRPr="002A3438">
        <w:rPr>
          <w:rStyle w:val="StyleUnderline"/>
        </w:rPr>
        <w:t>many of these complaints are China’s authoritarian political system and its business practices, which are opaque and riddled with corruption.</w:t>
      </w:r>
      <w:r w:rsidRPr="009642F9">
        <w:rPr>
          <w:sz w:val="12"/>
        </w:rPr>
        <w:t xml:space="preserve"> While trying to broaden their global operations, China’s multinational corporations often encounter substantial difficulties establishing themselves abroad and gaining global market share. China does not have a single corporate brand listed in the top 100 of the annual </w:t>
      </w:r>
      <w:proofErr w:type="spellStart"/>
      <w:r w:rsidRPr="009642F9">
        <w:rPr>
          <w:sz w:val="12"/>
        </w:rPr>
        <w:t>Businessweek</w:t>
      </w:r>
      <w:proofErr w:type="spellEnd"/>
      <w:r w:rsidRPr="009642F9">
        <w:rPr>
          <w:sz w:val="12"/>
        </w:rPr>
        <w:t>/</w:t>
      </w:r>
      <w:proofErr w:type="spellStart"/>
      <w:r w:rsidRPr="009642F9">
        <w:rPr>
          <w:sz w:val="12"/>
        </w:rPr>
        <w:t>Interbrand</w:t>
      </w:r>
      <w:proofErr w:type="spellEnd"/>
      <w:r w:rsidRPr="009642F9">
        <w:rPr>
          <w:sz w:val="12"/>
        </w:rPr>
        <w:t xml:space="preserve"> global rankings of respected corporate brands. </w:t>
      </w:r>
      <w:r w:rsidRPr="002A3438">
        <w:rPr>
          <w:rStyle w:val="StyleUnderline"/>
        </w:rPr>
        <w:t xml:space="preserve">Given China’s growth rates, its image might not seem to matter much. But it does. As a result of China’s declining image, its new president, Xi </w:t>
      </w:r>
      <w:proofErr w:type="spellStart"/>
      <w:r w:rsidRPr="002A3438">
        <w:rPr>
          <w:rStyle w:val="StyleUnderline"/>
        </w:rPr>
        <w:t>Jinping</w:t>
      </w:r>
      <w:proofErr w:type="spellEnd"/>
      <w:r w:rsidRPr="002A3438">
        <w:rPr>
          <w:rStyle w:val="StyleUnderline"/>
        </w:rPr>
        <w:t>, and his new foreign policy team face mounting foreign policy difficulties and challenges, both perceptually and substantively.</w:t>
      </w:r>
      <w:r w:rsidRPr="009642F9">
        <w:rPr>
          <w:sz w:val="12"/>
        </w:rPr>
        <w:t xml:space="preserve"> Mounting suspicions and growing frictions are part and parcel of being a global power. But China would be better advised to substantively engage foreign criticisms than to reflexively dismiss them or respond with unconvincing public-relations campaigns. There are any number of immediate steps China could take</w:t>
      </w:r>
      <w:r w:rsidRPr="002A3438">
        <w:rPr>
          <w:rStyle w:val="StyleUnderline"/>
        </w:rPr>
        <w:t>. It should work to halt its hacking. It should open its markets and reduce its trade surpluses, while restricting subsidies to its foreign investment and exports. It should protect intellectual property rights and ratify and adhere to the United Nations International Covenant on Civil and Political Rights, which commits its members to protect individual liberties.</w:t>
      </w:r>
      <w:r w:rsidRPr="009642F9">
        <w:rPr>
          <w:sz w:val="12"/>
        </w:rPr>
        <w:t xml:space="preserve"> </w:t>
      </w:r>
      <w:r w:rsidRPr="002A3438">
        <w:rPr>
          <w:rStyle w:val="StyleUnderline"/>
        </w:rPr>
        <w:t>In foreign policy, it should involve itself in multinational negotiations under the Law of the Sea Treaty to resolve its disputes in the South China Sea,</w:t>
      </w:r>
      <w:r w:rsidRPr="009642F9">
        <w:rPr>
          <w:sz w:val="12"/>
        </w:rPr>
        <w:t xml:space="preserve"> </w:t>
      </w:r>
      <w:r w:rsidRPr="002A3438">
        <w:rPr>
          <w:rStyle w:val="StyleUnderline"/>
        </w:rPr>
        <w:t xml:space="preserve">negotiate a settlement with </w:t>
      </w:r>
      <w:r w:rsidRPr="002A3438">
        <w:rPr>
          <w:rStyle w:val="StyleUnderline"/>
        </w:rPr>
        <w:lastRenderedPageBreak/>
        <w:t>Japan over its disputed islands and pressure North Korea and Iran to end their nuclear programs. It should also be transparent in its overseas aid programs and military budgets, and it should better respect sensitivities in developing countries over China’s extraction of natural resources.</w:t>
      </w:r>
      <w:r w:rsidRPr="009642F9">
        <w:rPr>
          <w:sz w:val="12"/>
        </w:rPr>
        <w:t xml:space="preserve"> Taking such steps would go much further toward enhancing China’s international image than the billions of dollars the country is currently pumping into its overseas propaganda efforts.</w:t>
      </w:r>
    </w:p>
    <w:p w:rsidR="00860917" w:rsidRDefault="00860917" w:rsidP="00860917">
      <w:pPr>
        <w:pStyle w:val="Heading4"/>
      </w:pPr>
      <w:r>
        <w:t>They trade-off with US Heg, which prevents multiple extinction scenarios – they cause war</w:t>
      </w:r>
    </w:p>
    <w:p w:rsidR="00860917" w:rsidRDefault="00860917" w:rsidP="00860917">
      <w:r w:rsidRPr="00593119">
        <w:rPr>
          <w:rStyle w:val="Style13ptBold"/>
        </w:rPr>
        <w:t>Art 12</w:t>
      </w:r>
    </w:p>
    <w:p w:rsidR="00860917" w:rsidRDefault="00860917" w:rsidP="00860917">
      <w:r>
        <w:t xml:space="preserve">[Dr. Robert J., Christian A. Herter Professor of International Relations at Brandeis University, May 2012, “America’s Path Grand Strategy for the Next Administration” Center for New American Security </w:t>
      </w:r>
      <w:hyperlink r:id="rId40" w:history="1">
        <w:r>
          <w:rPr>
            <w:rStyle w:val="Hyperlink"/>
          </w:rPr>
          <w:t>http://www.cnas.org/files/documents/publications/CNAS_AmericasPath_FontaineAndLord.pdf</w:t>
        </w:r>
      </w:hyperlink>
      <w:r>
        <w:t>]</w:t>
      </w:r>
    </w:p>
    <w:p w:rsidR="00860917" w:rsidRPr="00380345" w:rsidRDefault="00860917" w:rsidP="00860917"/>
    <w:p w:rsidR="00860917" w:rsidRDefault="00860917" w:rsidP="00860917">
      <w:pPr>
        <w:rPr>
          <w:sz w:val="16"/>
        </w:rPr>
      </w:pPr>
      <w:r w:rsidRPr="00384EF8">
        <w:rPr>
          <w:sz w:val="16"/>
        </w:rPr>
        <w:t xml:space="preserve">Why are these national interests crucial to </w:t>
      </w:r>
      <w:r w:rsidRPr="0012545E">
        <w:rPr>
          <w:rStyle w:val="StyleUnderline"/>
          <w:highlight w:val="yellow"/>
        </w:rPr>
        <w:t>the United States</w:t>
      </w:r>
      <w:r w:rsidRPr="00384EF8">
        <w:rPr>
          <w:sz w:val="16"/>
        </w:rPr>
        <w:t xml:space="preserve">? Clearly, the country </w:t>
      </w:r>
      <w:r w:rsidRPr="0012545E">
        <w:rPr>
          <w:rStyle w:val="StyleUnderline"/>
          <w:highlight w:val="yellow"/>
        </w:rPr>
        <w:t>must do all it can to protect</w:t>
      </w:r>
      <w:r w:rsidRPr="00384EF8">
        <w:rPr>
          <w:sz w:val="16"/>
        </w:rPr>
        <w:t xml:space="preserve"> the homeland </w:t>
      </w:r>
      <w:r w:rsidRPr="00384EF8">
        <w:rPr>
          <w:rStyle w:val="StyleUnderline"/>
        </w:rPr>
        <w:t>from</w:t>
      </w:r>
      <w:r w:rsidRPr="00384EF8">
        <w:rPr>
          <w:sz w:val="16"/>
        </w:rPr>
        <w:t xml:space="preserve"> attack – the prime directive of any grand strategy – especially from </w:t>
      </w:r>
      <w:r w:rsidRPr="0012545E">
        <w:rPr>
          <w:rStyle w:val="StyleUnderline"/>
          <w:highlight w:val="yellow"/>
        </w:rPr>
        <w:t xml:space="preserve">a </w:t>
      </w:r>
      <w:r w:rsidRPr="0012545E">
        <w:rPr>
          <w:rStyle w:val="Emphasis"/>
          <w:highlight w:val="yellow"/>
        </w:rPr>
        <w:t>WMD attack by a terrorist</w:t>
      </w:r>
      <w:r w:rsidRPr="0012545E">
        <w:rPr>
          <w:rStyle w:val="StyleUnderline"/>
          <w:highlight w:val="yellow"/>
        </w:rPr>
        <w:t xml:space="preserve"> group</w:t>
      </w:r>
      <w:r w:rsidRPr="00384EF8">
        <w:rPr>
          <w:rStyle w:val="StyleUnderline"/>
        </w:rPr>
        <w:t xml:space="preserve"> </w:t>
      </w:r>
      <w:r w:rsidRPr="0012545E">
        <w:rPr>
          <w:rStyle w:val="StyleUnderline"/>
          <w:highlight w:val="yellow"/>
        </w:rPr>
        <w:t>or a</w:t>
      </w:r>
      <w:r w:rsidRPr="00384EF8">
        <w:rPr>
          <w:sz w:val="16"/>
        </w:rPr>
        <w:t xml:space="preserve"> devastating state-sponsored </w:t>
      </w:r>
      <w:proofErr w:type="spellStart"/>
      <w:r w:rsidRPr="0012545E">
        <w:rPr>
          <w:rStyle w:val="Emphasis"/>
          <w:highlight w:val="yellow"/>
        </w:rPr>
        <w:t>cyber attack</w:t>
      </w:r>
      <w:proofErr w:type="spellEnd"/>
      <w:r w:rsidRPr="00384EF8">
        <w:rPr>
          <w:sz w:val="16"/>
        </w:rPr>
        <w:t xml:space="preserve">. It is also in America’s interest to </w:t>
      </w:r>
      <w:r w:rsidRPr="00384EF8">
        <w:rPr>
          <w:rStyle w:val="StyleUnderline"/>
        </w:rPr>
        <w:t>preserve</w:t>
      </w:r>
      <w:r w:rsidRPr="00384EF8">
        <w:rPr>
          <w:sz w:val="16"/>
        </w:rPr>
        <w:t xml:space="preserve"> as deep a </w:t>
      </w:r>
      <w:r w:rsidRPr="00384EF8">
        <w:rPr>
          <w:rStyle w:val="StyleUnderline"/>
        </w:rPr>
        <w:t>peace</w:t>
      </w:r>
      <w:r w:rsidRPr="00384EF8">
        <w:rPr>
          <w:sz w:val="16"/>
        </w:rPr>
        <w:t xml:space="preserve"> as possible </w:t>
      </w:r>
      <w:r w:rsidRPr="00384EF8">
        <w:rPr>
          <w:rStyle w:val="StyleUnderline"/>
        </w:rPr>
        <w:t>among</w:t>
      </w:r>
      <w:r w:rsidRPr="00384EF8">
        <w:rPr>
          <w:sz w:val="16"/>
        </w:rPr>
        <w:t xml:space="preserve"> the great </w:t>
      </w:r>
      <w:r w:rsidRPr="00384EF8">
        <w:rPr>
          <w:rStyle w:val="Emphasis"/>
        </w:rPr>
        <w:t>Eurasian powers</w:t>
      </w:r>
      <w:r w:rsidRPr="00384EF8">
        <w:rPr>
          <w:sz w:val="16"/>
        </w:rPr>
        <w:t xml:space="preserve"> because </w:t>
      </w:r>
      <w:r w:rsidRPr="00384EF8">
        <w:rPr>
          <w:rStyle w:val="StyleUnderline"/>
        </w:rPr>
        <w:t>any war among them would be deeply destabilizing</w:t>
      </w:r>
      <w:r w:rsidRPr="00384EF8">
        <w:rPr>
          <w:sz w:val="16"/>
        </w:rPr>
        <w:t xml:space="preserve"> and costly </w:t>
      </w:r>
      <w:r w:rsidRPr="00384EF8">
        <w:rPr>
          <w:rStyle w:val="StyleUnderline"/>
        </w:rPr>
        <w:t>and would risk drawing in the United States</w:t>
      </w:r>
      <w:r w:rsidRPr="00384EF8">
        <w:rPr>
          <w:sz w:val="16"/>
        </w:rPr>
        <w:t xml:space="preserve"> in one way or another. </w:t>
      </w:r>
      <w:r w:rsidRPr="00384EF8">
        <w:rPr>
          <w:rStyle w:val="StyleUnderline"/>
        </w:rPr>
        <w:t xml:space="preserve">The </w:t>
      </w:r>
      <w:r w:rsidRPr="0012545E">
        <w:rPr>
          <w:rStyle w:val="StyleUnderline"/>
          <w:highlight w:val="yellow"/>
        </w:rPr>
        <w:t>United States</w:t>
      </w:r>
      <w:r w:rsidRPr="00384EF8">
        <w:rPr>
          <w:rStyle w:val="StyleUnderline"/>
        </w:rPr>
        <w:t xml:space="preserve"> also </w:t>
      </w:r>
      <w:r w:rsidRPr="0012545E">
        <w:rPr>
          <w:rStyle w:val="StyleUnderline"/>
          <w:highlight w:val="yellow"/>
        </w:rPr>
        <w:t>has a vested interest in avoiding intense security competitions</w:t>
      </w:r>
      <w:r w:rsidRPr="00384EF8">
        <w:rPr>
          <w:rStyle w:val="StyleUnderline"/>
        </w:rPr>
        <w:t xml:space="preserve"> among these states because </w:t>
      </w:r>
      <w:r w:rsidRPr="0012545E">
        <w:rPr>
          <w:rStyle w:val="StyleUnderline"/>
          <w:highlight w:val="yellow"/>
        </w:rPr>
        <w:t xml:space="preserve">such </w:t>
      </w:r>
      <w:r w:rsidRPr="0012545E">
        <w:rPr>
          <w:rStyle w:val="Emphasis"/>
          <w:highlight w:val="yellow"/>
        </w:rPr>
        <w:t>competitions could lead</w:t>
      </w:r>
      <w:r w:rsidRPr="00384EF8">
        <w:rPr>
          <w:rStyle w:val="StyleUnderline"/>
        </w:rPr>
        <w:t xml:space="preserve"> </w:t>
      </w:r>
      <w:r w:rsidRPr="00384EF8">
        <w:rPr>
          <w:sz w:val="16"/>
        </w:rPr>
        <w:t>those</w:t>
      </w:r>
      <w:r w:rsidRPr="00384EF8">
        <w:rPr>
          <w:rStyle w:val="StyleUnderline"/>
        </w:rPr>
        <w:t xml:space="preserve"> </w:t>
      </w:r>
      <w:r w:rsidRPr="0012545E">
        <w:rPr>
          <w:rStyle w:val="Emphasis"/>
          <w:highlight w:val="yellow"/>
        </w:rPr>
        <w:t>states to acquire WMD</w:t>
      </w:r>
      <w:r w:rsidRPr="00384EF8">
        <w:rPr>
          <w:rStyle w:val="StyleUnderline"/>
        </w:rPr>
        <w:t>.</w:t>
      </w:r>
      <w:r w:rsidRPr="00384EF8">
        <w:rPr>
          <w:sz w:val="16"/>
        </w:rPr>
        <w:t xml:space="preserve"> </w:t>
      </w:r>
      <w:r w:rsidRPr="00384EF8">
        <w:rPr>
          <w:rStyle w:val="StyleUnderline"/>
        </w:rPr>
        <w:t xml:space="preserve">Assured access to oil supplies for air, sea and land transportation is essential to the </w:t>
      </w:r>
      <w:r w:rsidRPr="00384EF8">
        <w:rPr>
          <w:rStyle w:val="Emphasis"/>
        </w:rPr>
        <w:t>global economy</w:t>
      </w:r>
      <w:r w:rsidRPr="00384EF8">
        <w:rPr>
          <w:rStyle w:val="StyleUnderline"/>
        </w:rPr>
        <w:t xml:space="preserve"> until the world can wean itself off its heavy dependence </w:t>
      </w:r>
      <w:r w:rsidRPr="00384EF8">
        <w:rPr>
          <w:sz w:val="16"/>
        </w:rPr>
        <w:t xml:space="preserve">on oil for transportation, something that is going to take decades, even with the greater push to switch to renewable energy sources. 11 </w:t>
      </w:r>
      <w:r w:rsidRPr="00384EF8">
        <w:rPr>
          <w:rStyle w:val="StyleUnderline"/>
        </w:rPr>
        <w:t xml:space="preserve">An open economic order contributes to U.S. prosperity, but it also contributes to </w:t>
      </w:r>
      <w:r w:rsidRPr="00384EF8">
        <w:rPr>
          <w:rStyle w:val="Emphasis"/>
        </w:rPr>
        <w:t>global economic growth</w:t>
      </w:r>
      <w:r w:rsidRPr="00384EF8">
        <w:rPr>
          <w:rStyle w:val="StyleUnderline"/>
        </w:rPr>
        <w:t xml:space="preserve"> and prosperity, both of which help promote peace.</w:t>
      </w:r>
      <w:r w:rsidRPr="00384EF8">
        <w:rPr>
          <w:sz w:val="16"/>
        </w:rPr>
        <w:t xml:space="preserve"> </w:t>
      </w:r>
      <w:r w:rsidRPr="0012545E">
        <w:rPr>
          <w:rStyle w:val="Emphasis"/>
          <w:highlight w:val="yellow"/>
        </w:rPr>
        <w:t>Spreading democracy</w:t>
      </w:r>
      <w:r w:rsidRPr="00384EF8">
        <w:rPr>
          <w:rStyle w:val="StyleUnderline"/>
        </w:rPr>
        <w:t xml:space="preserve"> </w:t>
      </w:r>
      <w:r w:rsidRPr="00384EF8">
        <w:rPr>
          <w:sz w:val="16"/>
        </w:rPr>
        <w:t>and the rule of law within states will make for a more peaceful and prosperous world and</w:t>
      </w:r>
      <w:r w:rsidRPr="00384EF8">
        <w:rPr>
          <w:rStyle w:val="StyleUnderline"/>
        </w:rPr>
        <w:t xml:space="preserve"> </w:t>
      </w:r>
      <w:r w:rsidRPr="0012545E">
        <w:rPr>
          <w:rStyle w:val="StyleUnderline"/>
          <w:highlight w:val="yellow"/>
        </w:rPr>
        <w:t xml:space="preserve">will also </w:t>
      </w:r>
      <w:r w:rsidRPr="0012545E">
        <w:rPr>
          <w:rStyle w:val="Emphasis"/>
          <w:highlight w:val="yellow"/>
        </w:rPr>
        <w:t xml:space="preserve">lessen the need for </w:t>
      </w:r>
      <w:r w:rsidRPr="0012545E">
        <w:rPr>
          <w:rStyle w:val="StyleUnderline"/>
          <w:highlight w:val="yellow"/>
        </w:rPr>
        <w:t xml:space="preserve">costly military </w:t>
      </w:r>
      <w:r w:rsidRPr="0012545E">
        <w:rPr>
          <w:rStyle w:val="Emphasis"/>
          <w:highlight w:val="yellow"/>
        </w:rPr>
        <w:t>interventions</w:t>
      </w:r>
      <w:r w:rsidRPr="00384EF8">
        <w:rPr>
          <w:sz w:val="16"/>
        </w:rPr>
        <w:t xml:space="preserve"> because democracies are less likely than </w:t>
      </w:r>
      <w:proofErr w:type="spellStart"/>
      <w:r w:rsidRPr="00384EF8">
        <w:rPr>
          <w:sz w:val="16"/>
        </w:rPr>
        <w:t>nondemocracies</w:t>
      </w:r>
      <w:proofErr w:type="spellEnd"/>
      <w:r w:rsidRPr="00384EF8">
        <w:rPr>
          <w:sz w:val="16"/>
        </w:rPr>
        <w:t xml:space="preserve"> to commit human rights abuses against their own populaces. Finally, </w:t>
      </w:r>
      <w:r w:rsidRPr="00384EF8">
        <w:rPr>
          <w:rStyle w:val="Emphasis"/>
        </w:rPr>
        <w:t xml:space="preserve">averting severe climate change </w:t>
      </w:r>
      <w:r w:rsidRPr="00384EF8">
        <w:rPr>
          <w:sz w:val="16"/>
        </w:rPr>
        <w:t xml:space="preserve">is in the best interest of the United States because of the risks involved in kicking the earth into a new, irreversible and adverse climatic state (even though under moderate </w:t>
      </w:r>
      <w:proofErr w:type="spellStart"/>
      <w:r w:rsidRPr="00384EF8">
        <w:rPr>
          <w:sz w:val="16"/>
        </w:rPr>
        <w:t>climatechange</w:t>
      </w:r>
      <w:proofErr w:type="spellEnd"/>
      <w:r w:rsidRPr="00384EF8">
        <w:rPr>
          <w:sz w:val="16"/>
        </w:rPr>
        <w:t xml:space="preserve"> scenarios, the United States will suffer less than developing states and many of the other great powers). </w:t>
      </w:r>
      <w:r w:rsidRPr="00384EF8">
        <w:rPr>
          <w:rStyle w:val="StyleUnderline"/>
        </w:rPr>
        <w:t xml:space="preserve">After presenting these national interests, I </w:t>
      </w:r>
      <w:r w:rsidRPr="0012545E">
        <w:rPr>
          <w:rStyle w:val="StyleUnderline"/>
          <w:highlight w:val="yellow"/>
        </w:rPr>
        <w:t xml:space="preserve">proposed that a </w:t>
      </w:r>
      <w:r w:rsidRPr="0012545E">
        <w:rPr>
          <w:rStyle w:val="Emphasis"/>
          <w:highlight w:val="yellow"/>
        </w:rPr>
        <w:t>forward defense posture</w:t>
      </w:r>
      <w:r w:rsidRPr="0012545E">
        <w:rPr>
          <w:sz w:val="16"/>
          <w:highlight w:val="yellow"/>
        </w:rPr>
        <w:t xml:space="preserve"> –</w:t>
      </w:r>
      <w:r w:rsidRPr="00384EF8">
        <w:rPr>
          <w:sz w:val="16"/>
        </w:rPr>
        <w:t xml:space="preserve"> </w:t>
      </w:r>
      <w:r w:rsidRPr="00384EF8">
        <w:rPr>
          <w:rStyle w:val="StyleUnderline"/>
        </w:rPr>
        <w:t>retaining America’s key alliances and deploying American troops abroad, both onshore and afloat in</w:t>
      </w:r>
      <w:r w:rsidRPr="00384EF8">
        <w:rPr>
          <w:sz w:val="16"/>
        </w:rPr>
        <w:t xml:space="preserve"> three </w:t>
      </w:r>
      <w:r w:rsidRPr="00384EF8">
        <w:rPr>
          <w:rStyle w:val="StyleUnderline"/>
        </w:rPr>
        <w:t>key regions</w:t>
      </w:r>
      <w:r w:rsidRPr="00384EF8">
        <w:rPr>
          <w:sz w:val="16"/>
        </w:rPr>
        <w:t xml:space="preserve"> (East Asia, the Middle East and Europe) – </w:t>
      </w:r>
      <w:r w:rsidRPr="0012545E">
        <w:rPr>
          <w:rStyle w:val="StyleUnderline"/>
          <w:highlight w:val="yellow"/>
        </w:rPr>
        <w:t xml:space="preserve">would better realize and protect these interests than would a grand strategy of </w:t>
      </w:r>
      <w:r w:rsidRPr="0012545E">
        <w:rPr>
          <w:rStyle w:val="Emphasis"/>
          <w:highlight w:val="yellow"/>
        </w:rPr>
        <w:t>isolationism or offshore balancing</w:t>
      </w:r>
      <w:r w:rsidRPr="00384EF8">
        <w:rPr>
          <w:sz w:val="16"/>
        </w:rPr>
        <w:t xml:space="preserve">, both of which entail America ending its military alliances and bringing its troops home. In my usage, both isolationism and offshore balancing are strategies in which the United States would have no standing military commitments in peacetime to defend other states and no forward bases abroad. 12 The U.S. Navy might steam the seven seas, but all other U.S. troops would be at home, and there would be no standing military alliances or permanent overseas military bases. 13 Forward defense requires bases abroad and allies. Therefore, selective engagement argues for retaining key American alliances, not only because they enable </w:t>
      </w:r>
      <w:r w:rsidRPr="0012545E">
        <w:rPr>
          <w:rStyle w:val="StyleUnderline"/>
          <w:highlight w:val="yellow"/>
        </w:rPr>
        <w:t>a forward defense posture</w:t>
      </w:r>
      <w:r w:rsidRPr="00384EF8">
        <w:rPr>
          <w:sz w:val="16"/>
        </w:rPr>
        <w:t xml:space="preserve"> but also because they are tools of political management and </w:t>
      </w:r>
      <w:r w:rsidRPr="0012545E">
        <w:rPr>
          <w:rStyle w:val="StyleUnderline"/>
          <w:highlight w:val="yellow"/>
        </w:rPr>
        <w:t>enhance cooperative solutions to regional security issues</w:t>
      </w:r>
      <w:r w:rsidRPr="00384EF8">
        <w:rPr>
          <w:sz w:val="16"/>
        </w:rPr>
        <w:t xml:space="preserve">. In this view, key alliances retain enduring value. They ensure U.S. access to overseas bases where needed, facilitate joint training in peacetime (and, consequently, joint operations in wartime), promote transparency and a more open security dialogue, and help to structure expectations and develop shared attitudes about problem solving. </w:t>
      </w:r>
      <w:r w:rsidRPr="00384EF8">
        <w:rPr>
          <w:rStyle w:val="StyleUnderline"/>
        </w:rPr>
        <w:t>Standing alliances</w:t>
      </w:r>
      <w:r w:rsidRPr="00384EF8">
        <w:rPr>
          <w:sz w:val="16"/>
        </w:rPr>
        <w:t xml:space="preserve"> clearly experience difficulties and conflicts among their members, but they </w:t>
      </w:r>
      <w:r w:rsidRPr="00384EF8">
        <w:rPr>
          <w:rStyle w:val="StyleUnderline"/>
        </w:rPr>
        <w:t>are</w:t>
      </w:r>
      <w:r w:rsidRPr="00384EF8">
        <w:rPr>
          <w:sz w:val="16"/>
        </w:rPr>
        <w:t xml:space="preserve"> generally more </w:t>
      </w:r>
      <w:r w:rsidRPr="00384EF8">
        <w:rPr>
          <w:rStyle w:val="StyleUnderline"/>
        </w:rPr>
        <w:t>reliable tools for projecting power into key regions</w:t>
      </w:r>
      <w:r w:rsidRPr="00384EF8">
        <w:rPr>
          <w:sz w:val="16"/>
        </w:rPr>
        <w:t xml:space="preserve"> than are ad hoc, informal arrangements (although those can also be useful under certain conditions). I favor an </w:t>
      </w:r>
      <w:r w:rsidRPr="00384EF8">
        <w:rPr>
          <w:rStyle w:val="StyleUnderline"/>
        </w:rPr>
        <w:t>in-theater military presence</w:t>
      </w:r>
      <w:r w:rsidRPr="00384EF8">
        <w:rPr>
          <w:sz w:val="16"/>
        </w:rPr>
        <w:t xml:space="preserve">, either afloat or onshore because, in my view, America’s regional </w:t>
      </w:r>
      <w:r w:rsidRPr="00384EF8">
        <w:rPr>
          <w:rStyle w:val="StyleUnderline"/>
        </w:rPr>
        <w:t>alliances retain greater credibility</w:t>
      </w:r>
      <w:r w:rsidRPr="00384EF8">
        <w:rPr>
          <w:sz w:val="16"/>
        </w:rPr>
        <w:t xml:space="preserve"> – </w:t>
      </w:r>
      <w:r w:rsidRPr="00384EF8">
        <w:rPr>
          <w:rStyle w:val="StyleUnderline"/>
        </w:rPr>
        <w:t>and are</w:t>
      </w:r>
      <w:r w:rsidRPr="00384EF8">
        <w:rPr>
          <w:sz w:val="16"/>
        </w:rPr>
        <w:t xml:space="preserve"> therefore </w:t>
      </w:r>
      <w:r w:rsidRPr="00384EF8">
        <w:rPr>
          <w:rStyle w:val="StyleUnderline"/>
        </w:rPr>
        <w:t>stronger for reassurance and deterrence</w:t>
      </w:r>
      <w:r w:rsidRPr="00384EF8">
        <w:rPr>
          <w:sz w:val="16"/>
        </w:rPr>
        <w:t xml:space="preserve"> purposes – </w:t>
      </w:r>
      <w:proofErr w:type="gramStart"/>
      <w:r w:rsidRPr="00384EF8">
        <w:rPr>
          <w:rStyle w:val="StyleUnderline"/>
        </w:rPr>
        <w:t>with</w:t>
      </w:r>
      <w:proofErr w:type="gramEnd"/>
      <w:r w:rsidRPr="00384EF8">
        <w:rPr>
          <w:rStyle w:val="StyleUnderline"/>
        </w:rPr>
        <w:t xml:space="preserve"> some U.S. forces in a region than with U.S. military guarantees but no forces in the region</w:t>
      </w:r>
      <w:r w:rsidRPr="00384EF8">
        <w:rPr>
          <w:sz w:val="16"/>
        </w:rPr>
        <w:t xml:space="preserve">. </w:t>
      </w:r>
      <w:r w:rsidRPr="00384EF8">
        <w:rPr>
          <w:rStyle w:val="Emphasis"/>
        </w:rPr>
        <w:t>Credibility</w:t>
      </w:r>
      <w:r w:rsidRPr="00384EF8">
        <w:rPr>
          <w:rStyle w:val="StyleUnderline"/>
        </w:rPr>
        <w:t xml:space="preserve"> is a function of will and capability. In-theater forces enhance capability but are probably more important for what they signify about will</w:t>
      </w:r>
      <w:r w:rsidRPr="00384EF8">
        <w:rPr>
          <w:sz w:val="16"/>
        </w:rPr>
        <w:t xml:space="preserve">. Such </w:t>
      </w:r>
      <w:r w:rsidRPr="00384EF8">
        <w:rPr>
          <w:rStyle w:val="StyleUnderline"/>
        </w:rPr>
        <w:t>forces are tangible and</w:t>
      </w:r>
      <w:r w:rsidRPr="00384EF8">
        <w:rPr>
          <w:sz w:val="16"/>
        </w:rPr>
        <w:t xml:space="preserve">, therefore, </w:t>
      </w:r>
      <w:r w:rsidRPr="00384EF8">
        <w:rPr>
          <w:rStyle w:val="StyleUnderline"/>
        </w:rPr>
        <w:t>more</w:t>
      </w:r>
      <w:r w:rsidRPr="00384EF8">
        <w:rPr>
          <w:sz w:val="16"/>
        </w:rPr>
        <w:t xml:space="preserve"> politically </w:t>
      </w:r>
      <w:r w:rsidRPr="00384EF8">
        <w:rPr>
          <w:rStyle w:val="StyleUnderline"/>
        </w:rPr>
        <w:t>salient</w:t>
      </w:r>
      <w:r w:rsidRPr="00384EF8">
        <w:rPr>
          <w:sz w:val="16"/>
        </w:rPr>
        <w:t xml:space="preserve"> as manifestations of political will </w:t>
      </w:r>
      <w:r w:rsidRPr="00384EF8">
        <w:rPr>
          <w:rStyle w:val="StyleUnderline"/>
        </w:rPr>
        <w:t>than</w:t>
      </w:r>
      <w:r w:rsidRPr="00384EF8">
        <w:rPr>
          <w:sz w:val="16"/>
        </w:rPr>
        <w:t xml:space="preserve"> simple </w:t>
      </w:r>
      <w:r w:rsidRPr="00384EF8">
        <w:rPr>
          <w:rStyle w:val="StyleUnderline"/>
        </w:rPr>
        <w:t>pledges on paper would be</w:t>
      </w:r>
      <w:r w:rsidRPr="00384EF8">
        <w:rPr>
          <w:sz w:val="16"/>
        </w:rPr>
        <w:t xml:space="preserve">. In-theater forces are akin to actions speaking louder than words. Finally, </w:t>
      </w:r>
      <w:r w:rsidRPr="0012545E">
        <w:rPr>
          <w:rStyle w:val="StyleUnderline"/>
          <w:highlight w:val="yellow"/>
        </w:rPr>
        <w:t xml:space="preserve">the </w:t>
      </w:r>
      <w:r w:rsidRPr="0012545E">
        <w:rPr>
          <w:rStyle w:val="StyleUnderline"/>
          <w:highlight w:val="yellow"/>
        </w:rPr>
        <w:lastRenderedPageBreak/>
        <w:t xml:space="preserve">United States must continue to provide </w:t>
      </w:r>
      <w:r w:rsidRPr="0012545E">
        <w:rPr>
          <w:rStyle w:val="Emphasis"/>
          <w:highlight w:val="yellow"/>
        </w:rPr>
        <w:t>global leadership</w:t>
      </w:r>
      <w:r w:rsidRPr="0012545E">
        <w:rPr>
          <w:sz w:val="16"/>
          <w:highlight w:val="yellow"/>
        </w:rPr>
        <w:t xml:space="preserve">. </w:t>
      </w:r>
      <w:r w:rsidRPr="0012545E">
        <w:rPr>
          <w:rStyle w:val="StyleUnderline"/>
          <w:highlight w:val="yellow"/>
        </w:rPr>
        <w:t>Without such leadership</w:t>
      </w:r>
      <w:r w:rsidRPr="00384EF8">
        <w:rPr>
          <w:sz w:val="16"/>
        </w:rPr>
        <w:t xml:space="preserve">, solutions to </w:t>
      </w:r>
      <w:r w:rsidRPr="0012545E">
        <w:rPr>
          <w:rStyle w:val="StyleUnderline"/>
          <w:highlight w:val="yellow"/>
        </w:rPr>
        <w:t>global collective action</w:t>
      </w:r>
      <w:r w:rsidRPr="00384EF8">
        <w:rPr>
          <w:sz w:val="16"/>
        </w:rPr>
        <w:t xml:space="preserve"> problems – whether they involve security or </w:t>
      </w:r>
      <w:proofErr w:type="spellStart"/>
      <w:r w:rsidRPr="00384EF8">
        <w:rPr>
          <w:sz w:val="16"/>
        </w:rPr>
        <w:t>nonsecurity</w:t>
      </w:r>
      <w:proofErr w:type="spellEnd"/>
      <w:r w:rsidRPr="00384EF8">
        <w:rPr>
          <w:sz w:val="16"/>
        </w:rPr>
        <w:t xml:space="preserve"> issues – </w:t>
      </w:r>
      <w:r w:rsidRPr="0012545E">
        <w:rPr>
          <w:rStyle w:val="StyleUnderline"/>
          <w:highlight w:val="yellow"/>
        </w:rPr>
        <w:t>are unlikely to arise</w:t>
      </w:r>
      <w:r w:rsidRPr="00384EF8">
        <w:rPr>
          <w:rStyle w:val="StyleUnderline"/>
        </w:rPr>
        <w:t>.</w:t>
      </w:r>
      <w:r w:rsidRPr="00384EF8">
        <w:rPr>
          <w:sz w:val="16"/>
        </w:rPr>
        <w:t xml:space="preserve"> International politics is still organized around the state model; consequently, states remain the primary, although certainly not the only, actors in world politics. </w:t>
      </w:r>
      <w:r w:rsidRPr="00384EF8">
        <w:rPr>
          <w:rStyle w:val="StyleUnderline"/>
        </w:rPr>
        <w:t>The United States</w:t>
      </w:r>
      <w:r w:rsidRPr="00384EF8">
        <w:rPr>
          <w:sz w:val="16"/>
        </w:rPr>
        <w:t xml:space="preserve"> is, and </w:t>
      </w:r>
      <w:r w:rsidRPr="00384EF8">
        <w:rPr>
          <w:rStyle w:val="StyleUnderline"/>
        </w:rPr>
        <w:t>will continue</w:t>
      </w:r>
      <w:r w:rsidRPr="00384EF8">
        <w:rPr>
          <w:sz w:val="16"/>
        </w:rPr>
        <w:t xml:space="preserve"> for some time </w:t>
      </w:r>
      <w:r w:rsidRPr="00384EF8">
        <w:rPr>
          <w:rStyle w:val="StyleUnderline"/>
        </w:rPr>
        <w:t>to be, the world’s most powerful state;</w:t>
      </w:r>
      <w:r w:rsidRPr="00384EF8">
        <w:rPr>
          <w:sz w:val="16"/>
        </w:rPr>
        <w:t xml:space="preserve"> therefore, </w:t>
      </w:r>
      <w:r w:rsidRPr="00384EF8">
        <w:rPr>
          <w:rStyle w:val="StyleUnderline"/>
        </w:rPr>
        <w:t>its actions and inactions strongly influence whether international initiatives will succeed or fail</w:t>
      </w:r>
      <w:r w:rsidRPr="00384EF8">
        <w:rPr>
          <w:sz w:val="16"/>
        </w:rPr>
        <w:t>. If the leader does not lead, things do not get done. By the same token, however, the leader cannot get others to follow unless it takes the interests of allies and other important parties into account when formulating policies and taking action, instead of simply consulting after it has decided on a course of action. Thus, although the United States has to lead, it also has to avoid excessive unilateralism</w:t>
      </w:r>
    </w:p>
    <w:p w:rsidR="00860917" w:rsidRPr="009642F9" w:rsidRDefault="00860917" w:rsidP="009642F9">
      <w:pPr>
        <w:rPr>
          <w:sz w:val="12"/>
        </w:rPr>
      </w:pPr>
    </w:p>
    <w:p w:rsidR="009642F9" w:rsidRDefault="009642F9" w:rsidP="00E2021A">
      <w:pPr>
        <w:pStyle w:val="Heading4"/>
      </w:pPr>
      <w:r>
        <w:t>US/China competition causes a global nuclear war</w:t>
      </w:r>
    </w:p>
    <w:p w:rsidR="009642F9" w:rsidRDefault="009642F9" w:rsidP="009642F9">
      <w:pPr>
        <w:rPr>
          <w:rStyle w:val="Style13ptBold"/>
        </w:rPr>
      </w:pPr>
      <w:r>
        <w:rPr>
          <w:rStyle w:val="Style13ptBold"/>
        </w:rPr>
        <w:t>Farley 14</w:t>
      </w:r>
    </w:p>
    <w:p w:rsidR="009642F9" w:rsidRPr="00560D64" w:rsidRDefault="009642F9" w:rsidP="009642F9">
      <w:r>
        <w:t>[Robert, assistant professor at the Patterson School of Diplomacy and International Commerce, “Asia’s Greatest Fear”, 6-9-14, The Nation Interest, http://nationalinterest.org/feature/asia-flames-us-china-war-10621]</w:t>
      </w:r>
    </w:p>
    <w:p w:rsidR="009642F9" w:rsidRPr="009642F9" w:rsidRDefault="009642F9" w:rsidP="009642F9">
      <w:pPr>
        <w:rPr>
          <w:sz w:val="12"/>
        </w:rPr>
      </w:pPr>
      <w:r w:rsidRPr="00F861AD">
        <w:rPr>
          <w:rStyle w:val="StyleUnderline"/>
        </w:rPr>
        <w:t>A war between the United States and China would transform</w:t>
      </w:r>
      <w:r w:rsidRPr="009642F9">
        <w:rPr>
          <w:sz w:val="12"/>
        </w:rPr>
        <w:t xml:space="preserve"> some </w:t>
      </w:r>
      <w:r w:rsidRPr="002C7DBE">
        <w:rPr>
          <w:rStyle w:val="StyleUnderline"/>
        </w:rPr>
        <w:t>aspects of the geopolitics of East</w:t>
      </w:r>
      <w:r w:rsidRPr="00F861AD">
        <w:rPr>
          <w:rStyle w:val="StyleUnderline"/>
        </w:rPr>
        <w:t xml:space="preserve"> Asia</w:t>
      </w:r>
      <w:r w:rsidRPr="009642F9">
        <w:rPr>
          <w:sz w:val="12"/>
        </w:rPr>
        <w:t xml:space="preserve">, </w:t>
      </w:r>
      <w:r w:rsidRPr="00F861AD">
        <w:rPr>
          <w:rStyle w:val="StyleUnderline"/>
        </w:rPr>
        <w:t>but would also leave many crucial factors unchanged</w:t>
      </w:r>
      <w:r w:rsidRPr="009642F9">
        <w:rPr>
          <w:sz w:val="12"/>
        </w:rPr>
        <w:t xml:space="preserve">. Tragically, </w:t>
      </w:r>
      <w:r w:rsidRPr="00F861AD">
        <w:rPr>
          <w:rStyle w:val="StyleUnderline"/>
        </w:rPr>
        <w:t xml:space="preserve">a conflict between China and the US might be remembered </w:t>
      </w:r>
      <w:r w:rsidRPr="00D91CE6">
        <w:rPr>
          <w:rStyle w:val="StyleUnderline"/>
          <w:sz w:val="14"/>
          <w:szCs w:val="14"/>
        </w:rPr>
        <w:t xml:space="preserve">only </w:t>
      </w:r>
      <w:r w:rsidRPr="00F861AD">
        <w:rPr>
          <w:rStyle w:val="StyleUnderline"/>
        </w:rPr>
        <w:t>as</w:t>
      </w:r>
      <w:r w:rsidRPr="009642F9">
        <w:rPr>
          <w:sz w:val="12"/>
        </w:rPr>
        <w:t xml:space="preserve"> “</w:t>
      </w:r>
      <w:r w:rsidRPr="005F02A0">
        <w:rPr>
          <w:rStyle w:val="StyleUnderline"/>
        </w:rPr>
        <w:t>The First Sino-American War</w:t>
      </w:r>
      <w:r w:rsidRPr="009642F9">
        <w:rPr>
          <w:sz w:val="12"/>
        </w:rPr>
        <w:t xml:space="preserve">.” How the War Would Start Fifteen years ago, the only answers to “How would a war between the People’s Republic of China and the United States start?” involved disputes over Taiwan or North Korea. A Taiwanese declaration of independence, a North Korean attack on South Korea, or some similar triggering event would force the PRC and the US reluctantly into war. This has changed. </w:t>
      </w:r>
      <w:r w:rsidRPr="005F02A0">
        <w:rPr>
          <w:rStyle w:val="StyleUnderline"/>
        </w:rPr>
        <w:t>The expansion of Chinese interests and capabilities means that we can envision several different scenarios in which direct military conflict between China and the United States might begin</w:t>
      </w:r>
      <w:r w:rsidRPr="009642F9">
        <w:rPr>
          <w:sz w:val="12"/>
        </w:rPr>
        <w:t xml:space="preserve">. These still include a Taiwan scenario and North Korea scenario, but now also involve disputes in the East and South China Seas, as well as potential conflict with India along the Tibetan border. </w:t>
      </w:r>
      <w:r w:rsidRPr="005F02A0">
        <w:rPr>
          <w:rStyle w:val="StyleUnderline"/>
        </w:rPr>
        <w:t>The underlying factors are the growth of Chinese power, Chinese dissatisfaction with the US-led regional security system, and US alliance commitments to a variety of regional states. As long as these factors hold, the possibility for war will endure.</w:t>
      </w:r>
      <w:r w:rsidRPr="009642F9">
        <w:rPr>
          <w:sz w:val="12"/>
        </w:rPr>
        <w:t xml:space="preserve"> Whatever the trigger, the war does not begin with a US pre-emptive attack against Chinese fleet, air, and land-based installations. Although the US military would prefer to engage and destroy Chinese anti-access assets before they can target US planes, bases, and ships, it is extremely difficult to envisage a scenario in which the United States decides to pay the political costs associated with climbing the ladder of escalation. Instead, the United States needs to prepare to absorb the first blow. This doesn’t necessarily mean that the U.S. Navy (USN) and U.S. Air Force (USAF) have to wait for Chinese missiles to rain down upon them, but the United States will almost certainly require some clear, public signal of Chinese intent to escalate to high-intensity, conventional military combat before it can begin engaging Chinese forces. If the history of World War I gives any indication, the PLA will not allow the United States to fully mobilize in order to either launch a first strike, or properly prepare to receive a first blow. At the same time, a “bolt from the blue” strike is unlikely. Instead, a brewing crisis will steadily escalate over a few incidents, finally triggering a set of steps on the part of the US military that indicate to Beijing that Washington is genuinely prepared for war. These steps will include surging carrier groups, shifting deployment to Asia from Europe and the Middle East, and moving fighter squadrons towards the Pacific. At this moment, China will need to decide whether to push forward or back down. On the economic side, </w:t>
      </w:r>
      <w:r w:rsidRPr="005F02A0">
        <w:rPr>
          <w:rStyle w:val="StyleUnderline"/>
        </w:rPr>
        <w:t>Beijing and Washington will both press for sanctions (the US effort will likely involve a multilateral effort</w:t>
      </w:r>
      <w:r w:rsidRPr="009642F9">
        <w:rPr>
          <w:sz w:val="12"/>
        </w:rPr>
        <w:t xml:space="preserve">), </w:t>
      </w:r>
      <w:r w:rsidRPr="005F02A0">
        <w:rPr>
          <w:rStyle w:val="StyleUnderline"/>
        </w:rPr>
        <w:t xml:space="preserve">and will freeze </w:t>
      </w:r>
      <w:proofErr w:type="spellStart"/>
      <w:r w:rsidRPr="005F02A0">
        <w:rPr>
          <w:rStyle w:val="StyleUnderline"/>
        </w:rPr>
        <w:t>each others</w:t>
      </w:r>
      <w:proofErr w:type="spellEnd"/>
      <w:r w:rsidRPr="005F02A0">
        <w:rPr>
          <w:rStyle w:val="StyleUnderline"/>
        </w:rPr>
        <w:t xml:space="preserve"> assets</w:t>
      </w:r>
      <w:r w:rsidRPr="009642F9">
        <w:rPr>
          <w:sz w:val="12"/>
        </w:rPr>
        <w:t xml:space="preserve">, </w:t>
      </w:r>
      <w:r w:rsidRPr="005F02A0">
        <w:rPr>
          <w:rStyle w:val="StyleUnderline"/>
        </w:rPr>
        <w:t>as well as those of any co-belligerents</w:t>
      </w:r>
      <w:r w:rsidRPr="009642F9">
        <w:rPr>
          <w:sz w:val="12"/>
        </w:rPr>
        <w:t xml:space="preserve">. This will begin the economic pain for capital and consumers across the Pacific Rim, and the rest of the world. The threat of high intensity combat will also disrupt global shipping patterns, causing potentially severe bottlenecks in industrial production. How do the Allies Respond Whether </w:t>
      </w:r>
      <w:r w:rsidRPr="005F02A0">
        <w:rPr>
          <w:rStyle w:val="StyleUnderline"/>
        </w:rPr>
        <w:t>US allies support American efforts against China</w:t>
      </w:r>
      <w:r w:rsidRPr="009642F9">
        <w:rPr>
          <w:sz w:val="12"/>
        </w:rPr>
        <w:t xml:space="preserve"> depends on how the war begins. If war breaks out over a collapse of the DPRK, </w:t>
      </w:r>
      <w:r w:rsidRPr="005F02A0">
        <w:rPr>
          <w:rStyle w:val="StyleUnderline"/>
        </w:rPr>
        <w:t>the United States can</w:t>
      </w:r>
      <w:r w:rsidRPr="009642F9">
        <w:rPr>
          <w:sz w:val="12"/>
        </w:rPr>
        <w:t xml:space="preserve"> likely </w:t>
      </w:r>
      <w:r w:rsidRPr="005F02A0">
        <w:rPr>
          <w:rStyle w:val="StyleUnderline"/>
        </w:rPr>
        <w:t>count on the support of South Korea and Japan</w:t>
      </w:r>
      <w:r w:rsidRPr="009642F9">
        <w:rPr>
          <w:sz w:val="12"/>
        </w:rPr>
        <w:t>. Any war stemming from disputes in the East China Sea will necessarily involve Japan. If events in the South China Sea lead to war, the US can probably rely on some of the ASEAN states, as well as possibly Japan.</w:t>
      </w:r>
      <w:r w:rsidRPr="005F02A0">
        <w:rPr>
          <w:rStyle w:val="StyleUnderline"/>
        </w:rPr>
        <w:t xml:space="preserve"> Australia</w:t>
      </w:r>
      <w:r w:rsidRPr="009642F9">
        <w:rPr>
          <w:sz w:val="12"/>
        </w:rPr>
        <w:t xml:space="preserve"> may </w:t>
      </w:r>
      <w:r w:rsidRPr="005F02A0">
        <w:rPr>
          <w:rStyle w:val="StyleUnderline"/>
        </w:rPr>
        <w:t>also support the US over a wide range of potential circumstances</w:t>
      </w:r>
      <w:r w:rsidRPr="009642F9">
        <w:rPr>
          <w:sz w:val="12"/>
        </w:rPr>
        <w:t xml:space="preserve">. </w:t>
      </w:r>
      <w:r w:rsidRPr="005F02A0">
        <w:rPr>
          <w:rStyle w:val="StyleUnderline"/>
        </w:rPr>
        <w:t>China faces a</w:t>
      </w:r>
      <w:r w:rsidRPr="009642F9">
        <w:rPr>
          <w:sz w:val="12"/>
        </w:rPr>
        <w:t xml:space="preserve"> less </w:t>
      </w:r>
      <w:r w:rsidRPr="005F02A0">
        <w:rPr>
          <w:rStyle w:val="StyleUnderline"/>
        </w:rPr>
        <w:t>complicated situation with respect to allies</w:t>
      </w:r>
      <w:r w:rsidRPr="009642F9">
        <w:rPr>
          <w:sz w:val="12"/>
        </w:rPr>
        <w:t xml:space="preserve">. </w:t>
      </w:r>
      <w:r w:rsidRPr="005F02A0">
        <w:rPr>
          <w:rStyle w:val="StyleUnderline"/>
        </w:rPr>
        <w:t>Beijing could probably expect benevolent neutrality</w:t>
      </w:r>
      <w:r w:rsidRPr="009642F9">
        <w:rPr>
          <w:sz w:val="12"/>
        </w:rPr>
        <w:t xml:space="preserve">, </w:t>
      </w:r>
      <w:r w:rsidRPr="005F02A0">
        <w:rPr>
          <w:rStyle w:val="StyleUnderline"/>
        </w:rPr>
        <w:t>including shipments of arms and spares, from Russia</w:t>
      </w:r>
      <w:r w:rsidRPr="009642F9">
        <w:rPr>
          <w:sz w:val="12"/>
        </w:rPr>
        <w:t xml:space="preserve">, but little more. </w:t>
      </w:r>
      <w:r w:rsidRPr="005F02A0">
        <w:rPr>
          <w:rStyle w:val="StyleUnderline"/>
        </w:rPr>
        <w:t>The primary challenge for Chinese diplomats would be establishing and maintaining the neutrality of potential US allies.</w:t>
      </w:r>
      <w:r w:rsidRPr="009642F9">
        <w:rPr>
          <w:sz w:val="12"/>
        </w:rPr>
        <w:t xml:space="preserve"> This would involve an exceedingly complex dance, including reassurances about Chinese long-term intentions, as well as displays of confidence about the prospects of Chinese victory (which would carry the implicit threat of retribution for support of the United States). North Korea presents an even more difficult problem. Any intervention on the part of the DPRK runs the risk of triggering Japanese and South Korean counter-intervention, and that math doesn’t work out for China. Unless Beijing is certain that Seoul and Tokyo will both throw in for the United States (a doubtful prospect given their hostility to one another), it may spend more time restraining Pyongyang than pushing it into the conflict. War Aims </w:t>
      </w:r>
      <w:proofErr w:type="gramStart"/>
      <w:r w:rsidRPr="009642F9">
        <w:rPr>
          <w:sz w:val="12"/>
        </w:rPr>
        <w:t>The</w:t>
      </w:r>
      <w:proofErr w:type="gramEnd"/>
      <w:r w:rsidRPr="009642F9">
        <w:rPr>
          <w:sz w:val="12"/>
        </w:rPr>
        <w:t xml:space="preserve"> US will pursue the following war aims: 1. Defeat the affirmative expeditionary purpose of the People’s Liberation Army Navy (PLAN). 2. Destroy the offensive capability of the PLAN and People’s Liberation Army Air Force (PLAAF). 3. Potentially destabilize the control of the CCP government over mainland China. Except in the case of a war that breaks out on the Korean Peninsula, the first task involves either defeating a Chinese attempt to land forces, or preventing the reinforcement and resupply of those troops before forcing their surrender. The second task will require a wide range of attacks against deployed Chinese air and naval units, as well as ships and aircraft held in reserve. We can expect, for example, that the USN and USAF will target Chinese airbases, naval bases, and potentially missile bases in an effort to maximize damage to the PLAN and PLAAF. The third task probably depends on the successful execution of the first two. The defeat of Chinese expeditionary forces, and the destruction of a large percentage of the PLAN and the PLAAF, may cause domestic turmoil in the medium to long term. US military planners would be well-advised to concentrate the strategic campaign on the first two objectives and hope that success has a political effect, rather than roll the dice on a broader “strategic” campaign against CCP political targets. The latter would waste resources, run the risk of escalation, and have unpredictable effects on the Chinese political system. The PLA will pursue these ends: 1. Achieve the affirmative expeditionary purpose. 2. Destroy as much of the expeditionary capability of the USAF and USN as possible. 3. Hurt America badly enough that future US governments will not contemplate intervention. 4. Disrupt the US-led alliance system in East Asia. The first task requires the deployment of PLAN surface forces, possibly in combination with PLAAF airborne forces, to seize an objective. </w:t>
      </w:r>
      <w:r w:rsidRPr="005F02A0">
        <w:rPr>
          <w:rStyle w:val="StyleUnderline"/>
        </w:rPr>
        <w:t xml:space="preserve">The </w:t>
      </w:r>
      <w:proofErr w:type="gramStart"/>
      <w:r w:rsidRPr="009642F9">
        <w:rPr>
          <w:sz w:val="12"/>
        </w:rPr>
        <w:t>second</w:t>
      </w:r>
      <w:r w:rsidRPr="005F02A0">
        <w:rPr>
          <w:rStyle w:val="StyleUnderline"/>
        </w:rPr>
        <w:t>(</w:t>
      </w:r>
      <w:proofErr w:type="gramEnd"/>
      <w:r w:rsidRPr="005F02A0">
        <w:rPr>
          <w:rStyle w:val="StyleUnderline"/>
        </w:rPr>
        <w:t>task) involves the use of submarines, aircraft, cruise missiles, and ballistic missiles</w:t>
      </w:r>
      <w:r w:rsidRPr="009642F9">
        <w:rPr>
          <w:sz w:val="12"/>
        </w:rPr>
        <w:t xml:space="preserve"> to destroy US and allied installations and warships across East Asia. The third and fourth tasks rest upon the second. The PLA will attempt to inflict sufficient casualties on US forces that future US decision-makers will hesitate to use force against the PRC. Similarly, the survival of the </w:t>
      </w:r>
      <w:r w:rsidRPr="005F02A0">
        <w:rPr>
          <w:rStyle w:val="StyleUnderline"/>
        </w:rPr>
        <w:t xml:space="preserve">US-led alliance system requires that the United States successfully defeat </w:t>
      </w:r>
      <w:r w:rsidRPr="005F02A0">
        <w:rPr>
          <w:rStyle w:val="StyleUnderline"/>
        </w:rPr>
        <w:lastRenderedPageBreak/>
        <w:t>Chinese aggression; if it cannot, the alliance system could deteriorate and collapse. The United States hasn’t lost a fighter in action since the 1999 Kosovo War, and hasn’t lost a major warship since World War II. The sinking of a warship would likely also result in the greatest loss of life of any single action for the US military in action since the Vietnam War.</w:t>
      </w:r>
      <w:r w:rsidRPr="009642F9">
        <w:rPr>
          <w:sz w:val="12"/>
        </w:rPr>
        <w:t xml:space="preserve"> However, both </w:t>
      </w:r>
      <w:proofErr w:type="gramStart"/>
      <w:r w:rsidRPr="009642F9">
        <w:rPr>
          <w:sz w:val="12"/>
        </w:rPr>
        <w:t>US</w:t>
      </w:r>
      <w:proofErr w:type="gramEnd"/>
      <w:r w:rsidRPr="009642F9">
        <w:rPr>
          <w:sz w:val="12"/>
        </w:rPr>
        <w:t xml:space="preserve"> and Chinese strategists may overestimate US casualty aversion. The loss of a major warship and its crew might serve to solidify US commitment (at least in the short term) rather than undermine it. The “Hold Your Breath” Moments The biggest moment will come when the PLA makes an overt attack against a US aircraft carrier. This represents the most significant possible escalation against the United States short of a nuclear attack. If China decides to attack a US carrier, the war no longer involves posturing and message sending, but rather a full-scale commitment of capabilities designed to defeat and destroy enemy military forces. The means for this attack matters. An attack launched from a ship or a submarine makes any PLAN military vessel fair game for the United States, but doesn’t necessarily incur US attacks against PLAAF airbases, Second Artillery missile installations, or even naval installations. </w:t>
      </w:r>
      <w:r w:rsidRPr="005F02A0">
        <w:rPr>
          <w:rStyle w:val="StyleUnderline"/>
        </w:rPr>
        <w:t>The most dangerous form of attack would involve a ballistic missile volley against a carrier. This is true not simply because these missiles are difficult to intercept, but also because such missiles could carry nuclear warheads.</w:t>
      </w:r>
      <w:r w:rsidRPr="009642F9">
        <w:rPr>
          <w:sz w:val="12"/>
        </w:rPr>
        <w:t xml:space="preserve"> </w:t>
      </w:r>
      <w:r w:rsidRPr="005F02A0">
        <w:rPr>
          <w:rStyle w:val="StyleUnderline"/>
        </w:rPr>
        <w:t>The prospect of a nuclear state using a conventional ballistic missile against another nuclear state, especially one with a presumptive nuclear advantage, is laden with complexity</w:t>
      </w:r>
      <w:r w:rsidRPr="009642F9">
        <w:rPr>
          <w:sz w:val="12"/>
        </w:rPr>
        <w:t xml:space="preserve">. The next “hold your breath” moment will come when the first US missiles strike Chinese targets. </w:t>
      </w:r>
      <w:r w:rsidRPr="005F02A0">
        <w:rPr>
          <w:rStyle w:val="StyleUnderline"/>
        </w:rPr>
        <w:t>Given the overwhelming nuclear advantage that the United States holds over China, the first wave of US attacks will prove deeply stressful to the PRCs military and civilian leadership.</w:t>
      </w:r>
      <w:r w:rsidRPr="009642F9">
        <w:rPr>
          <w:sz w:val="12"/>
        </w:rPr>
        <w:t xml:space="preserve"> This is particularly the case if the Chinese believe that they can win at the conventional level of escalation; they will worry </w:t>
      </w:r>
      <w:r w:rsidRPr="005F02A0">
        <w:rPr>
          <w:rStyle w:val="StyleUnderline"/>
        </w:rPr>
        <w:t>that the United States will bump to nuclear in order to retain its advantage.</w:t>
      </w:r>
      <w:r w:rsidRPr="009642F9">
        <w:rPr>
          <w:sz w:val="12"/>
        </w:rPr>
        <w:t xml:space="preserve"> We can expect that China will deploy its submarines in advance of the onset of hostilities. The surface fleet is a different story, however. In any high intensity combat scenario, the U.S. Navy (USN) and U.S. Air Force will see Chinese warships as legitimate targets for destruction, and will attack with air and subsurface assets. Indeed, even hiding in port probably won’t prevent attacks on the PLAN’s largest ships, including the carrier Liaoning and the big new amphibious transport docks. China will only sortie the PLAN under two circumstances; if it feels it has sufficient force protection to allow a task force to operate relatively unmolested, or if China’s position has become desperate. In either situation, US submarines will pose the most immediate threat to the surface forces. Under most war scenarios, China needs to fight for some affirmative purpose, not simply the destruction of US or Japanese military forces. This means that the PLAN must invade, capture, supply, and defend some geographical point, most likely either Taiwan or an outpost in the East or South China Sea. The PLA will need to establish the conditions under which the PLAN can conduct surface support missions. Who Will Win? The most difficult question to judge is “who will win?” because that question involves assessing a wide variety of unknowns. We don’t know how well Chinese anti-ship ballistic missiles will function, or how destructive US cyber-attacks against the PLAN will prove, or how dangerous the F-22 Raptor will be to conventional Chinese fighters, or how effectively the different elements of the PLAN will cooperate in actual combat. Finally, we don’t know when the war will start; both the PLA and the US military will look much different in 2020 than they do in 2014. However, in general terms the battle will turn on these questions: 1. Electronic Warfare: How severely will the United States disrupt Chinese communications, electronic, and surveillance capabilities? </w:t>
      </w:r>
      <w:r w:rsidRPr="002F1E2B">
        <w:rPr>
          <w:rStyle w:val="StyleUnderline"/>
        </w:rPr>
        <w:t>Attacking US forces will depend on communication between seers and shooters.</w:t>
      </w:r>
      <w:r w:rsidRPr="009642F9">
        <w:rPr>
          <w:sz w:val="12"/>
        </w:rPr>
        <w:t xml:space="preserve"> To the extent that the US can disrupt this communication, it can defang the PLA. Conversely, Chinese cyber-warfare against the United States could raise the domestic stakes for American policymakers. 2. Missiles vs. Missile Defenses: How well will the USN and USAF be able to defeat Chinese ballistic and cruise missiles? The PLAN, PLAAF, and Second Artillery have a bewildering array of missile options for attacking deployed and deploying US forces in depth. The American capacity to survive the onslaught depends in part on the effectiveness of defenses against cruise and ballistic missiles, as well as the ability to strike and destroy launchers within and around China. 3. Joint Operations: How well will the disparate elements of the PLA operate together in context of high intensity, disruptive military operations? Unlike the US military, the PLA has little relevant combat experience from the last three decades. On the flipside, how well will US “Air-Sea Battle” work prepare the USN and the USAF for working together? 4. Quality vs. Quantity: Chinese forces are highly likely to achieve local numerical superiority in some types of assets, primarily aircraft and submarines. The (narrowing) gap between US and Chinese technology and training will determine how well American forces can survive and prevail in such situations. How the </w:t>
      </w:r>
      <w:r w:rsidRPr="00CF2370">
        <w:rPr>
          <w:rStyle w:val="StyleUnderline"/>
        </w:rPr>
        <w:t>War Would End This war doesn’t end with a surrender signed on a battleship. Instead, it ends with one participant beaten, embittered, and likely preparing for the next round.</w:t>
      </w:r>
      <w:r w:rsidRPr="009642F9">
        <w:rPr>
          <w:sz w:val="12"/>
        </w:rPr>
        <w:t xml:space="preserve"> The best case scenario for an American victory would be a result akin to the collapse of the Imperial German government at the end of World War I, or the collapse of Leopoldo </w:t>
      </w:r>
      <w:proofErr w:type="spellStart"/>
      <w:r w:rsidRPr="009642F9">
        <w:rPr>
          <w:sz w:val="12"/>
        </w:rPr>
        <w:t>Galtieri’s</w:t>
      </w:r>
      <w:proofErr w:type="spellEnd"/>
      <w:r w:rsidRPr="009642F9">
        <w:rPr>
          <w:sz w:val="12"/>
        </w:rPr>
        <w:t xml:space="preserve"> military government after the Falklands conflict. Humiliating defeat in war, including the destruction of a significant portion of the PLAN and the PLAAF, as well as severe economic distress, could undermine the grip of the CCP on Chinese governance. This is an extremely iffy prospect, however, and the United States shouldn’t count on victory leading to a new revolution. What if China wins? China can claim victory by either forcing the United States into an accommodation to US goals, or by removing the alliance framework that motivates and legitimates US action. The United States cannot continue the war if South Korea, Japan, Taiwan, and the Philippines no longer have an interest in fighting. Either of these require doing significant damage to US military forces and, potentially, to the US economy. The impact of a defeat on US domestic politics would be tough to predict. The United States has “lost” wars in the past, but these defeats have generally involved negotiated settlements of areas not particularly critical to US global interests. It’s not clear how the US people would interpret a major military defeat at the hands of a peer competitor, especially a peer competitor that continues to grow in military and economic power. The President and political party that led the US into war would likely suffer dramatically at the polls, at least after the immediate shock of defeat wore off. </w:t>
      </w:r>
      <w:r w:rsidRPr="00CF2370">
        <w:rPr>
          <w:rStyle w:val="StyleUnderline"/>
        </w:rPr>
        <w:t xml:space="preserve">The biggest diplomatic and political challenge that both countries face will probably be finding a way for the other side to give up while maintaining its “honor.” </w:t>
      </w:r>
      <w:r w:rsidRPr="009642F9">
        <w:rPr>
          <w:sz w:val="12"/>
        </w:rPr>
        <w:t xml:space="preserve">No </w:t>
      </w:r>
      <w:r w:rsidRPr="00CF2370">
        <w:rPr>
          <w:rStyle w:val="StyleUnderline"/>
        </w:rPr>
        <w:t>one benefits if this war becomes a struggle for regime survival, or for national prestige</w:t>
      </w:r>
      <w:r w:rsidRPr="009642F9">
        <w:rPr>
          <w:sz w:val="12"/>
        </w:rPr>
        <w:t xml:space="preserve">. How the Peace Begins </w:t>
      </w:r>
      <w:proofErr w:type="gramStart"/>
      <w:r w:rsidRPr="009642F9">
        <w:rPr>
          <w:sz w:val="12"/>
        </w:rPr>
        <w:t>The</w:t>
      </w:r>
      <w:proofErr w:type="gramEnd"/>
      <w:r w:rsidRPr="009642F9">
        <w:rPr>
          <w:sz w:val="12"/>
        </w:rPr>
        <w:t xml:space="preserve"> prospect for US conflict with China in the Asia-Pacific depends on a basic appreciation of the changing balance of economic and military power. World War I could not change the fact that Germany would remain the largest and most powerful state in Central Europe. Similarly, war is unlikely to change the long-term trajectory of Chinese growth and assertiveness. A key to peace involves the re-establishment of productive economic relations between China, the United States, and the rest of the Pacific Rim. Regardless of how the war plays out, it will almost certainly disrupt patterns of trade and investment around the world. If either side decides to attack (or, more likely, inter) commercial shipping, the impact could devastate firms and countries that have no direct stake in the war. However, the governments of both the US and China will face strong pressures to facilitate the resumption of full trade relations, at least in consumer goods. China will not find it difficult to reconstruct war losses. Even if the United States effectively annihilates the PLAN and the PLAAF, we can expect that the Chinese shipbuilding and aviation industries will replace most losses within the decade, probably with substantial assistance from Russia. Indeed, significant Chinese war losses could reinvigorate both the Russian shipbuilding and aviation industries. Moreover, the war will, by necessity, “modernize” the PLA and PLAAF by destroying legacy capability. A new fleet of ships and planes will replace the legacy force. War losses to trained personnel will hurt, but the experience gained in combat will produce a new, highly trained and effective corps of personnel. This will lead to better, more realistic training for the next generations of PLA soldiers, sailors, and airmen. Win or lose, the Chinese military will likely be more lethal a decade after the war. The United States may have a harder time replacing losses, and not only because US warships and aircraft cost more than their Chinese counterparts. The production lines for the F-15 and F-16 are near the end, and the US no longer produces F-22. Moreover, US shipbuilding has declined to the point that replacing significant war losses could take a very long time. This might prove particularly problematic if the war demonstrated severe problems with the F-35 Joint Strike Fighter. Given US intention to arm the USAF, USN, and USMC with F-35 variants over the next decade, proof of inadequacy would wreck force planning for the foreseeable future. The United States will have to face the “was it worth it?” question. </w:t>
      </w:r>
      <w:r w:rsidRPr="00CF2370">
        <w:rPr>
          <w:rStyle w:val="StyleUnderline"/>
        </w:rPr>
        <w:t xml:space="preserve">In victory or defeat, the US will suffer substantial military and economic damage. Even if the US wins, it will not “solve” the problem of China; even in the unlikely event that the CCP collapses, a successor regime will still dispute China’s littoral. Potentially, victory could cement the US-led alliance system, making the containment of China considerably less expensive. Assuming that the war began with an assertive Chinese move in the East or </w:t>
      </w:r>
      <w:r w:rsidRPr="00CF2370">
        <w:rPr>
          <w:rStyle w:val="StyleUnderline"/>
        </w:rPr>
        <w:lastRenderedPageBreak/>
        <w:t>South China Sea, the United States could plausibly paint China as the aggressor, and establish itself as the focal point for balancing behavior in the region.</w:t>
      </w:r>
      <w:r w:rsidRPr="009642F9">
        <w:rPr>
          <w:sz w:val="12"/>
        </w:rPr>
        <w:t xml:space="preserve"> Chinese aggression might also spur regional allies (especially Japan) to increase their defense expenditures. A war could invigorate US government and society around the long-term project of containing China. The US could respond by redoubling its efforts to outpace the Chinese military, although this would provoke an arms race that could prove devastating to both sides. However, given the lack of ideological or territorial threats to the United States, this might be a tough sell. Finally, the United States could respond by effectively removing itself from the East Asian political scene, at least in a military sense. This option would be hard for many in the US to swallow, given that generations of American foreign policy-makers have harbored hegemonic ambitions. Conclusion </w:t>
      </w:r>
      <w:proofErr w:type="gramStart"/>
      <w:r w:rsidRPr="009642F9">
        <w:rPr>
          <w:sz w:val="12"/>
        </w:rPr>
        <w:t>The</w:t>
      </w:r>
      <w:proofErr w:type="gramEnd"/>
      <w:r w:rsidRPr="009642F9">
        <w:rPr>
          <w:sz w:val="12"/>
        </w:rPr>
        <w:t xml:space="preserve"> window for war between the United States and China will, in all likelihood, last for a long time. Preventing war will require tremendous skill and acumen from diplomats and policymakers. Similarly, the demands of positioning either side for victory will continue to tax diplomatic, military, and technological resources for the foreseeable future. At the moment, however, we shouldn’t forget that China and the United States constitute the heart of one of the most productive economic regions the world has ever seen. That’s something to protect, and to build on.</w:t>
      </w:r>
    </w:p>
    <w:p w:rsidR="00E7313E" w:rsidRDefault="00E7313E" w:rsidP="00E7313E">
      <w:pPr>
        <w:pStyle w:val="Heading3"/>
      </w:pPr>
      <w:r>
        <w:lastRenderedPageBreak/>
        <w:t>Impact Defense – ASEAN</w:t>
      </w:r>
    </w:p>
    <w:p w:rsidR="00E7313E" w:rsidRPr="00DA275F" w:rsidRDefault="00E7313E" w:rsidP="00E7313E">
      <w:pPr>
        <w:pStyle w:val="Heading4"/>
        <w:rPr>
          <w:b w:val="0"/>
        </w:rPr>
      </w:pPr>
      <w:r>
        <w:t>ASEAN ineffective—</w:t>
      </w:r>
      <w:r w:rsidRPr="00DA275F">
        <w:rPr>
          <w:b w:val="0"/>
        </w:rPr>
        <w:t>Thai/Cambodian conflict, no enforcement mechanisms, collapse of ASEAN unity inevitable</w:t>
      </w:r>
    </w:p>
    <w:p w:rsidR="00E7313E" w:rsidRDefault="00E7313E" w:rsidP="00E7313E">
      <w:proofErr w:type="spellStart"/>
      <w:r w:rsidRPr="00680C70">
        <w:rPr>
          <w:rStyle w:val="Style13ptBold"/>
        </w:rPr>
        <w:t>Busbarat</w:t>
      </w:r>
      <w:proofErr w:type="spellEnd"/>
      <w:r w:rsidRPr="00680C70">
        <w:rPr>
          <w:rStyle w:val="Style13ptBold"/>
        </w:rPr>
        <w:t>, 11</w:t>
      </w:r>
      <w:r>
        <w:t xml:space="preserve"> (</w:t>
      </w:r>
      <w:proofErr w:type="spellStart"/>
      <w:r>
        <w:t>Pongphisoot</w:t>
      </w:r>
      <w:proofErr w:type="spellEnd"/>
      <w:r>
        <w:t xml:space="preserve"> ‘Paul’ </w:t>
      </w:r>
      <w:proofErr w:type="spellStart"/>
      <w:r>
        <w:t>Busbarat</w:t>
      </w:r>
      <w:proofErr w:type="spellEnd"/>
      <w:r>
        <w:t xml:space="preserve"> – Research Associate in the Department of Political &amp; Social Change in the School of International, Political &amp; Strategic Studies at the Australian National University and former policy analyst at the Bureau of International Security Affairs at the Office of the National Security Council of Thailand, May 20, “Thai-Cambodian conflict: an obstacle to the ASEAN Community 2015?”, East Asia Forum, http://www.eastasiaforum.org/2011/05/20/thai-cambodian-conflict-an-obstacle-to-the-asean-community-2015/)</w:t>
      </w:r>
    </w:p>
    <w:p w:rsidR="00E7313E" w:rsidRPr="00680C70" w:rsidRDefault="00E7313E" w:rsidP="00E7313E"/>
    <w:p w:rsidR="00E7313E" w:rsidRPr="00680C70" w:rsidRDefault="00E7313E" w:rsidP="00E7313E">
      <w:pPr>
        <w:rPr>
          <w:sz w:val="16"/>
        </w:rPr>
      </w:pPr>
      <w:r w:rsidRPr="00680C70">
        <w:rPr>
          <w:sz w:val="16"/>
        </w:rPr>
        <w:t xml:space="preserve">The 18th ASEAN Summit held in Jakarta had as its theme ‘ASEAN Community in a Global Community of Nations.’ But </w:t>
      </w:r>
      <w:r w:rsidRPr="00111FFC">
        <w:rPr>
          <w:rStyle w:val="StyleUnderline"/>
        </w:rPr>
        <w:t>against</w:t>
      </w:r>
      <w:r w:rsidRPr="00680C70">
        <w:rPr>
          <w:sz w:val="16"/>
        </w:rPr>
        <w:t xml:space="preserve"> this backdrop of </w:t>
      </w:r>
      <w:r w:rsidRPr="00111FFC">
        <w:rPr>
          <w:rStyle w:val="StyleUnderline"/>
        </w:rPr>
        <w:t>hopes for increased integration</w:t>
      </w:r>
      <w:r w:rsidRPr="00680C70">
        <w:rPr>
          <w:sz w:val="16"/>
        </w:rPr>
        <w:t xml:space="preserve">, the current </w:t>
      </w:r>
      <w:r w:rsidRPr="00357732">
        <w:rPr>
          <w:rStyle w:val="StyleUnderline"/>
          <w:highlight w:val="yellow"/>
        </w:rPr>
        <w:t>Thai-Cambodia</w:t>
      </w:r>
      <w:r w:rsidRPr="00680C70">
        <w:rPr>
          <w:sz w:val="16"/>
        </w:rPr>
        <w:t xml:space="preserve">n </w:t>
      </w:r>
      <w:r w:rsidRPr="00111FFC">
        <w:rPr>
          <w:rStyle w:val="StyleUnderline"/>
        </w:rPr>
        <w:t xml:space="preserve">dispute </w:t>
      </w:r>
      <w:r w:rsidRPr="00357732">
        <w:rPr>
          <w:rStyle w:val="StyleUnderline"/>
          <w:highlight w:val="yellow"/>
        </w:rPr>
        <w:t>highlights</w:t>
      </w:r>
      <w:r w:rsidRPr="00357732">
        <w:rPr>
          <w:sz w:val="16"/>
          <w:highlight w:val="yellow"/>
        </w:rPr>
        <w:t xml:space="preserve"> </w:t>
      </w:r>
      <w:r w:rsidRPr="00357732">
        <w:rPr>
          <w:rStyle w:val="Emphasis"/>
          <w:highlight w:val="yellow"/>
        </w:rPr>
        <w:t>fundamental problems</w:t>
      </w:r>
      <w:r w:rsidRPr="00357732">
        <w:rPr>
          <w:sz w:val="16"/>
          <w:highlight w:val="yellow"/>
        </w:rPr>
        <w:t xml:space="preserve"> </w:t>
      </w:r>
      <w:r w:rsidRPr="00357732">
        <w:rPr>
          <w:rStyle w:val="StyleUnderline"/>
          <w:highlight w:val="yellow"/>
        </w:rPr>
        <w:t>among ASEAN</w:t>
      </w:r>
      <w:r w:rsidRPr="00680C70">
        <w:rPr>
          <w:sz w:val="16"/>
        </w:rPr>
        <w:t xml:space="preserve"> member countries.</w:t>
      </w:r>
    </w:p>
    <w:p w:rsidR="00E7313E" w:rsidRPr="00111FFC" w:rsidRDefault="00E7313E" w:rsidP="00E7313E">
      <w:pPr>
        <w:rPr>
          <w:sz w:val="8"/>
        </w:rPr>
      </w:pPr>
      <w:r w:rsidRPr="00111FFC">
        <w:rPr>
          <w:sz w:val="8"/>
        </w:rPr>
        <w:t>The conflict has developed within complex political conditions in both countries. Thailand’s current domestic situation, however, has been especially aggravating to the relationship as attempts by conservative groups — led by the People’s Alliance for Democracy (PAD), or the Yellow Shirts — to discredit the pro-Thaksin faction has leveraged nationalistic sentiments.</w:t>
      </w:r>
    </w:p>
    <w:p w:rsidR="00E7313E" w:rsidRPr="00111FFC" w:rsidRDefault="00E7313E" w:rsidP="00E7313E">
      <w:pPr>
        <w:rPr>
          <w:sz w:val="8"/>
        </w:rPr>
      </w:pPr>
      <w:r w:rsidRPr="00111FFC">
        <w:rPr>
          <w:sz w:val="8"/>
        </w:rPr>
        <w:t xml:space="preserve">The nationalists attack Thaksin and his allies as ‘selling the nation’, citing the sale of Thaksin’s telecom company, Shin Corp, to Singaporean </w:t>
      </w:r>
      <w:proofErr w:type="spellStart"/>
      <w:r w:rsidRPr="00111FFC">
        <w:rPr>
          <w:sz w:val="8"/>
        </w:rPr>
        <w:t>Temasek</w:t>
      </w:r>
      <w:proofErr w:type="spellEnd"/>
      <w:r w:rsidRPr="00111FFC">
        <w:rPr>
          <w:sz w:val="8"/>
        </w:rPr>
        <w:t xml:space="preserve"> in 2005 and the </w:t>
      </w:r>
      <w:proofErr w:type="spellStart"/>
      <w:r w:rsidRPr="00111FFC">
        <w:rPr>
          <w:sz w:val="8"/>
        </w:rPr>
        <w:t>Samak</w:t>
      </w:r>
      <w:proofErr w:type="spellEnd"/>
      <w:r w:rsidRPr="00111FFC">
        <w:rPr>
          <w:sz w:val="8"/>
        </w:rPr>
        <w:t xml:space="preserve"> government’s support of Cambodia’s listing of </w:t>
      </w:r>
      <w:proofErr w:type="spellStart"/>
      <w:r w:rsidRPr="00111FFC">
        <w:rPr>
          <w:sz w:val="8"/>
        </w:rPr>
        <w:t>Preah</w:t>
      </w:r>
      <w:proofErr w:type="spellEnd"/>
      <w:r w:rsidRPr="00111FFC">
        <w:rPr>
          <w:sz w:val="8"/>
        </w:rPr>
        <w:t xml:space="preserve"> </w:t>
      </w:r>
      <w:proofErr w:type="spellStart"/>
      <w:r w:rsidRPr="00111FFC">
        <w:rPr>
          <w:sz w:val="8"/>
        </w:rPr>
        <w:t>Vihear</w:t>
      </w:r>
      <w:proofErr w:type="spellEnd"/>
      <w:r w:rsidRPr="00111FFC">
        <w:rPr>
          <w:sz w:val="8"/>
        </w:rPr>
        <w:t xml:space="preserve"> Temple as a UNESCO World Heritage in 2008. Despite the World Heritage status having nothing to do with any legally binding border demarcation, the PAD has successfully convinced many Thais that the temple’s joint listing will lead to the loss of Thai sovereignty over the disputed 4.6 square </w:t>
      </w:r>
      <w:proofErr w:type="spellStart"/>
      <w:r w:rsidRPr="00111FFC">
        <w:rPr>
          <w:sz w:val="8"/>
        </w:rPr>
        <w:t>kilometre</w:t>
      </w:r>
      <w:proofErr w:type="spellEnd"/>
      <w:r w:rsidRPr="00111FFC">
        <w:rPr>
          <w:sz w:val="8"/>
        </w:rPr>
        <w:t xml:space="preserve"> area adjacent to the temple. While Prime Minister </w:t>
      </w:r>
      <w:proofErr w:type="spellStart"/>
      <w:r w:rsidRPr="00111FFC">
        <w:rPr>
          <w:sz w:val="8"/>
        </w:rPr>
        <w:t>Abhisit</w:t>
      </w:r>
      <w:proofErr w:type="spellEnd"/>
      <w:r w:rsidRPr="00111FFC">
        <w:rPr>
          <w:sz w:val="8"/>
        </w:rPr>
        <w:t xml:space="preserve"> and his Democrat Party supported PAD’s nationalist agenda over this issue when in opposition, PAD’s manipulation of nationalist attitudes has gone beyond what </w:t>
      </w:r>
      <w:proofErr w:type="spellStart"/>
      <w:r w:rsidRPr="00111FFC">
        <w:rPr>
          <w:sz w:val="8"/>
        </w:rPr>
        <w:t>Abhisit</w:t>
      </w:r>
      <w:proofErr w:type="spellEnd"/>
      <w:r w:rsidRPr="00111FFC">
        <w:rPr>
          <w:sz w:val="8"/>
        </w:rPr>
        <w:t xml:space="preserve"> envisaged, resulting in the government’s being pressured into adopting hawkish measures against Cambodia.</w:t>
      </w:r>
    </w:p>
    <w:p w:rsidR="00E7313E" w:rsidRPr="00111FFC" w:rsidRDefault="00E7313E" w:rsidP="00E7313E">
      <w:pPr>
        <w:rPr>
          <w:sz w:val="8"/>
        </w:rPr>
      </w:pPr>
      <w:r w:rsidRPr="00111FFC">
        <w:rPr>
          <w:sz w:val="8"/>
        </w:rPr>
        <w:t xml:space="preserve">The military is another important factor in prolonging the armed conflict, as the dispute keeps the military involved in politics and justifies budget increases (including a recent THB1.80 billion (US$59.3 million) for its operations along the Thai-Cambodian border). The Thai military used to play an important role in Thailand’s relations with </w:t>
      </w:r>
      <w:proofErr w:type="spellStart"/>
      <w:r w:rsidRPr="00111FFC">
        <w:rPr>
          <w:sz w:val="8"/>
        </w:rPr>
        <w:t>neighbouring</w:t>
      </w:r>
      <w:proofErr w:type="spellEnd"/>
      <w:r w:rsidRPr="00111FFC">
        <w:rPr>
          <w:sz w:val="8"/>
        </w:rPr>
        <w:t xml:space="preserve"> countries but lost this prerogative to the Foreign Ministry in the 1990s following </w:t>
      </w:r>
      <w:proofErr w:type="spellStart"/>
      <w:r w:rsidRPr="00111FFC">
        <w:rPr>
          <w:sz w:val="8"/>
        </w:rPr>
        <w:t>democratisation</w:t>
      </w:r>
      <w:proofErr w:type="spellEnd"/>
      <w:r w:rsidRPr="00111FFC">
        <w:rPr>
          <w:sz w:val="8"/>
        </w:rPr>
        <w:t>. With the fall of democracy following the 2006 coup, the military has increasingly reinserted its old role and sometimes taken different stances to the government. Evidence of the military’s hand can be seen in the government’s decision to renege on its support for Indonesian observers in the disputed area.</w:t>
      </w:r>
    </w:p>
    <w:p w:rsidR="00E7313E" w:rsidRPr="00111FFC" w:rsidRDefault="00E7313E" w:rsidP="00E7313E">
      <w:pPr>
        <w:rPr>
          <w:b/>
          <w:iCs/>
          <w:u w:val="single"/>
          <w:bdr w:val="single" w:sz="18" w:space="0" w:color="auto"/>
        </w:rPr>
      </w:pPr>
      <w:r w:rsidRPr="00111FFC">
        <w:rPr>
          <w:rStyle w:val="StyleUnderline"/>
        </w:rPr>
        <w:t>How the conflict will be resolved remains uncertain</w:t>
      </w:r>
      <w:r w:rsidRPr="00680C70">
        <w:rPr>
          <w:sz w:val="16"/>
        </w:rPr>
        <w:t xml:space="preserve">. Thailand prefers bilateral talks, seeing disadvantage in raising the issue at the regional and international levels, although past </w:t>
      </w:r>
      <w:r w:rsidRPr="00111FFC">
        <w:rPr>
          <w:rStyle w:val="StyleUnderline"/>
        </w:rPr>
        <w:t xml:space="preserve">bilateral </w:t>
      </w:r>
      <w:r w:rsidRPr="00357732">
        <w:rPr>
          <w:rStyle w:val="StyleUnderline"/>
          <w:highlight w:val="yellow"/>
        </w:rPr>
        <w:t>negotiations have been unsuccessful</w:t>
      </w:r>
      <w:r w:rsidRPr="00680C70">
        <w:rPr>
          <w:sz w:val="16"/>
        </w:rPr>
        <w:t xml:space="preserve">. </w:t>
      </w:r>
      <w:r w:rsidRPr="00111FFC">
        <w:rPr>
          <w:rStyle w:val="StyleUnderline"/>
        </w:rPr>
        <w:t>ASEAN</w:t>
      </w:r>
      <w:r w:rsidRPr="00680C70">
        <w:rPr>
          <w:sz w:val="16"/>
        </w:rPr>
        <w:t xml:space="preserve">, under Indonesia’s chairmanship, has </w:t>
      </w:r>
      <w:r w:rsidRPr="00111FFC">
        <w:rPr>
          <w:rStyle w:val="StyleUnderline"/>
        </w:rPr>
        <w:t>tried to offer assistance</w:t>
      </w:r>
      <w:r w:rsidRPr="00680C70">
        <w:rPr>
          <w:sz w:val="16"/>
        </w:rPr>
        <w:t xml:space="preserve"> on several occasions since February this year, and Thailand has uncomfortably accepted this role. The recent peace deal brokered by Jakarta during the ASEAN Summit brought about the term of reference for both parties to resolve the conflict, including steps of supporting bilateral negotiations and allowing an observer team to monitor the ceasefire. But both countries are presently still playing around with wording and preconditions; and </w:t>
      </w:r>
      <w:r w:rsidRPr="00111FFC">
        <w:rPr>
          <w:rStyle w:val="StyleUnderline"/>
        </w:rPr>
        <w:t>without good will and concession made by both</w:t>
      </w:r>
      <w:r w:rsidRPr="00680C70">
        <w:rPr>
          <w:sz w:val="16"/>
        </w:rPr>
        <w:t xml:space="preserve"> toward peace, </w:t>
      </w:r>
      <w:r w:rsidRPr="00357732">
        <w:rPr>
          <w:rStyle w:val="StyleUnderline"/>
          <w:highlight w:val="yellow"/>
        </w:rPr>
        <w:t xml:space="preserve">ASEAN, </w:t>
      </w:r>
      <w:r w:rsidRPr="00357732">
        <w:rPr>
          <w:rStyle w:val="Emphasis"/>
          <w:highlight w:val="yellow"/>
        </w:rPr>
        <w:t>not equipped</w:t>
      </w:r>
      <w:r w:rsidRPr="00357732">
        <w:rPr>
          <w:rStyle w:val="StyleUnderline"/>
          <w:highlight w:val="yellow"/>
        </w:rPr>
        <w:t xml:space="preserve"> with any enforcement measures, </w:t>
      </w:r>
      <w:r w:rsidRPr="00357732">
        <w:rPr>
          <w:rStyle w:val="Emphasis"/>
          <w:highlight w:val="yellow"/>
        </w:rPr>
        <w:t>can do little</w:t>
      </w:r>
      <w:r w:rsidRPr="00111FFC">
        <w:rPr>
          <w:rStyle w:val="Emphasis"/>
        </w:rPr>
        <w:t>.</w:t>
      </w:r>
    </w:p>
    <w:p w:rsidR="00E7313E" w:rsidRPr="00111FFC" w:rsidRDefault="00E7313E" w:rsidP="00E7313E">
      <w:pPr>
        <w:rPr>
          <w:sz w:val="12"/>
        </w:rPr>
      </w:pPr>
      <w:r w:rsidRPr="00111FFC">
        <w:rPr>
          <w:sz w:val="12"/>
        </w:rPr>
        <w:t xml:space="preserve">A parallel development is also happening at the ICJ as Cambodia recently submitted a request to the Court to interpret the 1962 border ruling. The conflict may be resolved if both parties accept the new interpretation peacefully. But if the ICJ rules in Cambodia’s </w:t>
      </w:r>
      <w:proofErr w:type="spellStart"/>
      <w:r w:rsidRPr="00111FFC">
        <w:rPr>
          <w:sz w:val="12"/>
        </w:rPr>
        <w:t>favour</w:t>
      </w:r>
      <w:proofErr w:type="spellEnd"/>
      <w:r w:rsidRPr="00111FFC">
        <w:rPr>
          <w:sz w:val="12"/>
        </w:rPr>
        <w:t>, nationalist sentiment in Thailand will likely intensify, degrading the Thai-Cambodian relationship further. This would also greatly damage Thailand’s economic interests, and, from a geostrategic perspective, Thailand would lose its role in mainland Southeast Asia to other regional players, especially increasingly influential China and Vietnam.</w:t>
      </w:r>
    </w:p>
    <w:p w:rsidR="00E7313E" w:rsidRPr="00680C70" w:rsidRDefault="00E7313E" w:rsidP="00E7313E">
      <w:pPr>
        <w:rPr>
          <w:sz w:val="16"/>
        </w:rPr>
      </w:pPr>
      <w:r w:rsidRPr="00111FFC">
        <w:rPr>
          <w:sz w:val="12"/>
        </w:rPr>
        <w:t xml:space="preserve">The </w:t>
      </w:r>
      <w:r w:rsidRPr="00357732">
        <w:rPr>
          <w:rStyle w:val="StyleUnderline"/>
          <w:highlight w:val="yellow"/>
        </w:rPr>
        <w:t>repercussions of this conflict</w:t>
      </w:r>
      <w:r w:rsidRPr="00680C70">
        <w:rPr>
          <w:sz w:val="16"/>
        </w:rPr>
        <w:t xml:space="preserve"> at the regional level </w:t>
      </w:r>
      <w:r w:rsidRPr="00357732">
        <w:rPr>
          <w:rStyle w:val="StyleUnderline"/>
          <w:highlight w:val="yellow"/>
        </w:rPr>
        <w:t>may be</w:t>
      </w:r>
      <w:r w:rsidRPr="00680C70">
        <w:rPr>
          <w:sz w:val="16"/>
        </w:rPr>
        <w:t xml:space="preserve"> farther and </w:t>
      </w:r>
      <w:r w:rsidRPr="00357732">
        <w:rPr>
          <w:rStyle w:val="Emphasis"/>
          <w:highlight w:val="yellow"/>
        </w:rPr>
        <w:t xml:space="preserve">deeper </w:t>
      </w:r>
      <w:r w:rsidRPr="00357732">
        <w:rPr>
          <w:rStyle w:val="StyleUnderline"/>
          <w:highlight w:val="yellow"/>
        </w:rPr>
        <w:t>than any</w:t>
      </w:r>
      <w:r w:rsidRPr="00680C70">
        <w:rPr>
          <w:sz w:val="16"/>
        </w:rPr>
        <w:t xml:space="preserve">body would </w:t>
      </w:r>
      <w:r w:rsidRPr="00357732">
        <w:rPr>
          <w:rStyle w:val="StyleUnderline"/>
          <w:highlight w:val="yellow"/>
        </w:rPr>
        <w:t>expect</w:t>
      </w:r>
      <w:r w:rsidRPr="00680C70">
        <w:rPr>
          <w:sz w:val="16"/>
        </w:rPr>
        <w:t xml:space="preserve">. Foremost, </w:t>
      </w:r>
      <w:r w:rsidRPr="00111FFC">
        <w:rPr>
          <w:rStyle w:val="StyleUnderline"/>
        </w:rPr>
        <w:t xml:space="preserve">not only are bilateral </w:t>
      </w:r>
      <w:r w:rsidRPr="00357732">
        <w:rPr>
          <w:rStyle w:val="StyleUnderline"/>
          <w:highlight w:val="yellow"/>
        </w:rPr>
        <w:t xml:space="preserve">relations </w:t>
      </w:r>
      <w:r w:rsidRPr="00357732">
        <w:rPr>
          <w:rStyle w:val="Emphasis"/>
          <w:highlight w:val="yellow"/>
        </w:rPr>
        <w:t>deteriorating</w:t>
      </w:r>
      <w:r w:rsidRPr="00680C70">
        <w:rPr>
          <w:sz w:val="16"/>
        </w:rPr>
        <w:t xml:space="preserve"> </w:t>
      </w:r>
      <w:r w:rsidRPr="00111FFC">
        <w:rPr>
          <w:rStyle w:val="StyleUnderline"/>
        </w:rPr>
        <w:t xml:space="preserve">but </w:t>
      </w:r>
      <w:r w:rsidRPr="00357732">
        <w:rPr>
          <w:rStyle w:val="StyleUnderline"/>
          <w:highlight w:val="yellow"/>
        </w:rPr>
        <w:t xml:space="preserve">ASEAN’s </w:t>
      </w:r>
      <w:r w:rsidRPr="00357732">
        <w:rPr>
          <w:rStyle w:val="Emphasis"/>
          <w:highlight w:val="yellow"/>
        </w:rPr>
        <w:t>unity is threatened</w:t>
      </w:r>
      <w:r w:rsidRPr="00680C70">
        <w:rPr>
          <w:sz w:val="16"/>
        </w:rPr>
        <w:t xml:space="preserve">. The </w:t>
      </w:r>
      <w:r w:rsidRPr="00111FFC">
        <w:rPr>
          <w:rStyle w:val="StyleUnderline"/>
        </w:rPr>
        <w:t>conflict may drift ASEAN apart</w:t>
      </w:r>
      <w:r w:rsidRPr="00680C70">
        <w:rPr>
          <w:sz w:val="16"/>
        </w:rPr>
        <w:t xml:space="preserve">, at least in terms of political unity, </w:t>
      </w:r>
      <w:r w:rsidRPr="00111FFC">
        <w:rPr>
          <w:rStyle w:val="StyleUnderline"/>
        </w:rPr>
        <w:t>affecting</w:t>
      </w:r>
      <w:r w:rsidRPr="00680C70">
        <w:rPr>
          <w:sz w:val="16"/>
        </w:rPr>
        <w:t xml:space="preserve"> the </w:t>
      </w:r>
      <w:r w:rsidRPr="00111FFC">
        <w:rPr>
          <w:rStyle w:val="StyleUnderline"/>
        </w:rPr>
        <w:t>progress of regional coop</w:t>
      </w:r>
      <w:r w:rsidRPr="00680C70">
        <w:rPr>
          <w:sz w:val="16"/>
        </w:rPr>
        <w:t xml:space="preserve">eration. A number of </w:t>
      </w:r>
      <w:r w:rsidRPr="00111FFC">
        <w:rPr>
          <w:rStyle w:val="StyleUnderline"/>
        </w:rPr>
        <w:t>ASEAN leaders</w:t>
      </w:r>
      <w:r w:rsidRPr="00680C70">
        <w:rPr>
          <w:sz w:val="16"/>
        </w:rPr>
        <w:t xml:space="preserve"> have </w:t>
      </w:r>
      <w:r w:rsidRPr="00111FFC">
        <w:rPr>
          <w:rStyle w:val="StyleUnderline"/>
        </w:rPr>
        <w:t>expressed</w:t>
      </w:r>
      <w:r w:rsidRPr="00680C70">
        <w:rPr>
          <w:sz w:val="16"/>
        </w:rPr>
        <w:t xml:space="preserve"> this </w:t>
      </w:r>
      <w:r w:rsidRPr="00111FFC">
        <w:rPr>
          <w:rStyle w:val="StyleUnderline"/>
        </w:rPr>
        <w:t>concern</w:t>
      </w:r>
      <w:r w:rsidRPr="00680C70">
        <w:rPr>
          <w:sz w:val="16"/>
        </w:rPr>
        <w:t xml:space="preserve">. During the Summit, </w:t>
      </w:r>
      <w:r w:rsidRPr="00DA275F">
        <w:rPr>
          <w:rStyle w:val="StyleUnderline"/>
        </w:rPr>
        <w:t>Philippine President</w:t>
      </w:r>
      <w:r w:rsidRPr="00680C70">
        <w:rPr>
          <w:sz w:val="16"/>
        </w:rPr>
        <w:t xml:space="preserve"> </w:t>
      </w:r>
      <w:proofErr w:type="spellStart"/>
      <w:r w:rsidRPr="00680C70">
        <w:rPr>
          <w:sz w:val="16"/>
        </w:rPr>
        <w:t>Benigno</w:t>
      </w:r>
      <w:proofErr w:type="spellEnd"/>
      <w:r w:rsidRPr="00680C70">
        <w:rPr>
          <w:sz w:val="16"/>
        </w:rPr>
        <w:t xml:space="preserve"> Aquino </w:t>
      </w:r>
      <w:r w:rsidRPr="00DA275F">
        <w:rPr>
          <w:rStyle w:val="StyleUnderline"/>
        </w:rPr>
        <w:t>said</w:t>
      </w:r>
      <w:r w:rsidRPr="00680C70">
        <w:rPr>
          <w:sz w:val="16"/>
        </w:rPr>
        <w:t>, ‘</w:t>
      </w:r>
      <w:r w:rsidRPr="00DA275F">
        <w:rPr>
          <w:rStyle w:val="StyleUnderline"/>
        </w:rPr>
        <w:t>How can we have one ASEAN</w:t>
      </w:r>
      <w:r w:rsidRPr="00680C70">
        <w:rPr>
          <w:sz w:val="16"/>
        </w:rPr>
        <w:t xml:space="preserve">, one family </w:t>
      </w:r>
      <w:r w:rsidRPr="00DA275F">
        <w:rPr>
          <w:rStyle w:val="StyleUnderline"/>
        </w:rPr>
        <w:t xml:space="preserve">if we have two major components who cannot solve </w:t>
      </w:r>
      <w:r w:rsidRPr="00DA275F">
        <w:rPr>
          <w:sz w:val="16"/>
        </w:rPr>
        <w:t xml:space="preserve">their </w:t>
      </w:r>
      <w:r w:rsidRPr="00DA275F">
        <w:rPr>
          <w:rStyle w:val="StyleUnderline"/>
        </w:rPr>
        <w:t>problems</w:t>
      </w:r>
      <w:r w:rsidRPr="00680C70">
        <w:rPr>
          <w:sz w:val="16"/>
        </w:rPr>
        <w:t xml:space="preserve">?’ After the Summit, the </w:t>
      </w:r>
      <w:r w:rsidRPr="00DA275F">
        <w:rPr>
          <w:rStyle w:val="StyleUnderline"/>
        </w:rPr>
        <w:t>Malaysia</w:t>
      </w:r>
      <w:r w:rsidRPr="00680C70">
        <w:rPr>
          <w:sz w:val="16"/>
        </w:rPr>
        <w:t xml:space="preserve">n deputy foreign minister also </w:t>
      </w:r>
      <w:r w:rsidRPr="00DA275F">
        <w:rPr>
          <w:rStyle w:val="StyleUnderline"/>
        </w:rPr>
        <w:t>expressed frustration</w:t>
      </w:r>
      <w:r w:rsidRPr="00680C70">
        <w:rPr>
          <w:sz w:val="16"/>
        </w:rPr>
        <w:t>, blaming Thailand for not respecting the agreement previously made in Jakarta, a claim the Thai foreign ministry rejected.</w:t>
      </w:r>
    </w:p>
    <w:p w:rsidR="00E7313E" w:rsidRPr="00680C70" w:rsidRDefault="00E7313E" w:rsidP="00E7313E">
      <w:pPr>
        <w:rPr>
          <w:sz w:val="16"/>
        </w:rPr>
      </w:pPr>
      <w:r w:rsidRPr="00680C70">
        <w:rPr>
          <w:sz w:val="16"/>
        </w:rPr>
        <w:t xml:space="preserve">Significantly, </w:t>
      </w:r>
      <w:r w:rsidRPr="00DA275F">
        <w:rPr>
          <w:rStyle w:val="StyleUnderline"/>
        </w:rPr>
        <w:t>this conflict reveals</w:t>
      </w:r>
      <w:r w:rsidRPr="00680C70">
        <w:rPr>
          <w:sz w:val="16"/>
        </w:rPr>
        <w:t xml:space="preserve"> that </w:t>
      </w:r>
      <w:r w:rsidRPr="00357732">
        <w:rPr>
          <w:rStyle w:val="StyleUnderline"/>
          <w:highlight w:val="yellow"/>
        </w:rPr>
        <w:t>ASEAN</w:t>
      </w:r>
      <w:r w:rsidRPr="00680C70">
        <w:rPr>
          <w:sz w:val="16"/>
        </w:rPr>
        <w:t xml:space="preserve"> countries </w:t>
      </w:r>
      <w:r w:rsidRPr="00357732">
        <w:rPr>
          <w:rStyle w:val="StyleUnderline"/>
          <w:highlight w:val="yellow"/>
        </w:rPr>
        <w:t xml:space="preserve">may </w:t>
      </w:r>
      <w:r w:rsidRPr="00357732">
        <w:rPr>
          <w:rStyle w:val="Emphasis"/>
          <w:highlight w:val="yellow"/>
        </w:rPr>
        <w:t>not be ready</w:t>
      </w:r>
      <w:r w:rsidRPr="00357732">
        <w:rPr>
          <w:rStyle w:val="StyleUnderline"/>
          <w:highlight w:val="yellow"/>
        </w:rPr>
        <w:t xml:space="preserve"> for</w:t>
      </w:r>
      <w:r w:rsidRPr="00680C70">
        <w:rPr>
          <w:sz w:val="16"/>
        </w:rPr>
        <w:t xml:space="preserve"> the </w:t>
      </w:r>
      <w:r w:rsidRPr="00DA275F">
        <w:rPr>
          <w:rStyle w:val="StyleUnderline"/>
        </w:rPr>
        <w:t xml:space="preserve">next stage of </w:t>
      </w:r>
      <w:r w:rsidRPr="00357732">
        <w:rPr>
          <w:rStyle w:val="StyleUnderline"/>
          <w:highlight w:val="yellow"/>
        </w:rPr>
        <w:t>integration</w:t>
      </w:r>
      <w:r w:rsidRPr="00680C70">
        <w:rPr>
          <w:sz w:val="16"/>
        </w:rPr>
        <w:t xml:space="preserve">. The </w:t>
      </w:r>
      <w:r w:rsidRPr="00DA275F">
        <w:rPr>
          <w:rStyle w:val="StyleUnderline"/>
        </w:rPr>
        <w:t>sense of community is not ripe</w:t>
      </w:r>
      <w:r w:rsidRPr="00680C70">
        <w:rPr>
          <w:sz w:val="16"/>
        </w:rPr>
        <w:t xml:space="preserve"> enough </w:t>
      </w:r>
      <w:r w:rsidRPr="00DA275F">
        <w:rPr>
          <w:rStyle w:val="StyleUnderline"/>
        </w:rPr>
        <w:t>for</w:t>
      </w:r>
      <w:r w:rsidRPr="00680C70">
        <w:rPr>
          <w:sz w:val="16"/>
        </w:rPr>
        <w:t xml:space="preserve"> </w:t>
      </w:r>
      <w:r w:rsidRPr="00DA275F">
        <w:rPr>
          <w:rStyle w:val="Emphasis"/>
        </w:rPr>
        <w:t>any steps beyond</w:t>
      </w:r>
      <w:r w:rsidRPr="00DA275F">
        <w:rPr>
          <w:rStyle w:val="StyleUnderline"/>
        </w:rPr>
        <w:t xml:space="preserve"> inter-state cooperation</w:t>
      </w:r>
      <w:r w:rsidRPr="00680C70">
        <w:rPr>
          <w:sz w:val="16"/>
        </w:rPr>
        <w:t xml:space="preserve">. Ironically, as a founding member of ASEAN, originally playing an active role in consolidating ASEAN’s unity and development, </w:t>
      </w:r>
      <w:r w:rsidRPr="00357732">
        <w:rPr>
          <w:rStyle w:val="StyleUnderline"/>
          <w:highlight w:val="yellow"/>
        </w:rPr>
        <w:t>Thailand has become an obstacle to</w:t>
      </w:r>
      <w:r w:rsidRPr="00680C70">
        <w:rPr>
          <w:sz w:val="16"/>
        </w:rPr>
        <w:t xml:space="preserve"> the group’s </w:t>
      </w:r>
      <w:r w:rsidRPr="00357732">
        <w:rPr>
          <w:rStyle w:val="StyleUnderline"/>
          <w:highlight w:val="yellow"/>
        </w:rPr>
        <w:t>progress</w:t>
      </w:r>
      <w:r w:rsidRPr="00680C70">
        <w:rPr>
          <w:sz w:val="16"/>
        </w:rPr>
        <w:t xml:space="preserve">. </w:t>
      </w:r>
      <w:r w:rsidRPr="00DA275F">
        <w:rPr>
          <w:rStyle w:val="StyleUnderline"/>
        </w:rPr>
        <w:t>Other</w:t>
      </w:r>
      <w:r w:rsidRPr="00680C70">
        <w:rPr>
          <w:sz w:val="16"/>
        </w:rPr>
        <w:t xml:space="preserve"> founding </w:t>
      </w:r>
      <w:r w:rsidRPr="00DA275F">
        <w:rPr>
          <w:rStyle w:val="StyleUnderline"/>
        </w:rPr>
        <w:t>members</w:t>
      </w:r>
      <w:r w:rsidRPr="00680C70">
        <w:rPr>
          <w:sz w:val="16"/>
        </w:rPr>
        <w:t xml:space="preserve"> also </w:t>
      </w:r>
      <w:r w:rsidRPr="00DA275F">
        <w:rPr>
          <w:rStyle w:val="StyleUnderline"/>
        </w:rPr>
        <w:t>have</w:t>
      </w:r>
      <w:r w:rsidRPr="00680C70">
        <w:rPr>
          <w:sz w:val="16"/>
        </w:rPr>
        <w:t xml:space="preserve"> the </w:t>
      </w:r>
      <w:r w:rsidRPr="00DA275F">
        <w:rPr>
          <w:rStyle w:val="StyleUnderline"/>
        </w:rPr>
        <w:t>potential to react similarly when it comes to sovereignty issues, as</w:t>
      </w:r>
      <w:r w:rsidRPr="00680C70">
        <w:rPr>
          <w:sz w:val="16"/>
        </w:rPr>
        <w:t xml:space="preserve"> the </w:t>
      </w:r>
      <w:r w:rsidRPr="00DA275F">
        <w:rPr>
          <w:rStyle w:val="StyleUnderline"/>
        </w:rPr>
        <w:t>Spratly Islands show.</w:t>
      </w:r>
    </w:p>
    <w:p w:rsidR="00E7313E" w:rsidRPr="00DA275F" w:rsidRDefault="00E7313E" w:rsidP="00E7313E">
      <w:pPr>
        <w:rPr>
          <w:rStyle w:val="Emphasis"/>
        </w:rPr>
      </w:pPr>
      <w:r w:rsidRPr="00680C70">
        <w:rPr>
          <w:sz w:val="16"/>
        </w:rPr>
        <w:t xml:space="preserve">This conflict could suggest that the </w:t>
      </w:r>
      <w:r w:rsidRPr="00357732">
        <w:rPr>
          <w:rStyle w:val="StyleUnderline"/>
          <w:highlight w:val="yellow"/>
        </w:rPr>
        <w:t>integration theory</w:t>
      </w:r>
      <w:r w:rsidRPr="00680C70">
        <w:rPr>
          <w:sz w:val="16"/>
        </w:rPr>
        <w:t xml:space="preserve"> based on the European model of neo-functionalism, which ASEAN has looked up to, </w:t>
      </w:r>
      <w:r w:rsidRPr="00357732">
        <w:rPr>
          <w:rStyle w:val="StyleUnderline"/>
          <w:highlight w:val="yellow"/>
        </w:rPr>
        <w:t xml:space="preserve">may </w:t>
      </w:r>
      <w:r w:rsidRPr="00357732">
        <w:rPr>
          <w:rStyle w:val="Emphasis"/>
          <w:highlight w:val="yellow"/>
        </w:rPr>
        <w:t>not be suited</w:t>
      </w:r>
      <w:r w:rsidRPr="00357732">
        <w:rPr>
          <w:rStyle w:val="StyleUnderline"/>
          <w:highlight w:val="yellow"/>
        </w:rPr>
        <w:t xml:space="preserve"> to this part of the world</w:t>
      </w:r>
      <w:r w:rsidRPr="00680C70">
        <w:rPr>
          <w:sz w:val="16"/>
        </w:rPr>
        <w:t xml:space="preserve">. </w:t>
      </w:r>
      <w:r w:rsidRPr="00DA275F">
        <w:rPr>
          <w:sz w:val="12"/>
        </w:rPr>
        <w:t xml:space="preserve">More energy and resources need to be directed toward socio-cultural community building. ASEAN’s shared identity needs to be fostered with a stronger foundation of mutual respect, understanding and brotherhood among Southeast Asians. With such bonds, nationalism will hardly be able to stir up hatred between </w:t>
      </w:r>
      <w:proofErr w:type="spellStart"/>
      <w:r w:rsidRPr="00DA275F">
        <w:rPr>
          <w:sz w:val="12"/>
        </w:rPr>
        <w:t>neighbours</w:t>
      </w:r>
      <w:proofErr w:type="spellEnd"/>
      <w:r w:rsidRPr="00DA275F">
        <w:rPr>
          <w:sz w:val="12"/>
        </w:rPr>
        <w:t xml:space="preserve"> and friends. </w:t>
      </w:r>
      <w:r w:rsidRPr="00357732">
        <w:rPr>
          <w:rStyle w:val="StyleUnderline"/>
          <w:highlight w:val="yellow"/>
        </w:rPr>
        <w:t>Without</w:t>
      </w:r>
      <w:r w:rsidRPr="00680C70">
        <w:rPr>
          <w:sz w:val="16"/>
        </w:rPr>
        <w:t xml:space="preserve"> achieving </w:t>
      </w:r>
      <w:r w:rsidRPr="00357732">
        <w:rPr>
          <w:rStyle w:val="StyleUnderline"/>
          <w:highlight w:val="yellow"/>
        </w:rPr>
        <w:t>ASEAN</w:t>
      </w:r>
      <w:r w:rsidRPr="00DA275F">
        <w:rPr>
          <w:rStyle w:val="StyleUnderline"/>
        </w:rPr>
        <w:t>’s socio-cultural pillar</w:t>
      </w:r>
      <w:r w:rsidRPr="00680C70">
        <w:rPr>
          <w:sz w:val="16"/>
        </w:rPr>
        <w:t xml:space="preserve">, other regional activities, including </w:t>
      </w:r>
      <w:r w:rsidRPr="00DA275F">
        <w:rPr>
          <w:rStyle w:val="StyleUnderline"/>
        </w:rPr>
        <w:t xml:space="preserve">security and </w:t>
      </w:r>
      <w:r w:rsidRPr="00357732">
        <w:rPr>
          <w:rStyle w:val="StyleUnderline"/>
        </w:rPr>
        <w:t>econ</w:t>
      </w:r>
      <w:r w:rsidRPr="00357732">
        <w:rPr>
          <w:sz w:val="16"/>
        </w:rPr>
        <w:t>omic</w:t>
      </w:r>
      <w:r w:rsidRPr="00680C70">
        <w:rPr>
          <w:sz w:val="16"/>
        </w:rPr>
        <w:t xml:space="preserve"> </w:t>
      </w:r>
      <w:r w:rsidRPr="00357732">
        <w:rPr>
          <w:rStyle w:val="StyleUnderline"/>
          <w:highlight w:val="yellow"/>
        </w:rPr>
        <w:t>coop</w:t>
      </w:r>
      <w:r>
        <w:rPr>
          <w:sz w:val="16"/>
        </w:rPr>
        <w:t xml:space="preserve">eration, </w:t>
      </w:r>
      <w:r w:rsidRPr="00357732">
        <w:rPr>
          <w:rStyle w:val="Emphasis"/>
          <w:highlight w:val="yellow"/>
        </w:rPr>
        <w:t>cannot be sustained</w:t>
      </w:r>
      <w:r w:rsidRPr="00DA275F">
        <w:rPr>
          <w:rStyle w:val="Emphasis"/>
        </w:rPr>
        <w:t>.</w:t>
      </w:r>
    </w:p>
    <w:p w:rsidR="00E7313E" w:rsidRPr="00E7313E" w:rsidRDefault="00E7313E" w:rsidP="00E7313E">
      <w:pPr>
        <w:rPr>
          <w:u w:val="single"/>
        </w:rPr>
      </w:pPr>
      <w:r w:rsidRPr="00680C70">
        <w:rPr>
          <w:sz w:val="16"/>
        </w:rPr>
        <w:t xml:space="preserve">The recent Summit’s goals — achieving ASEAN Community by 2015, </w:t>
      </w:r>
      <w:r w:rsidRPr="00680C70">
        <w:rPr>
          <w:rStyle w:val="StyleUnderline"/>
        </w:rPr>
        <w:t xml:space="preserve">maintaining a </w:t>
      </w:r>
      <w:r w:rsidRPr="00680C70">
        <w:rPr>
          <w:sz w:val="16"/>
        </w:rPr>
        <w:t>safe and</w:t>
      </w:r>
      <w:r w:rsidRPr="00680C70">
        <w:rPr>
          <w:rStyle w:val="StyleUnderline"/>
          <w:sz w:val="16"/>
        </w:rPr>
        <w:t xml:space="preserve"> </w:t>
      </w:r>
      <w:r w:rsidRPr="00680C70">
        <w:rPr>
          <w:rStyle w:val="StyleUnderline"/>
        </w:rPr>
        <w:t xml:space="preserve">stable region, and making ASEAN </w:t>
      </w:r>
      <w:r w:rsidRPr="00111FFC">
        <w:rPr>
          <w:sz w:val="16"/>
        </w:rPr>
        <w:t>active in</w:t>
      </w:r>
      <w:r w:rsidRPr="00111FFC">
        <w:rPr>
          <w:rStyle w:val="StyleUnderline"/>
          <w:sz w:val="16"/>
        </w:rPr>
        <w:t xml:space="preserve"> </w:t>
      </w:r>
      <w:r w:rsidRPr="00680C70">
        <w:rPr>
          <w:rStyle w:val="StyleUnderline"/>
        </w:rPr>
        <w:t>solving</w:t>
      </w:r>
      <w:r w:rsidRPr="00680C70">
        <w:rPr>
          <w:sz w:val="16"/>
        </w:rPr>
        <w:t xml:space="preserve"> global </w:t>
      </w:r>
      <w:r w:rsidRPr="00680C70">
        <w:rPr>
          <w:rStyle w:val="StyleUnderline"/>
        </w:rPr>
        <w:t xml:space="preserve">problems </w:t>
      </w:r>
      <w:r w:rsidRPr="00680C70">
        <w:rPr>
          <w:sz w:val="16"/>
        </w:rPr>
        <w:t xml:space="preserve">— </w:t>
      </w:r>
      <w:r w:rsidRPr="00680C70">
        <w:rPr>
          <w:rStyle w:val="StyleUnderline"/>
        </w:rPr>
        <w:t>seem distant</w:t>
      </w:r>
      <w:r w:rsidRPr="00680C70">
        <w:rPr>
          <w:sz w:val="16"/>
        </w:rPr>
        <w:t xml:space="preserve">. The </w:t>
      </w:r>
      <w:r w:rsidRPr="00111FFC">
        <w:rPr>
          <w:rStyle w:val="StyleUnderline"/>
        </w:rPr>
        <w:t>Thai-Cambodia</w:t>
      </w:r>
      <w:r w:rsidRPr="00680C70">
        <w:rPr>
          <w:sz w:val="16"/>
        </w:rPr>
        <w:t xml:space="preserve">n </w:t>
      </w:r>
      <w:r w:rsidRPr="00357732">
        <w:rPr>
          <w:rStyle w:val="StyleUnderline"/>
          <w:highlight w:val="yellow"/>
        </w:rPr>
        <w:t xml:space="preserve">conflict is not only </w:t>
      </w:r>
      <w:r w:rsidRPr="00357732">
        <w:rPr>
          <w:rStyle w:val="Emphasis"/>
          <w:highlight w:val="yellow"/>
        </w:rPr>
        <w:t>a diplomatic embarrassment</w:t>
      </w:r>
      <w:r w:rsidRPr="00357732">
        <w:rPr>
          <w:sz w:val="16"/>
          <w:highlight w:val="yellow"/>
        </w:rPr>
        <w:t xml:space="preserve"> </w:t>
      </w:r>
      <w:r w:rsidRPr="00357732">
        <w:rPr>
          <w:rStyle w:val="StyleUnderline"/>
          <w:highlight w:val="yellow"/>
        </w:rPr>
        <w:t>but</w:t>
      </w:r>
      <w:r w:rsidRPr="00357732">
        <w:rPr>
          <w:sz w:val="16"/>
          <w:highlight w:val="yellow"/>
        </w:rPr>
        <w:t xml:space="preserve"> </w:t>
      </w:r>
      <w:r w:rsidRPr="00357732">
        <w:rPr>
          <w:rStyle w:val="StyleUnderline"/>
          <w:highlight w:val="yellow"/>
        </w:rPr>
        <w:t>highlight</w:t>
      </w:r>
      <w:r w:rsidRPr="00357732">
        <w:rPr>
          <w:sz w:val="16"/>
          <w:highlight w:val="yellow"/>
        </w:rPr>
        <w:t xml:space="preserve">s </w:t>
      </w:r>
      <w:r w:rsidRPr="00357732">
        <w:rPr>
          <w:rStyle w:val="StyleUnderline"/>
          <w:highlight w:val="yellow"/>
        </w:rPr>
        <w:t xml:space="preserve">ASEAN’s </w:t>
      </w:r>
      <w:r w:rsidRPr="00357732">
        <w:rPr>
          <w:rStyle w:val="Emphasis"/>
          <w:highlight w:val="yellow"/>
        </w:rPr>
        <w:t>underlying inability</w:t>
      </w:r>
      <w:r w:rsidRPr="00357732">
        <w:rPr>
          <w:sz w:val="16"/>
          <w:highlight w:val="yellow"/>
        </w:rPr>
        <w:t xml:space="preserve"> </w:t>
      </w:r>
      <w:r w:rsidRPr="00357732">
        <w:rPr>
          <w:rStyle w:val="StyleUnderline"/>
          <w:highlight w:val="yellow"/>
        </w:rPr>
        <w:t>to</w:t>
      </w:r>
      <w:r w:rsidRPr="00680C70">
        <w:rPr>
          <w:sz w:val="16"/>
        </w:rPr>
        <w:t xml:space="preserve"> transcend the archaic concept of sovereignty to </w:t>
      </w:r>
      <w:r w:rsidRPr="00357732">
        <w:rPr>
          <w:rStyle w:val="StyleUnderline"/>
          <w:highlight w:val="yellow"/>
        </w:rPr>
        <w:lastRenderedPageBreak/>
        <w:t>manage</w:t>
      </w:r>
      <w:r w:rsidRPr="00680C70">
        <w:rPr>
          <w:sz w:val="16"/>
        </w:rPr>
        <w:t xml:space="preserve"> the </w:t>
      </w:r>
      <w:r w:rsidRPr="00357732">
        <w:rPr>
          <w:rStyle w:val="StyleUnderline"/>
          <w:highlight w:val="yellow"/>
        </w:rPr>
        <w:t>conflict peacefully</w:t>
      </w:r>
      <w:r w:rsidRPr="00680C70">
        <w:rPr>
          <w:sz w:val="16"/>
        </w:rPr>
        <w:t xml:space="preserve">. Consequently, </w:t>
      </w:r>
      <w:r w:rsidRPr="00111FFC">
        <w:rPr>
          <w:rStyle w:val="StyleUnderline"/>
        </w:rPr>
        <w:t>a true ASEAN Community</w:t>
      </w:r>
      <w:r w:rsidRPr="00680C70">
        <w:rPr>
          <w:sz w:val="16"/>
        </w:rPr>
        <w:t xml:space="preserve"> according to ASEAN Vision 2020 </w:t>
      </w:r>
      <w:r w:rsidRPr="00111FFC">
        <w:rPr>
          <w:rStyle w:val="StyleUnderline"/>
        </w:rPr>
        <w:t>may</w:t>
      </w:r>
      <w:r w:rsidRPr="00680C70">
        <w:rPr>
          <w:sz w:val="16"/>
        </w:rPr>
        <w:t xml:space="preserve"> have to </w:t>
      </w:r>
      <w:r w:rsidRPr="00111FFC">
        <w:rPr>
          <w:rStyle w:val="Emphasis"/>
        </w:rPr>
        <w:t>stay a vision</w:t>
      </w:r>
      <w:r w:rsidRPr="00680C70">
        <w:rPr>
          <w:sz w:val="16"/>
        </w:rPr>
        <w:t xml:space="preserve"> </w:t>
      </w:r>
      <w:r w:rsidRPr="00111FFC">
        <w:rPr>
          <w:rStyle w:val="StyleUnderline"/>
        </w:rPr>
        <w:t>for quite some time.</w:t>
      </w:r>
    </w:p>
    <w:p w:rsidR="00E7313E" w:rsidRDefault="00E7313E" w:rsidP="00E7313E">
      <w:pPr>
        <w:pStyle w:val="Heading3"/>
      </w:pPr>
      <w:r>
        <w:lastRenderedPageBreak/>
        <w:t>Impact Defense – Chinese Econ</w:t>
      </w:r>
    </w:p>
    <w:p w:rsidR="00E7313E" w:rsidRPr="00D0007C" w:rsidRDefault="00E7313E" w:rsidP="00E7313E">
      <w:pPr>
        <w:pStyle w:val="Heading4"/>
        <w:rPr>
          <w:rStyle w:val="Style13ptBold"/>
          <w:rFonts w:eastAsiaTheme="minorHAnsi" w:cs="Times New Roman"/>
          <w:bCs w:val="0"/>
          <w:iCs w:val="0"/>
        </w:rPr>
      </w:pPr>
      <w:r>
        <w:t>Collapse doesn’t lead to unrest—</w:t>
      </w:r>
      <w:r w:rsidRPr="00D0007C">
        <w:rPr>
          <w:b w:val="0"/>
        </w:rPr>
        <w:t>new leadership will push reforms, government isn’t panicking</w:t>
      </w:r>
      <w:r w:rsidRPr="00D0007C">
        <w:rPr>
          <w:rStyle w:val="Style13ptBold"/>
          <w:rFonts w:eastAsiaTheme="minorHAnsi" w:cs="Times New Roman"/>
          <w:bCs w:val="0"/>
          <w:iCs w:val="0"/>
        </w:rPr>
        <w:t xml:space="preserve"> </w:t>
      </w:r>
    </w:p>
    <w:p w:rsidR="00E7313E" w:rsidRDefault="00E7313E" w:rsidP="00E7313E">
      <w:proofErr w:type="spellStart"/>
      <w:r w:rsidRPr="00D10A07">
        <w:rPr>
          <w:rStyle w:val="Style13ptBold"/>
        </w:rPr>
        <w:t>Bremmer</w:t>
      </w:r>
      <w:proofErr w:type="spellEnd"/>
      <w:r w:rsidRPr="00D10A07">
        <w:rPr>
          <w:rStyle w:val="Style13ptBold"/>
        </w:rPr>
        <w:t>, 13</w:t>
      </w:r>
      <w:r>
        <w:t xml:space="preserve"> (Ian – president of Eurasia Group, 7/19, “Will China’s slowing growth lead to unrest?</w:t>
      </w:r>
      <w:proofErr w:type="gramStart"/>
      <w:r>
        <w:t>”,</w:t>
      </w:r>
      <w:proofErr w:type="gramEnd"/>
      <w:r>
        <w:t xml:space="preserve"> Reuters, </w:t>
      </w:r>
      <w:hyperlink r:id="rId41" w:history="1">
        <w:r w:rsidRPr="00987078">
          <w:rPr>
            <w:rStyle w:val="Hyperlink"/>
          </w:rPr>
          <w:t>http://blogs.reuters.com/ian-bremmer/2013/07/19/will-chinas-slowing-growth-lead-to-unrest/</w:t>
        </w:r>
      </w:hyperlink>
      <w:r>
        <w:t>)</w:t>
      </w:r>
    </w:p>
    <w:p w:rsidR="00E7313E" w:rsidRPr="002D123E" w:rsidRDefault="00E7313E" w:rsidP="00E7313E"/>
    <w:p w:rsidR="00E7313E" w:rsidRPr="0084506B" w:rsidRDefault="00E7313E" w:rsidP="00E7313E">
      <w:pPr>
        <w:rPr>
          <w:sz w:val="12"/>
        </w:rPr>
      </w:pPr>
      <w:r w:rsidRPr="0084506B">
        <w:rPr>
          <w:sz w:val="12"/>
        </w:rPr>
        <w:t xml:space="preserve">Recently, it seems no developing country is safe from sudden, unexpected protests. In Brazil and Turkey, empowered middle classes pushed back against perceived governmental injustice; protests erupted, and leaders’ approval ratings dropped precipitously. In Egypt, the economic picture was as ugly as the political one, and the military’s ouster of President </w:t>
      </w:r>
      <w:proofErr w:type="spellStart"/>
      <w:r w:rsidRPr="0084506B">
        <w:rPr>
          <w:sz w:val="12"/>
        </w:rPr>
        <w:t>Mursi</w:t>
      </w:r>
      <w:proofErr w:type="spellEnd"/>
      <w:r w:rsidRPr="0084506B">
        <w:rPr>
          <w:sz w:val="12"/>
        </w:rPr>
        <w:t xml:space="preserve"> has fomented conflict and instability.</w:t>
      </w:r>
    </w:p>
    <w:p w:rsidR="00E7313E" w:rsidRPr="00D10A07" w:rsidRDefault="00E7313E" w:rsidP="00E7313E">
      <w:pPr>
        <w:rPr>
          <w:sz w:val="16"/>
        </w:rPr>
      </w:pPr>
      <w:r w:rsidRPr="00D10A07">
        <w:rPr>
          <w:rStyle w:val="StyleUnderline"/>
        </w:rPr>
        <w:t>China may look like a candidate for</w:t>
      </w:r>
      <w:r w:rsidRPr="00D10A07">
        <w:rPr>
          <w:sz w:val="16"/>
        </w:rPr>
        <w:t xml:space="preserve"> the type of </w:t>
      </w:r>
      <w:r w:rsidRPr="00D10A07">
        <w:rPr>
          <w:rStyle w:val="StyleUnderline"/>
        </w:rPr>
        <w:t>protests</w:t>
      </w:r>
      <w:r w:rsidRPr="00D10A07">
        <w:rPr>
          <w:sz w:val="16"/>
        </w:rPr>
        <w:t xml:space="preserve"> currently </w:t>
      </w:r>
      <w:r w:rsidRPr="00D10A07">
        <w:rPr>
          <w:rStyle w:val="StyleUnderline"/>
        </w:rPr>
        <w:t>sweeping the developing world</w:t>
      </w:r>
      <w:r w:rsidRPr="00D10A07">
        <w:rPr>
          <w:sz w:val="16"/>
        </w:rPr>
        <w:t xml:space="preserve">. </w:t>
      </w:r>
      <w:r w:rsidRPr="00D10A07">
        <w:rPr>
          <w:rStyle w:val="StyleUnderline"/>
        </w:rPr>
        <w:t>Not only is a</w:t>
      </w:r>
      <w:r w:rsidRPr="00D10A07">
        <w:rPr>
          <w:sz w:val="16"/>
        </w:rPr>
        <w:t xml:space="preserve"> newly </w:t>
      </w:r>
      <w:r w:rsidRPr="00D10A07">
        <w:rPr>
          <w:rStyle w:val="StyleUnderline"/>
        </w:rPr>
        <w:t>empowered middle class demand</w:t>
      </w:r>
      <w:r w:rsidRPr="00D10A07">
        <w:rPr>
          <w:sz w:val="16"/>
        </w:rPr>
        <w:t xml:space="preserve">ing </w:t>
      </w:r>
      <w:r w:rsidRPr="00D10A07">
        <w:rPr>
          <w:rStyle w:val="StyleUnderline"/>
        </w:rPr>
        <w:t>better services</w:t>
      </w:r>
      <w:r w:rsidRPr="00D10A07">
        <w:rPr>
          <w:sz w:val="16"/>
        </w:rPr>
        <w:t xml:space="preserve"> and more accountability from government — </w:t>
      </w:r>
      <w:r w:rsidRPr="00204845">
        <w:rPr>
          <w:rStyle w:val="StyleUnderline"/>
          <w:highlight w:val="yellow"/>
        </w:rPr>
        <w:t>growth has</w:t>
      </w:r>
      <w:r w:rsidRPr="00D10A07">
        <w:rPr>
          <w:sz w:val="16"/>
        </w:rPr>
        <w:t xml:space="preserve"> also </w:t>
      </w:r>
      <w:r w:rsidRPr="00204845">
        <w:rPr>
          <w:rStyle w:val="StyleUnderline"/>
          <w:highlight w:val="yellow"/>
        </w:rPr>
        <w:t>tapered off</w:t>
      </w:r>
      <w:r w:rsidRPr="00204845">
        <w:rPr>
          <w:sz w:val="16"/>
        </w:rPr>
        <w:t xml:space="preserve"> in</w:t>
      </w:r>
      <w:r w:rsidRPr="00D10A07">
        <w:rPr>
          <w:sz w:val="16"/>
        </w:rPr>
        <w:t xml:space="preserve"> recent quarters. </w:t>
      </w:r>
      <w:r w:rsidRPr="00204845">
        <w:rPr>
          <w:rStyle w:val="Emphasis"/>
        </w:rPr>
        <w:t>Don’t hold your breath</w:t>
      </w:r>
      <w:r w:rsidRPr="00D10A07">
        <w:rPr>
          <w:sz w:val="16"/>
        </w:rPr>
        <w:t xml:space="preserve">. At least for the time being, </w:t>
      </w:r>
      <w:r w:rsidRPr="00204845">
        <w:rPr>
          <w:rStyle w:val="StyleUnderline"/>
          <w:highlight w:val="yellow"/>
        </w:rPr>
        <w:t>China is</w:t>
      </w:r>
      <w:r w:rsidRPr="00204845">
        <w:rPr>
          <w:sz w:val="16"/>
          <w:highlight w:val="yellow"/>
        </w:rPr>
        <w:t xml:space="preserve"> </w:t>
      </w:r>
      <w:r w:rsidRPr="00204845">
        <w:rPr>
          <w:rStyle w:val="Emphasis"/>
          <w:highlight w:val="yellow"/>
        </w:rPr>
        <w:t>well-positioned</w:t>
      </w:r>
      <w:r w:rsidRPr="00204845">
        <w:rPr>
          <w:sz w:val="16"/>
          <w:highlight w:val="yellow"/>
        </w:rPr>
        <w:t xml:space="preserve"> </w:t>
      </w:r>
      <w:r w:rsidRPr="00204845">
        <w:rPr>
          <w:rStyle w:val="StyleUnderline"/>
          <w:highlight w:val="yellow"/>
        </w:rPr>
        <w:t>to</w:t>
      </w:r>
      <w:r w:rsidRPr="00D10A07">
        <w:rPr>
          <w:rStyle w:val="StyleUnderline"/>
        </w:rPr>
        <w:t xml:space="preserve"> </w:t>
      </w:r>
      <w:r w:rsidRPr="00204845">
        <w:rPr>
          <w:rStyle w:val="StyleUnderline"/>
          <w:highlight w:val="yellow"/>
        </w:rPr>
        <w:t>navigate</w:t>
      </w:r>
      <w:r w:rsidRPr="00D10A07">
        <w:rPr>
          <w:sz w:val="16"/>
        </w:rPr>
        <w:t xml:space="preserve"> such </w:t>
      </w:r>
      <w:r w:rsidRPr="00204845">
        <w:rPr>
          <w:rStyle w:val="StyleUnderline"/>
          <w:highlight w:val="yellow"/>
        </w:rPr>
        <w:t>challenges</w:t>
      </w:r>
      <w:r w:rsidRPr="00D10A07">
        <w:rPr>
          <w:sz w:val="16"/>
        </w:rPr>
        <w:t xml:space="preserve"> far better than its emerging market competitors.</w:t>
      </w:r>
    </w:p>
    <w:p w:rsidR="00E7313E" w:rsidRPr="00D10A07" w:rsidRDefault="00E7313E" w:rsidP="00E7313E">
      <w:pPr>
        <w:rPr>
          <w:sz w:val="16"/>
        </w:rPr>
      </w:pPr>
      <w:r w:rsidRPr="00D10A07">
        <w:rPr>
          <w:sz w:val="16"/>
        </w:rPr>
        <w:t xml:space="preserve">Let’s start with the economy. </w:t>
      </w:r>
      <w:r w:rsidRPr="00326A72">
        <w:rPr>
          <w:rStyle w:val="StyleUnderline"/>
        </w:rPr>
        <w:t xml:space="preserve">For years </w:t>
      </w:r>
      <w:r w:rsidRPr="00204845">
        <w:rPr>
          <w:rStyle w:val="StyleUnderline"/>
          <w:highlight w:val="yellow"/>
        </w:rPr>
        <w:t>pundits</w:t>
      </w:r>
      <w:r w:rsidRPr="00D10A07">
        <w:rPr>
          <w:sz w:val="16"/>
        </w:rPr>
        <w:t xml:space="preserve">, </w:t>
      </w:r>
      <w:r w:rsidRPr="00326A72">
        <w:rPr>
          <w:rStyle w:val="StyleUnderline"/>
        </w:rPr>
        <w:t>and</w:t>
      </w:r>
      <w:r w:rsidRPr="00D10A07">
        <w:rPr>
          <w:sz w:val="16"/>
        </w:rPr>
        <w:t xml:space="preserve"> many Chinese </w:t>
      </w:r>
      <w:r w:rsidRPr="00326A72">
        <w:rPr>
          <w:rStyle w:val="StyleUnderline"/>
        </w:rPr>
        <w:t>government officials</w:t>
      </w:r>
      <w:r w:rsidRPr="00D10A07">
        <w:rPr>
          <w:sz w:val="16"/>
        </w:rPr>
        <w:t xml:space="preserve">, </w:t>
      </w:r>
      <w:r w:rsidRPr="00204845">
        <w:rPr>
          <w:rStyle w:val="StyleUnderline"/>
          <w:highlight w:val="yellow"/>
        </w:rPr>
        <w:t>thought</w:t>
      </w:r>
      <w:r w:rsidRPr="00D10A07">
        <w:rPr>
          <w:sz w:val="16"/>
        </w:rPr>
        <w:t xml:space="preserve"> that </w:t>
      </w:r>
      <w:r w:rsidRPr="00204845">
        <w:rPr>
          <w:rStyle w:val="StyleUnderline"/>
          <w:highlight w:val="yellow"/>
        </w:rPr>
        <w:t>if China’s</w:t>
      </w:r>
      <w:r w:rsidRPr="00D10A07">
        <w:rPr>
          <w:sz w:val="16"/>
        </w:rPr>
        <w:t xml:space="preserve"> GDP </w:t>
      </w:r>
      <w:r w:rsidRPr="00204845">
        <w:rPr>
          <w:rStyle w:val="StyleUnderline"/>
          <w:highlight w:val="yellow"/>
        </w:rPr>
        <w:t>growth</w:t>
      </w:r>
      <w:r w:rsidRPr="00326A72">
        <w:rPr>
          <w:rStyle w:val="StyleUnderline"/>
        </w:rPr>
        <w:t xml:space="preserve"> rate </w:t>
      </w:r>
      <w:r w:rsidRPr="00D10A07">
        <w:rPr>
          <w:sz w:val="16"/>
        </w:rPr>
        <w:t xml:space="preserve">ever </w:t>
      </w:r>
      <w:r w:rsidRPr="00204845">
        <w:rPr>
          <w:rStyle w:val="StyleUnderline"/>
          <w:highlight w:val="yellow"/>
        </w:rPr>
        <w:t>fell</w:t>
      </w:r>
      <w:r w:rsidRPr="00326A72">
        <w:rPr>
          <w:rStyle w:val="StyleUnderline"/>
        </w:rPr>
        <w:t xml:space="preserve"> below 8 percent</w:t>
      </w:r>
      <w:r w:rsidRPr="00D10A07">
        <w:rPr>
          <w:sz w:val="16"/>
        </w:rPr>
        <w:t xml:space="preserve">, </w:t>
      </w:r>
      <w:r w:rsidRPr="00204845">
        <w:rPr>
          <w:rStyle w:val="StyleUnderline"/>
          <w:highlight w:val="yellow"/>
        </w:rPr>
        <w:t>it would set off</w:t>
      </w:r>
      <w:r w:rsidRPr="00D10A07">
        <w:rPr>
          <w:sz w:val="16"/>
        </w:rPr>
        <w:t xml:space="preserve"> an unemployment crisis that would raise the risk of social and </w:t>
      </w:r>
      <w:r w:rsidRPr="00326A72">
        <w:rPr>
          <w:rStyle w:val="StyleUnderline"/>
        </w:rPr>
        <w:t xml:space="preserve">political </w:t>
      </w:r>
      <w:r w:rsidRPr="00204845">
        <w:rPr>
          <w:rStyle w:val="StyleUnderline"/>
          <w:highlight w:val="yellow"/>
        </w:rPr>
        <w:t>instability</w:t>
      </w:r>
      <w:r w:rsidRPr="00D10A07">
        <w:rPr>
          <w:sz w:val="16"/>
        </w:rPr>
        <w:t xml:space="preserve"> in the country. Well, </w:t>
      </w:r>
      <w:r w:rsidRPr="00D0007C">
        <w:rPr>
          <w:rStyle w:val="StyleUnderline"/>
        </w:rPr>
        <w:t>China’s finance minister</w:t>
      </w:r>
      <w:r w:rsidRPr="00D10A07">
        <w:rPr>
          <w:sz w:val="16"/>
        </w:rPr>
        <w:t xml:space="preserve"> was in Washington </w:t>
      </w:r>
      <w:r w:rsidRPr="00D0007C">
        <w:rPr>
          <w:rStyle w:val="StyleUnderline"/>
        </w:rPr>
        <w:t>last week</w:t>
      </w:r>
      <w:r w:rsidRPr="00D10A07">
        <w:rPr>
          <w:sz w:val="16"/>
        </w:rPr>
        <w:t xml:space="preserve"> and </w:t>
      </w:r>
      <w:r w:rsidRPr="00D0007C">
        <w:rPr>
          <w:rStyle w:val="StyleUnderline"/>
        </w:rPr>
        <w:t>said</w:t>
      </w:r>
      <w:r w:rsidRPr="00D10A07">
        <w:rPr>
          <w:sz w:val="16"/>
        </w:rPr>
        <w:t xml:space="preserve"> that </w:t>
      </w:r>
      <w:r w:rsidRPr="00D0007C">
        <w:rPr>
          <w:rStyle w:val="StyleUnderline"/>
        </w:rPr>
        <w:t>the</w:t>
      </w:r>
      <w:r w:rsidRPr="00D10A07">
        <w:rPr>
          <w:sz w:val="16"/>
        </w:rPr>
        <w:t xml:space="preserve"> Chinese </w:t>
      </w:r>
      <w:r w:rsidRPr="00D0007C">
        <w:rPr>
          <w:rStyle w:val="StyleUnderline"/>
        </w:rPr>
        <w:t>economy could handle</w:t>
      </w:r>
      <w:r w:rsidRPr="00D10A07">
        <w:rPr>
          <w:sz w:val="16"/>
        </w:rPr>
        <w:t xml:space="preserve"> 7 percent or even </w:t>
      </w:r>
      <w:r w:rsidRPr="00D0007C">
        <w:rPr>
          <w:rStyle w:val="StyleUnderline"/>
        </w:rPr>
        <w:t>6.5 percent growth</w:t>
      </w:r>
      <w:r w:rsidRPr="00D10A07">
        <w:rPr>
          <w:sz w:val="16"/>
        </w:rPr>
        <w:t xml:space="preserve"> — a lower rate than China has experienced in 23 years.</w:t>
      </w:r>
    </w:p>
    <w:p w:rsidR="00E7313E" w:rsidRPr="00D10A07" w:rsidRDefault="00E7313E" w:rsidP="00E7313E">
      <w:pPr>
        <w:rPr>
          <w:sz w:val="16"/>
        </w:rPr>
      </w:pPr>
      <w:r w:rsidRPr="00D10A07">
        <w:rPr>
          <w:sz w:val="16"/>
        </w:rPr>
        <w:t xml:space="preserve">But unlike many other emerging markets, </w:t>
      </w:r>
      <w:r w:rsidRPr="00204845">
        <w:rPr>
          <w:rStyle w:val="StyleUnderline"/>
          <w:highlight w:val="yellow"/>
        </w:rPr>
        <w:t>China views slow</w:t>
      </w:r>
      <w:r w:rsidRPr="00D10A07">
        <w:rPr>
          <w:sz w:val="16"/>
        </w:rPr>
        <w:t xml:space="preserve">er </w:t>
      </w:r>
      <w:r w:rsidRPr="00204845">
        <w:rPr>
          <w:rStyle w:val="StyleUnderline"/>
          <w:highlight w:val="yellow"/>
        </w:rPr>
        <w:t>growth as</w:t>
      </w:r>
      <w:r w:rsidRPr="00D0007C">
        <w:rPr>
          <w:sz w:val="16"/>
        </w:rPr>
        <w:t xml:space="preserve"> a</w:t>
      </w:r>
      <w:r w:rsidRPr="00D0007C">
        <w:rPr>
          <w:sz w:val="12"/>
        </w:rPr>
        <w:t xml:space="preserve"> </w:t>
      </w:r>
      <w:r w:rsidRPr="00204845">
        <w:rPr>
          <w:rStyle w:val="Emphasis"/>
          <w:highlight w:val="yellow"/>
        </w:rPr>
        <w:t>manageable</w:t>
      </w:r>
      <w:r w:rsidRPr="00D10A07">
        <w:rPr>
          <w:sz w:val="16"/>
        </w:rPr>
        <w:t xml:space="preserve"> challenge. </w:t>
      </w:r>
      <w:r w:rsidRPr="00D0007C">
        <w:rPr>
          <w:rStyle w:val="StyleUnderline"/>
        </w:rPr>
        <w:t>The gov</w:t>
      </w:r>
      <w:r w:rsidRPr="00D10A07">
        <w:rPr>
          <w:sz w:val="16"/>
        </w:rPr>
        <w:t xml:space="preserve">ernment actually </w:t>
      </w:r>
      <w:r w:rsidRPr="00D0007C">
        <w:rPr>
          <w:rStyle w:val="StyleUnderline"/>
        </w:rPr>
        <w:t>recognizes</w:t>
      </w:r>
      <w:r w:rsidRPr="00D10A07">
        <w:rPr>
          <w:sz w:val="16"/>
        </w:rPr>
        <w:t xml:space="preserve"> that a </w:t>
      </w:r>
      <w:r w:rsidRPr="00D0007C">
        <w:rPr>
          <w:rStyle w:val="StyleUnderline"/>
        </w:rPr>
        <w:t>slowdown is necessary to meet</w:t>
      </w:r>
      <w:r w:rsidRPr="00D10A07">
        <w:rPr>
          <w:sz w:val="16"/>
        </w:rPr>
        <w:t xml:space="preserve"> its reform and </w:t>
      </w:r>
      <w:r w:rsidRPr="00D0007C">
        <w:rPr>
          <w:rStyle w:val="StyleUnderline"/>
        </w:rPr>
        <w:t>rebalancing goals</w:t>
      </w:r>
      <w:r w:rsidRPr="00D10A07">
        <w:rPr>
          <w:sz w:val="16"/>
        </w:rPr>
        <w:t xml:space="preserve">, and is working now to score political points among the population by arguing that it’s doing so. In particular, </w:t>
      </w:r>
      <w:r w:rsidRPr="00D0007C">
        <w:rPr>
          <w:rStyle w:val="StyleUnderline"/>
        </w:rPr>
        <w:t>Beijing hopes</w:t>
      </w:r>
      <w:r w:rsidRPr="00D10A07">
        <w:rPr>
          <w:sz w:val="16"/>
        </w:rPr>
        <w:t xml:space="preserve"> that the </w:t>
      </w:r>
      <w:r w:rsidRPr="00204845">
        <w:rPr>
          <w:rStyle w:val="StyleUnderline"/>
          <w:highlight w:val="yellow"/>
        </w:rPr>
        <w:t>slowdown will force</w:t>
      </w:r>
      <w:r w:rsidRPr="00D10A07">
        <w:rPr>
          <w:sz w:val="16"/>
        </w:rPr>
        <w:t xml:space="preserve"> industrial </w:t>
      </w:r>
      <w:r w:rsidRPr="00204845">
        <w:rPr>
          <w:rStyle w:val="StyleUnderline"/>
          <w:highlight w:val="yellow"/>
        </w:rPr>
        <w:t>consolidation</w:t>
      </w:r>
      <w:r w:rsidRPr="00D0007C">
        <w:rPr>
          <w:rStyle w:val="StyleUnderline"/>
        </w:rPr>
        <w:t xml:space="preserve"> and less resource consumption</w:t>
      </w:r>
      <w:r w:rsidRPr="00D10A07">
        <w:rPr>
          <w:sz w:val="16"/>
        </w:rPr>
        <w:t xml:space="preserve">, which could slow environmental degradation — which has been a major point of political vulnerability for the government. </w:t>
      </w:r>
      <w:r w:rsidRPr="00204845">
        <w:rPr>
          <w:rStyle w:val="StyleUnderline"/>
          <w:highlight w:val="yellow"/>
        </w:rPr>
        <w:t>Slower growth should</w:t>
      </w:r>
      <w:r w:rsidRPr="00D10A07">
        <w:rPr>
          <w:sz w:val="16"/>
        </w:rPr>
        <w:t xml:space="preserve"> also </w:t>
      </w:r>
      <w:r w:rsidRPr="00204845">
        <w:rPr>
          <w:rStyle w:val="StyleUnderline"/>
          <w:highlight w:val="yellow"/>
        </w:rPr>
        <w:t>calm the real estate sector</w:t>
      </w:r>
      <w:r w:rsidRPr="00D10A07">
        <w:rPr>
          <w:sz w:val="16"/>
        </w:rPr>
        <w:t>, where rising prices have been a major sore point for urban Chinese. China’s new leadership is betting that progress on these fronts will outweigh the downside risks they’ll face as job losses tick up in the face of slower growth.</w:t>
      </w:r>
    </w:p>
    <w:p w:rsidR="00E7313E" w:rsidRPr="00D0007C" w:rsidRDefault="00E7313E" w:rsidP="00E7313E">
      <w:pPr>
        <w:rPr>
          <w:bCs/>
          <w:u w:val="single"/>
        </w:rPr>
      </w:pPr>
      <w:r w:rsidRPr="00D10A07">
        <w:rPr>
          <w:sz w:val="16"/>
        </w:rPr>
        <w:t xml:space="preserve">From a global perspective, </w:t>
      </w:r>
      <w:r w:rsidRPr="00204845">
        <w:rPr>
          <w:rStyle w:val="StyleUnderline"/>
          <w:highlight w:val="yellow"/>
        </w:rPr>
        <w:t>there is</w:t>
      </w:r>
      <w:r w:rsidRPr="00204845">
        <w:rPr>
          <w:sz w:val="16"/>
          <w:highlight w:val="yellow"/>
        </w:rPr>
        <w:t xml:space="preserve"> </w:t>
      </w:r>
      <w:r w:rsidRPr="00204845">
        <w:rPr>
          <w:rStyle w:val="Emphasis"/>
          <w:highlight w:val="yellow"/>
        </w:rPr>
        <w:t>a strong case</w:t>
      </w:r>
      <w:r w:rsidRPr="00D10A07">
        <w:rPr>
          <w:sz w:val="16"/>
        </w:rPr>
        <w:t xml:space="preserve"> to be made </w:t>
      </w:r>
      <w:r w:rsidRPr="00D0007C">
        <w:rPr>
          <w:rStyle w:val="StyleUnderline"/>
        </w:rPr>
        <w:t xml:space="preserve">that </w:t>
      </w:r>
      <w:r w:rsidRPr="00204845">
        <w:rPr>
          <w:rStyle w:val="StyleUnderline"/>
          <w:highlight w:val="yellow"/>
        </w:rPr>
        <w:t>China’s slowing growth</w:t>
      </w:r>
      <w:r w:rsidRPr="00D10A07">
        <w:rPr>
          <w:sz w:val="16"/>
        </w:rPr>
        <w:t xml:space="preserve"> rate </w:t>
      </w:r>
      <w:r w:rsidRPr="00204845">
        <w:rPr>
          <w:rStyle w:val="StyleUnderline"/>
          <w:highlight w:val="yellow"/>
        </w:rPr>
        <w:t>is</w:t>
      </w:r>
      <w:r w:rsidRPr="00D10A07">
        <w:rPr>
          <w:sz w:val="16"/>
        </w:rPr>
        <w:t xml:space="preserve"> actually </w:t>
      </w:r>
      <w:r w:rsidRPr="00204845">
        <w:rPr>
          <w:rStyle w:val="StyleUnderline"/>
          <w:highlight w:val="yellow"/>
        </w:rPr>
        <w:t>a good sign</w:t>
      </w:r>
      <w:r w:rsidRPr="00D10A07">
        <w:rPr>
          <w:sz w:val="16"/>
        </w:rPr>
        <w:t xml:space="preserve">. The fact that </w:t>
      </w:r>
      <w:r w:rsidRPr="00D0007C">
        <w:rPr>
          <w:rStyle w:val="StyleUnderline"/>
        </w:rPr>
        <w:t>Beijing</w:t>
      </w:r>
      <w:r w:rsidRPr="00D10A07">
        <w:rPr>
          <w:sz w:val="16"/>
        </w:rPr>
        <w:t xml:space="preserve"> hasn’t just reflexively pumped capital into the system to keep growth rates up shows that it </w:t>
      </w:r>
      <w:r w:rsidRPr="00D0007C">
        <w:rPr>
          <w:rStyle w:val="StyleUnderline"/>
        </w:rPr>
        <w:t>is willing to</w:t>
      </w:r>
      <w:r w:rsidRPr="00D10A07">
        <w:rPr>
          <w:sz w:val="16"/>
        </w:rPr>
        <w:t xml:space="preserve"> begin </w:t>
      </w:r>
      <w:r w:rsidRPr="00D0007C">
        <w:rPr>
          <w:rStyle w:val="StyleUnderline"/>
        </w:rPr>
        <w:t>undertak</w:t>
      </w:r>
      <w:r w:rsidRPr="00D10A07">
        <w:rPr>
          <w:sz w:val="16"/>
        </w:rPr>
        <w:t xml:space="preserve">ing </w:t>
      </w:r>
      <w:r w:rsidRPr="00D0007C">
        <w:rPr>
          <w:rStyle w:val="StyleUnderline"/>
        </w:rPr>
        <w:t>modest economic reforms</w:t>
      </w:r>
      <w:r w:rsidRPr="00D10A07">
        <w:rPr>
          <w:sz w:val="16"/>
        </w:rPr>
        <w:t xml:space="preserve">; it is, in effect, letting bubbles shrink rather than grow until they pop. This approach is characteristic of the </w:t>
      </w:r>
      <w:r w:rsidRPr="00D0007C">
        <w:rPr>
          <w:rStyle w:val="StyleUnderline"/>
        </w:rPr>
        <w:t>new leadership</w:t>
      </w:r>
      <w:r w:rsidRPr="00D10A07">
        <w:rPr>
          <w:sz w:val="16"/>
        </w:rPr>
        <w:t xml:space="preserve"> that took charge in March of this year: they </w:t>
      </w:r>
      <w:r w:rsidRPr="00D0007C">
        <w:rPr>
          <w:rStyle w:val="StyleUnderline"/>
        </w:rPr>
        <w:t>are less risk averse and</w:t>
      </w:r>
      <w:r w:rsidRPr="00D10A07">
        <w:rPr>
          <w:sz w:val="16"/>
        </w:rPr>
        <w:t xml:space="preserve"> they </w:t>
      </w:r>
      <w:r w:rsidRPr="00D0007C">
        <w:rPr>
          <w:rStyle w:val="StyleUnderline"/>
        </w:rPr>
        <w:t xml:space="preserve">have a </w:t>
      </w:r>
      <w:r w:rsidRPr="00D10A07">
        <w:rPr>
          <w:sz w:val="16"/>
        </w:rPr>
        <w:t xml:space="preserve">more </w:t>
      </w:r>
      <w:r w:rsidRPr="00D0007C">
        <w:rPr>
          <w:rStyle w:val="StyleUnderline"/>
        </w:rPr>
        <w:t>long-sighted handle on</w:t>
      </w:r>
      <w:r w:rsidRPr="00D10A07">
        <w:rPr>
          <w:sz w:val="16"/>
        </w:rPr>
        <w:t xml:space="preserve"> the </w:t>
      </w:r>
      <w:r w:rsidRPr="00D0007C">
        <w:rPr>
          <w:rStyle w:val="StyleUnderline"/>
        </w:rPr>
        <w:t>necessary economic changes</w:t>
      </w:r>
      <w:r w:rsidRPr="00D10A07">
        <w:rPr>
          <w:sz w:val="16"/>
        </w:rPr>
        <w:t xml:space="preserve"> that </w:t>
      </w:r>
      <w:r w:rsidRPr="00D0007C">
        <w:rPr>
          <w:rStyle w:val="StyleUnderline"/>
        </w:rPr>
        <w:t>China will</w:t>
      </w:r>
      <w:r w:rsidRPr="00D10A07">
        <w:rPr>
          <w:sz w:val="16"/>
        </w:rPr>
        <w:t xml:space="preserve"> have to </w:t>
      </w:r>
      <w:r w:rsidRPr="00D0007C">
        <w:rPr>
          <w:rStyle w:val="StyleUnderline"/>
        </w:rPr>
        <w:t>undertake.</w:t>
      </w:r>
    </w:p>
    <w:p w:rsidR="00E7313E" w:rsidRPr="00D0007C" w:rsidRDefault="00E7313E" w:rsidP="00E7313E">
      <w:pPr>
        <w:rPr>
          <w:sz w:val="6"/>
        </w:rPr>
      </w:pPr>
      <w:r w:rsidRPr="00D0007C">
        <w:rPr>
          <w:rStyle w:val="StyleUnderline"/>
        </w:rPr>
        <w:t>The new president</w:t>
      </w:r>
      <w:r w:rsidRPr="00D10A07">
        <w:rPr>
          <w:sz w:val="16"/>
        </w:rPr>
        <w:t xml:space="preserve"> himself </w:t>
      </w:r>
      <w:r w:rsidRPr="00D0007C">
        <w:rPr>
          <w:rStyle w:val="StyleUnderline"/>
        </w:rPr>
        <w:t>is a cause for optimism</w:t>
      </w:r>
      <w:r w:rsidRPr="00D10A07">
        <w:rPr>
          <w:sz w:val="16"/>
        </w:rPr>
        <w:t xml:space="preserve">. Xi </w:t>
      </w:r>
      <w:proofErr w:type="spellStart"/>
      <w:r w:rsidRPr="00D0007C">
        <w:rPr>
          <w:rStyle w:val="StyleUnderline"/>
        </w:rPr>
        <w:t>Jinping</w:t>
      </w:r>
      <w:proofErr w:type="spellEnd"/>
      <w:r w:rsidRPr="00D0007C">
        <w:rPr>
          <w:rStyle w:val="StyleUnderline"/>
        </w:rPr>
        <w:t xml:space="preserve"> has</w:t>
      </w:r>
      <w:r w:rsidRPr="00D10A07">
        <w:rPr>
          <w:sz w:val="16"/>
        </w:rPr>
        <w:t xml:space="preserve"> a </w:t>
      </w:r>
      <w:r w:rsidRPr="00D0007C">
        <w:rPr>
          <w:rStyle w:val="StyleUnderline"/>
        </w:rPr>
        <w:t>more assertive</w:t>
      </w:r>
      <w:r w:rsidRPr="00D10A07">
        <w:rPr>
          <w:sz w:val="16"/>
        </w:rPr>
        <w:t xml:space="preserve">, off-the-cuff </w:t>
      </w:r>
      <w:r w:rsidRPr="00D0007C">
        <w:rPr>
          <w:rStyle w:val="StyleUnderline"/>
        </w:rPr>
        <w:t>style</w:t>
      </w:r>
      <w:r w:rsidRPr="00D10A07">
        <w:rPr>
          <w:sz w:val="16"/>
        </w:rPr>
        <w:t xml:space="preserve">; </w:t>
      </w:r>
      <w:r w:rsidRPr="00D0007C">
        <w:rPr>
          <w:rStyle w:val="StyleUnderline"/>
        </w:rPr>
        <w:t xml:space="preserve">he is </w:t>
      </w:r>
      <w:r w:rsidRPr="00D10A07">
        <w:rPr>
          <w:sz w:val="16"/>
        </w:rPr>
        <w:t xml:space="preserve">a more spontaneous, </w:t>
      </w:r>
      <w:r w:rsidRPr="00D0007C">
        <w:rPr>
          <w:rStyle w:val="StyleUnderline"/>
        </w:rPr>
        <w:t>charismatic</w:t>
      </w:r>
      <w:r w:rsidRPr="00D10A07">
        <w:rPr>
          <w:sz w:val="16"/>
        </w:rPr>
        <w:t xml:space="preserve"> leader than his predecessors, and early reviews in China’s blogosphere suggest a favorable first impression. </w:t>
      </w:r>
      <w:r w:rsidRPr="00D0007C">
        <w:rPr>
          <w:rStyle w:val="StyleUnderline"/>
        </w:rPr>
        <w:t>Xi is using</w:t>
      </w:r>
      <w:r w:rsidRPr="00D10A07">
        <w:rPr>
          <w:sz w:val="16"/>
        </w:rPr>
        <w:t xml:space="preserve"> this </w:t>
      </w:r>
      <w:r w:rsidRPr="00D0007C">
        <w:rPr>
          <w:rStyle w:val="StyleUnderline"/>
        </w:rPr>
        <w:t>boldness to</w:t>
      </w:r>
      <w:r w:rsidRPr="00D10A07">
        <w:rPr>
          <w:sz w:val="16"/>
        </w:rPr>
        <w:t xml:space="preserve"> work to </w:t>
      </w:r>
      <w:r w:rsidRPr="00D0007C">
        <w:rPr>
          <w:rStyle w:val="StyleUnderline"/>
        </w:rPr>
        <w:t>consolidate</w:t>
      </w:r>
      <w:r w:rsidRPr="00D10A07">
        <w:rPr>
          <w:sz w:val="16"/>
        </w:rPr>
        <w:t xml:space="preserve"> his </w:t>
      </w:r>
      <w:r w:rsidRPr="00D0007C">
        <w:rPr>
          <w:rStyle w:val="StyleUnderline"/>
        </w:rPr>
        <w:t xml:space="preserve">support </w:t>
      </w:r>
      <w:r w:rsidRPr="00D10A07">
        <w:rPr>
          <w:sz w:val="16"/>
        </w:rPr>
        <w:t>with</w:t>
      </w:r>
      <w:r w:rsidRPr="00D0007C">
        <w:rPr>
          <w:rStyle w:val="StyleUnderline"/>
        </w:rPr>
        <w:t>in</w:t>
      </w:r>
      <w:r w:rsidRPr="00D10A07">
        <w:rPr>
          <w:sz w:val="16"/>
        </w:rPr>
        <w:t xml:space="preserve"> </w:t>
      </w:r>
      <w:r w:rsidRPr="00D0007C">
        <w:rPr>
          <w:rStyle w:val="StyleUnderline"/>
        </w:rPr>
        <w:t>the Communist Party</w:t>
      </w:r>
      <w:r w:rsidRPr="00D10A07">
        <w:rPr>
          <w:sz w:val="16"/>
        </w:rPr>
        <w:t xml:space="preserve">. </w:t>
      </w:r>
      <w:r w:rsidRPr="00D0007C">
        <w:rPr>
          <w:sz w:val="6"/>
        </w:rPr>
        <w:t>And the extent to which he is successful will mean even more capacity for even more reform over time.</w:t>
      </w:r>
    </w:p>
    <w:p w:rsidR="00E7313E" w:rsidRPr="0084506B" w:rsidRDefault="00E7313E" w:rsidP="00E7313E">
      <w:pPr>
        <w:rPr>
          <w:sz w:val="6"/>
        </w:rPr>
      </w:pPr>
      <w:r w:rsidRPr="0084506B">
        <w:rPr>
          <w:sz w:val="6"/>
        </w:rPr>
        <w:t>All of this doesn’t mean that China’s stability should be taken for granted, or that there aren’t looming problems on the horizon. The very fact that China doesn’t face significant near-term instability could lead to complacency and give it wiggle room to delay necessary reforms. China still needs long-term and significant economic and political transformations to get it from “developing” to “</w:t>
      </w:r>
      <w:proofErr w:type="gramStart"/>
      <w:r w:rsidRPr="0084506B">
        <w:rPr>
          <w:sz w:val="6"/>
        </w:rPr>
        <w:t>developed</w:t>
      </w:r>
      <w:proofErr w:type="gramEnd"/>
      <w:r w:rsidRPr="0084506B">
        <w:rPr>
          <w:sz w:val="6"/>
        </w:rPr>
        <w:t>.” It has too many changes coming to its demographics, manufacturing costs, and environmental needs to get away with ignoring them in perpetuity. (The U.S. can sympathize.) While it’s a good sign that the current leadership is allowing lower growth rates in order to implement some economic reform, thus far, all changes are happening inside the system, not to the system itself. Easy growth was the low-hanging fruit for China over the past thirty years. Now the government is reaching a bit further up the tree. But they still have a very long way to go to get to the upper branches.</w:t>
      </w:r>
    </w:p>
    <w:p w:rsidR="00E7313E" w:rsidRPr="00D0007C" w:rsidRDefault="00E7313E" w:rsidP="00E7313E">
      <w:pPr>
        <w:rPr>
          <w:sz w:val="12"/>
        </w:rPr>
      </w:pPr>
      <w:r w:rsidRPr="0084506B">
        <w:rPr>
          <w:sz w:val="6"/>
        </w:rPr>
        <w:t>China’s other major threat is the stratification that any developing country has to navigate. As I’ve written about in the past, the growth of the Chinese economy has created a new</w:t>
      </w:r>
      <w:r w:rsidRPr="0084506B">
        <w:rPr>
          <w:sz w:val="10"/>
        </w:rPr>
        <w:t xml:space="preserve"> </w:t>
      </w:r>
      <w:r w:rsidRPr="00D10A07">
        <w:rPr>
          <w:rStyle w:val="StyleUnderline"/>
        </w:rPr>
        <w:t>middle class</w:t>
      </w:r>
      <w:r w:rsidRPr="00D10A07">
        <w:rPr>
          <w:sz w:val="16"/>
        </w:rPr>
        <w:t xml:space="preserve"> that </w:t>
      </w:r>
      <w:r w:rsidRPr="00D10A07">
        <w:rPr>
          <w:rStyle w:val="StyleUnderline"/>
        </w:rPr>
        <w:t>has</w:t>
      </w:r>
      <w:r w:rsidRPr="00D10A07">
        <w:rPr>
          <w:sz w:val="16"/>
        </w:rPr>
        <w:t xml:space="preserve"> different </w:t>
      </w:r>
      <w:r w:rsidRPr="00D10A07">
        <w:rPr>
          <w:rStyle w:val="StyleUnderline"/>
        </w:rPr>
        <w:t>demands</w:t>
      </w:r>
      <w:r w:rsidRPr="00D10A07">
        <w:rPr>
          <w:sz w:val="16"/>
        </w:rPr>
        <w:t xml:space="preserve"> from the largely </w:t>
      </w:r>
      <w:r w:rsidRPr="00D10A07">
        <w:rPr>
          <w:rStyle w:val="StyleUnderline"/>
        </w:rPr>
        <w:t>rural population</w:t>
      </w:r>
      <w:r w:rsidRPr="00D10A07">
        <w:rPr>
          <w:sz w:val="16"/>
        </w:rPr>
        <w:t xml:space="preserve"> that China </w:t>
      </w:r>
      <w:r w:rsidRPr="00D10A07">
        <w:rPr>
          <w:rStyle w:val="StyleUnderline"/>
        </w:rPr>
        <w:t xml:space="preserve">is </w:t>
      </w:r>
      <w:r w:rsidRPr="00D10A07">
        <w:rPr>
          <w:sz w:val="16"/>
        </w:rPr>
        <w:t xml:space="preserve">still </w:t>
      </w:r>
      <w:r w:rsidRPr="00D10A07">
        <w:rPr>
          <w:rStyle w:val="StyleUnderline"/>
        </w:rPr>
        <w:t>trying to lift out of poverty</w:t>
      </w:r>
      <w:r w:rsidRPr="00D10A07">
        <w:rPr>
          <w:sz w:val="16"/>
        </w:rPr>
        <w:t xml:space="preserve">. In the near term </w:t>
      </w:r>
      <w:r w:rsidRPr="00D10A07">
        <w:rPr>
          <w:rStyle w:val="StyleUnderline"/>
        </w:rPr>
        <w:t>the</w:t>
      </w:r>
      <w:r w:rsidRPr="00D10A07">
        <w:rPr>
          <w:sz w:val="16"/>
        </w:rPr>
        <w:t xml:space="preserve"> new </w:t>
      </w:r>
      <w:r w:rsidRPr="00D10A07">
        <w:rPr>
          <w:rStyle w:val="StyleUnderline"/>
        </w:rPr>
        <w:t>government’s tolerance for slower growth is</w:t>
      </w:r>
      <w:r w:rsidRPr="00D10A07">
        <w:rPr>
          <w:sz w:val="16"/>
        </w:rPr>
        <w:t xml:space="preserve"> </w:t>
      </w:r>
      <w:r w:rsidRPr="00D10A07">
        <w:rPr>
          <w:rStyle w:val="Emphasis"/>
        </w:rPr>
        <w:t>actually positive</w:t>
      </w:r>
      <w:r w:rsidRPr="006B476E">
        <w:t xml:space="preserve"> </w:t>
      </w:r>
      <w:r w:rsidRPr="00D10A07">
        <w:rPr>
          <w:rStyle w:val="StyleUnderline"/>
        </w:rPr>
        <w:t>for helping to address</w:t>
      </w:r>
      <w:r w:rsidRPr="00D10A07">
        <w:rPr>
          <w:sz w:val="16"/>
        </w:rPr>
        <w:t xml:space="preserve"> some of </w:t>
      </w:r>
      <w:r w:rsidRPr="00D10A07">
        <w:rPr>
          <w:rStyle w:val="StyleUnderline"/>
        </w:rPr>
        <w:t>these concerns</w:t>
      </w:r>
      <w:r w:rsidRPr="00D10A07">
        <w:rPr>
          <w:sz w:val="16"/>
        </w:rPr>
        <w:t xml:space="preserve">. </w:t>
      </w:r>
      <w:r w:rsidRPr="00D0007C">
        <w:rPr>
          <w:sz w:val="12"/>
        </w:rPr>
        <w:t xml:space="preserve">But eventually, Beijing will have to reconcile two increasingly divergent populations. This, again, is a long-term issue. But as these issues go unaddressed, and as more Chinese become rich enough to prioritize new sorts of rights and privileges, the chances of unrest will rise. </w:t>
      </w:r>
    </w:p>
    <w:p w:rsidR="00E7313E" w:rsidRPr="00D10A07" w:rsidRDefault="00E7313E" w:rsidP="00E7313E">
      <w:pPr>
        <w:rPr>
          <w:sz w:val="12"/>
        </w:rPr>
      </w:pPr>
      <w:r w:rsidRPr="00204845">
        <w:rPr>
          <w:rStyle w:val="Emphasis"/>
          <w:highlight w:val="yellow"/>
        </w:rPr>
        <w:t>Don’t believe</w:t>
      </w:r>
      <w:r w:rsidRPr="00D10A07">
        <w:rPr>
          <w:sz w:val="16"/>
        </w:rPr>
        <w:t xml:space="preserve"> the idea that </w:t>
      </w:r>
      <w:r w:rsidRPr="00204845">
        <w:rPr>
          <w:rStyle w:val="StyleUnderline"/>
          <w:highlight w:val="yellow"/>
        </w:rPr>
        <w:t>China is a ripe victim for</w:t>
      </w:r>
      <w:r w:rsidRPr="00D10A07">
        <w:rPr>
          <w:sz w:val="16"/>
        </w:rPr>
        <w:t xml:space="preserve"> this </w:t>
      </w:r>
      <w:r w:rsidRPr="00D10A07">
        <w:rPr>
          <w:rStyle w:val="StyleUnderline"/>
        </w:rPr>
        <w:t>wave of</w:t>
      </w:r>
      <w:r w:rsidRPr="00D10A07">
        <w:rPr>
          <w:sz w:val="16"/>
        </w:rPr>
        <w:t xml:space="preserve"> developing world </w:t>
      </w:r>
      <w:r w:rsidRPr="00204845">
        <w:rPr>
          <w:rStyle w:val="StyleUnderline"/>
          <w:highlight w:val="yellow"/>
        </w:rPr>
        <w:t>protests</w:t>
      </w:r>
      <w:r w:rsidRPr="00D10A07">
        <w:rPr>
          <w:rStyle w:val="StyleUnderline"/>
        </w:rPr>
        <w:t xml:space="preserve">, </w:t>
      </w:r>
      <w:r w:rsidRPr="00204845">
        <w:rPr>
          <w:rStyle w:val="StyleUnderline"/>
          <w:highlight w:val="yellow"/>
        </w:rPr>
        <w:t>or that China’s slowing growth</w:t>
      </w:r>
      <w:r w:rsidRPr="00D10A07">
        <w:rPr>
          <w:rStyle w:val="StyleUnderline"/>
        </w:rPr>
        <w:t xml:space="preserve"> </w:t>
      </w:r>
      <w:r w:rsidRPr="00D10A07">
        <w:rPr>
          <w:sz w:val="16"/>
        </w:rPr>
        <w:t xml:space="preserve">rate </w:t>
      </w:r>
      <w:r w:rsidRPr="00204845">
        <w:rPr>
          <w:rStyle w:val="StyleUnderline"/>
          <w:highlight w:val="yellow"/>
        </w:rPr>
        <w:t>is a sign of an imminent hard landing</w:t>
      </w:r>
      <w:r w:rsidRPr="00204845">
        <w:rPr>
          <w:sz w:val="16"/>
          <w:highlight w:val="yellow"/>
        </w:rPr>
        <w:t xml:space="preserve">. </w:t>
      </w:r>
      <w:r w:rsidRPr="00204845">
        <w:rPr>
          <w:rStyle w:val="StyleUnderline"/>
          <w:highlight w:val="yellow"/>
        </w:rPr>
        <w:t>China’s near-term picture looks</w:t>
      </w:r>
      <w:r w:rsidRPr="00204845">
        <w:rPr>
          <w:sz w:val="16"/>
          <w:highlight w:val="yellow"/>
        </w:rPr>
        <w:t xml:space="preserve"> </w:t>
      </w:r>
      <w:r w:rsidRPr="00204845">
        <w:rPr>
          <w:rStyle w:val="Emphasis"/>
          <w:highlight w:val="yellow"/>
        </w:rPr>
        <w:t>surprisingly bright</w:t>
      </w:r>
      <w:r w:rsidRPr="00D10A07">
        <w:rPr>
          <w:sz w:val="16"/>
        </w:rPr>
        <w:t xml:space="preserve">. </w:t>
      </w:r>
      <w:r w:rsidRPr="00D10A07">
        <w:rPr>
          <w:sz w:val="12"/>
        </w:rPr>
        <w:t xml:space="preserve">But after that, the larger question still looms: Can Xi </w:t>
      </w:r>
      <w:proofErr w:type="spellStart"/>
      <w:r w:rsidRPr="00D10A07">
        <w:rPr>
          <w:sz w:val="12"/>
        </w:rPr>
        <w:t>Jinping</w:t>
      </w:r>
      <w:proofErr w:type="spellEnd"/>
      <w:r w:rsidRPr="00D10A07">
        <w:rPr>
          <w:sz w:val="12"/>
        </w:rPr>
        <w:t xml:space="preserve"> and his government handle the looming storm clouds while they are still a good way off?</w:t>
      </w:r>
    </w:p>
    <w:p w:rsidR="00E7313E" w:rsidRPr="00E7313E" w:rsidRDefault="00E7313E" w:rsidP="00E7313E"/>
    <w:p w:rsidR="00E7313E" w:rsidRDefault="00E7313E" w:rsidP="00E7313E">
      <w:pPr>
        <w:pStyle w:val="Heading3"/>
      </w:pPr>
      <w:r>
        <w:lastRenderedPageBreak/>
        <w:t>Impact Defense – Free Trade</w:t>
      </w:r>
    </w:p>
    <w:p w:rsidR="00E7313E" w:rsidRPr="002F26CD" w:rsidRDefault="00E7313E" w:rsidP="00E7313E">
      <w:pPr>
        <w:pStyle w:val="Heading4"/>
      </w:pPr>
      <w:r w:rsidRPr="002F26CD">
        <w:t>No trade impact</w:t>
      </w:r>
    </w:p>
    <w:p w:rsidR="00E7313E" w:rsidRDefault="00E7313E" w:rsidP="00E7313E">
      <w:r w:rsidRPr="002F26CD">
        <w:rPr>
          <w:b/>
          <w:bCs/>
        </w:rPr>
        <w:t>Fletcher</w:t>
      </w:r>
      <w:r>
        <w:rPr>
          <w:b/>
          <w:bCs/>
        </w:rPr>
        <w:t>,</w:t>
      </w:r>
      <w:r w:rsidRPr="002F26CD">
        <w:rPr>
          <w:b/>
          <w:bCs/>
        </w:rPr>
        <w:t xml:space="preserve"> 11</w:t>
      </w:r>
      <w:r w:rsidRPr="002F26CD">
        <w:t xml:space="preserve"> </w:t>
      </w:r>
      <w:r>
        <w:t>(</w:t>
      </w:r>
      <w:r w:rsidRPr="002F26CD">
        <w:t xml:space="preserve">Ian Fletcher is Senior Economist of the Coalition for a Prosperous America, former Research Fellow at the U.S. Business and Industry Council M.A. and B.A. from Columbia and U Chicago, "Avoid Trade War? We're Already </w:t>
      </w:r>
      <w:proofErr w:type="gramStart"/>
      <w:r w:rsidRPr="002F26CD">
        <w:t>In</w:t>
      </w:r>
      <w:proofErr w:type="gramEnd"/>
      <w:r w:rsidRPr="002F26CD">
        <w:t xml:space="preserve"> One!" August 29 2011 </w:t>
      </w:r>
      <w:hyperlink r:id="rId42" w:history="1">
        <w:r w:rsidRPr="00D95F4E">
          <w:rPr>
            <w:rStyle w:val="Hyperlink"/>
          </w:rPr>
          <w:t>www.huffingtonpost.com/ian-fletcher/avoid-trade-war-were-alre_b_939967.html</w:t>
        </w:r>
      </w:hyperlink>
      <w:r>
        <w:t>)</w:t>
      </w:r>
    </w:p>
    <w:p w:rsidR="00E7313E" w:rsidRPr="002F26CD" w:rsidRDefault="00E7313E" w:rsidP="00E7313E"/>
    <w:p w:rsidR="00E7313E" w:rsidRPr="00D7213F" w:rsidRDefault="00E7313E" w:rsidP="00E7313E">
      <w:pPr>
        <w:ind w:right="288"/>
        <w:rPr>
          <w:bCs/>
          <w:u w:val="single"/>
        </w:rPr>
      </w:pPr>
      <w:r w:rsidRPr="002F26CD">
        <w:rPr>
          <w:bCs/>
          <w:highlight w:val="yellow"/>
          <w:u w:val="single"/>
        </w:rPr>
        <w:t>The curious thing about</w:t>
      </w:r>
      <w:r w:rsidRPr="002F26CD">
        <w:rPr>
          <w:bCs/>
          <w:u w:val="single"/>
        </w:rPr>
        <w:t xml:space="preserve"> the </w:t>
      </w:r>
      <w:r w:rsidRPr="002F26CD">
        <w:rPr>
          <w:b/>
          <w:iCs/>
          <w:u w:val="single"/>
          <w:bdr w:val="single" w:sz="18" w:space="0" w:color="auto"/>
        </w:rPr>
        <w:t xml:space="preserve">concept of </w:t>
      </w:r>
      <w:r w:rsidRPr="002F26CD">
        <w:rPr>
          <w:b/>
          <w:iCs/>
          <w:highlight w:val="yellow"/>
          <w:u w:val="single"/>
          <w:bdr w:val="single" w:sz="18" w:space="0" w:color="auto"/>
        </w:rPr>
        <w:t>trade war</w:t>
      </w:r>
      <w:r w:rsidRPr="002F26CD">
        <w:rPr>
          <w:bCs/>
          <w:highlight w:val="yellow"/>
          <w:u w:val="single"/>
        </w:rPr>
        <w:t xml:space="preserve"> is that,</w:t>
      </w:r>
      <w:r w:rsidRPr="002F26CD">
        <w:rPr>
          <w:bCs/>
          <w:u w:val="single"/>
        </w:rPr>
        <w:t xml:space="preserve"> </w:t>
      </w:r>
      <w:r w:rsidRPr="002F26CD">
        <w:rPr>
          <w:b/>
          <w:iCs/>
          <w:u w:val="single"/>
          <w:bdr w:val="single" w:sz="18" w:space="0" w:color="auto"/>
        </w:rPr>
        <w:t>unlike actual shooting war</w:t>
      </w:r>
      <w:r w:rsidRPr="002F26CD">
        <w:rPr>
          <w:bCs/>
          <w:u w:val="single"/>
        </w:rPr>
        <w:t xml:space="preserve">, </w:t>
      </w:r>
      <w:r w:rsidRPr="002F26CD">
        <w:rPr>
          <w:bCs/>
          <w:highlight w:val="yellow"/>
          <w:u w:val="single"/>
        </w:rPr>
        <w:t xml:space="preserve">it has </w:t>
      </w:r>
      <w:r w:rsidRPr="00D8724A">
        <w:rPr>
          <w:rStyle w:val="Emphasis"/>
          <w:highlight w:val="yellow"/>
        </w:rPr>
        <w:t>no historical precedent</w:t>
      </w:r>
      <w:r w:rsidRPr="002F26CD">
        <w:rPr>
          <w:sz w:val="8"/>
          <w:szCs w:val="10"/>
        </w:rPr>
        <w:t xml:space="preserve">. In fact, </w:t>
      </w:r>
      <w:r w:rsidRPr="002F26CD">
        <w:rPr>
          <w:b/>
          <w:iCs/>
          <w:highlight w:val="yellow"/>
          <w:u w:val="single"/>
          <w:bdr w:val="single" w:sz="18" w:space="0" w:color="auto"/>
        </w:rPr>
        <w:t>there has never been a</w:t>
      </w:r>
      <w:r w:rsidRPr="002F26CD">
        <w:rPr>
          <w:b/>
          <w:iCs/>
          <w:u w:val="single"/>
          <w:bdr w:val="single" w:sz="18" w:space="0" w:color="auto"/>
        </w:rPr>
        <w:t xml:space="preserve"> significant </w:t>
      </w:r>
      <w:r w:rsidRPr="002F26CD">
        <w:rPr>
          <w:b/>
          <w:iCs/>
          <w:highlight w:val="yellow"/>
          <w:u w:val="single"/>
          <w:bdr w:val="single" w:sz="18" w:space="0" w:color="auto"/>
        </w:rPr>
        <w:t>trade war,</w:t>
      </w:r>
      <w:r w:rsidRPr="002F26CD">
        <w:rPr>
          <w:sz w:val="8"/>
          <w:szCs w:val="10"/>
        </w:rPr>
        <w:t xml:space="preserve"> "significant" in the sense of having done serious economic damage. </w:t>
      </w:r>
      <w:r w:rsidRPr="002F26CD">
        <w:rPr>
          <w:bCs/>
          <w:highlight w:val="yellow"/>
          <w:u w:val="single"/>
        </w:rPr>
        <w:t xml:space="preserve">All history records are </w:t>
      </w:r>
      <w:r w:rsidRPr="002F26CD">
        <w:rPr>
          <w:b/>
          <w:iCs/>
          <w:highlight w:val="yellow"/>
          <w:u w:val="single"/>
          <w:bdr w:val="single" w:sz="18" w:space="0" w:color="auto"/>
        </w:rPr>
        <w:t xml:space="preserve">minor skirmishes </w:t>
      </w:r>
      <w:r w:rsidRPr="002F26CD">
        <w:rPr>
          <w:b/>
          <w:iCs/>
          <w:u w:val="single"/>
          <w:bdr w:val="single" w:sz="18" w:space="0" w:color="auto"/>
        </w:rPr>
        <w:t>at best.</w:t>
      </w:r>
      <w:r w:rsidRPr="002F26CD">
        <w:rPr>
          <w:sz w:val="12"/>
          <w:szCs w:val="10"/>
        </w:rPr>
        <w:t>¶</w:t>
      </w:r>
      <w:r w:rsidRPr="002F26CD">
        <w:rPr>
          <w:sz w:val="8"/>
          <w:szCs w:val="10"/>
        </w:rPr>
        <w:t xml:space="preserve"> Go ahead. Try and name a trade war. The Great Trade War of 1834? Nope. The Great Trade War of 1921? Nope Again. There isn't one.</w:t>
      </w:r>
      <w:r w:rsidRPr="002F26CD">
        <w:rPr>
          <w:sz w:val="12"/>
          <w:szCs w:val="10"/>
        </w:rPr>
        <w:t>¶</w:t>
      </w:r>
      <w:r w:rsidRPr="002F26CD">
        <w:rPr>
          <w:sz w:val="8"/>
          <w:szCs w:val="10"/>
        </w:rPr>
        <w:t xml:space="preserve"> </w:t>
      </w:r>
      <w:proofErr w:type="gramStart"/>
      <w:r w:rsidRPr="002F26CD">
        <w:rPr>
          <w:bCs/>
          <w:u w:val="single"/>
        </w:rPr>
        <w:t>The</w:t>
      </w:r>
      <w:proofErr w:type="gramEnd"/>
      <w:r w:rsidRPr="002F26CD">
        <w:rPr>
          <w:bCs/>
          <w:u w:val="single"/>
        </w:rPr>
        <w:t xml:space="preserve"> standard example free traders give is that </w:t>
      </w:r>
      <w:r w:rsidRPr="002F26CD">
        <w:rPr>
          <w:sz w:val="8"/>
          <w:szCs w:val="10"/>
        </w:rPr>
        <w:t xml:space="preserve">America's </w:t>
      </w:r>
      <w:r w:rsidRPr="002F26CD">
        <w:rPr>
          <w:bCs/>
          <w:highlight w:val="yellow"/>
          <w:u w:val="single"/>
        </w:rPr>
        <w:t>Smoot-Hawley</w:t>
      </w:r>
      <w:r w:rsidRPr="002F26CD">
        <w:rPr>
          <w:sz w:val="8"/>
          <w:szCs w:val="10"/>
        </w:rPr>
        <w:t xml:space="preserve"> tariff of 1930 </w:t>
      </w:r>
      <w:r w:rsidRPr="002F26CD">
        <w:rPr>
          <w:bCs/>
          <w:u w:val="single"/>
        </w:rPr>
        <w:t xml:space="preserve">either caused the Great </w:t>
      </w:r>
      <w:r w:rsidRPr="002F26CD">
        <w:rPr>
          <w:bCs/>
          <w:highlight w:val="yellow"/>
          <w:u w:val="single"/>
        </w:rPr>
        <w:t>Depression</w:t>
      </w:r>
      <w:r w:rsidRPr="002F26CD">
        <w:rPr>
          <w:bCs/>
          <w:u w:val="single"/>
        </w:rPr>
        <w:t xml:space="preserve"> or made it spread around the world.</w:t>
      </w:r>
      <w:r w:rsidRPr="002F26CD">
        <w:rPr>
          <w:sz w:val="8"/>
          <w:szCs w:val="10"/>
        </w:rPr>
        <w:t xml:space="preserve"> But </w:t>
      </w:r>
      <w:r w:rsidRPr="002F26CD">
        <w:rPr>
          <w:bCs/>
          <w:u w:val="single"/>
        </w:rPr>
        <w:t>this</w:t>
      </w:r>
      <w:r w:rsidRPr="002F26CD">
        <w:rPr>
          <w:sz w:val="8"/>
          <w:szCs w:val="10"/>
        </w:rPr>
        <w:t xml:space="preserve"> canard </w:t>
      </w:r>
      <w:r w:rsidRPr="002F26CD">
        <w:rPr>
          <w:b/>
          <w:iCs/>
          <w:highlight w:val="yellow"/>
          <w:u w:val="single"/>
          <w:bdr w:val="single" w:sz="18" w:space="0" w:color="auto"/>
        </w:rPr>
        <w:t>does not survive serious examination</w:t>
      </w:r>
      <w:r w:rsidRPr="002F26CD">
        <w:rPr>
          <w:sz w:val="8"/>
          <w:szCs w:val="10"/>
          <w:highlight w:val="yellow"/>
        </w:rPr>
        <w:t xml:space="preserve">, </w:t>
      </w:r>
      <w:r w:rsidRPr="002F26CD">
        <w:rPr>
          <w:bCs/>
          <w:highlight w:val="yellow"/>
          <w:u w:val="single"/>
        </w:rPr>
        <w:t>and has</w:t>
      </w:r>
      <w:r w:rsidRPr="002F26CD">
        <w:rPr>
          <w:bCs/>
          <w:u w:val="single"/>
        </w:rPr>
        <w:t xml:space="preserve"> </w:t>
      </w:r>
      <w:r w:rsidRPr="002F26CD">
        <w:rPr>
          <w:b/>
          <w:iCs/>
          <w:u w:val="single"/>
          <w:bdr w:val="single" w:sz="18" w:space="0" w:color="auto"/>
        </w:rPr>
        <w:t xml:space="preserve">actually </w:t>
      </w:r>
      <w:r w:rsidRPr="00D8724A">
        <w:rPr>
          <w:rStyle w:val="Emphasis"/>
          <w:highlight w:val="yellow"/>
        </w:rPr>
        <w:t xml:space="preserve">been denied by </w:t>
      </w:r>
      <w:r w:rsidRPr="00D8724A">
        <w:rPr>
          <w:rStyle w:val="Emphasis"/>
        </w:rPr>
        <w:t xml:space="preserve">almost </w:t>
      </w:r>
      <w:r w:rsidRPr="00D8724A">
        <w:rPr>
          <w:rStyle w:val="Emphasis"/>
          <w:highlight w:val="yellow"/>
        </w:rPr>
        <w:t>every economist</w:t>
      </w:r>
      <w:r w:rsidRPr="002F26CD">
        <w:rPr>
          <w:b/>
          <w:iCs/>
          <w:u w:val="single"/>
          <w:bdr w:val="single" w:sz="18" w:space="0" w:color="auto"/>
        </w:rPr>
        <w:t xml:space="preserve"> who has actually researched the question in depth</w:t>
      </w:r>
      <w:r w:rsidRPr="002F26CD">
        <w:rPr>
          <w:sz w:val="8"/>
          <w:szCs w:val="10"/>
        </w:rPr>
        <w:t xml:space="preserve"> -- a group </w:t>
      </w:r>
      <w:r w:rsidRPr="002F26CD">
        <w:rPr>
          <w:bCs/>
          <w:u w:val="single"/>
        </w:rPr>
        <w:t xml:space="preserve">ranging from </w:t>
      </w:r>
      <w:r w:rsidRPr="002F26CD">
        <w:rPr>
          <w:sz w:val="8"/>
          <w:szCs w:val="10"/>
        </w:rPr>
        <w:t xml:space="preserve">Paul </w:t>
      </w:r>
      <w:r w:rsidRPr="002F26CD">
        <w:rPr>
          <w:bCs/>
          <w:u w:val="single"/>
        </w:rPr>
        <w:t>Krugman on the left to</w:t>
      </w:r>
      <w:r w:rsidRPr="002F26CD">
        <w:rPr>
          <w:sz w:val="8"/>
          <w:szCs w:val="10"/>
        </w:rPr>
        <w:t xml:space="preserve"> Milton </w:t>
      </w:r>
      <w:r w:rsidRPr="002F26CD">
        <w:rPr>
          <w:bCs/>
          <w:u w:val="single"/>
        </w:rPr>
        <w:t>Friedman on the right.</w:t>
      </w:r>
      <w:r w:rsidRPr="002F26CD">
        <w:rPr>
          <w:sz w:val="12"/>
          <w:szCs w:val="10"/>
        </w:rPr>
        <w:t>¶</w:t>
      </w:r>
      <w:r w:rsidRPr="002F26CD">
        <w:rPr>
          <w:sz w:val="8"/>
          <w:szCs w:val="10"/>
        </w:rPr>
        <w:t xml:space="preserve"> </w:t>
      </w:r>
      <w:r w:rsidRPr="002F26CD">
        <w:rPr>
          <w:bCs/>
          <w:highlight w:val="yellow"/>
          <w:u w:val="single"/>
        </w:rPr>
        <w:t>The Depression's cause was monetary</w:t>
      </w:r>
      <w:r w:rsidRPr="002F26CD">
        <w:rPr>
          <w:bCs/>
          <w:u w:val="single"/>
        </w:rPr>
        <w:t>. The Fed allowed the money supply to balloon</w:t>
      </w:r>
      <w:r w:rsidRPr="002F26CD">
        <w:rPr>
          <w:sz w:val="8"/>
          <w:szCs w:val="10"/>
        </w:rPr>
        <w:t xml:space="preserve"> during the late 1920s, piling up in the stock market as a bubble. </w:t>
      </w:r>
      <w:r w:rsidRPr="002F26CD">
        <w:rPr>
          <w:bCs/>
          <w:u w:val="single"/>
        </w:rPr>
        <w:t>It then panicked, miscalculated, and let it collapse by a third by 1933,</w:t>
      </w:r>
      <w:r w:rsidRPr="002F26CD">
        <w:rPr>
          <w:sz w:val="8"/>
          <w:szCs w:val="10"/>
        </w:rPr>
        <w:t xml:space="preserve"> depriving the economy of the liquidity it needed to breathe. </w:t>
      </w:r>
      <w:r w:rsidRPr="002F26CD">
        <w:rPr>
          <w:b/>
          <w:highlight w:val="yellow"/>
          <w:u w:val="single"/>
          <w:bdr w:val="single" w:sz="4" w:space="0" w:color="auto"/>
        </w:rPr>
        <w:t>Trade had nothing to do with it</w:t>
      </w:r>
      <w:r w:rsidRPr="002F26CD">
        <w:rPr>
          <w:sz w:val="8"/>
          <w:szCs w:val="10"/>
          <w:highlight w:val="yellow"/>
        </w:rPr>
        <w:t>.</w:t>
      </w:r>
      <w:r w:rsidRPr="002F26CD">
        <w:rPr>
          <w:sz w:val="12"/>
          <w:szCs w:val="10"/>
        </w:rPr>
        <w:t>¶</w:t>
      </w:r>
      <w:r w:rsidRPr="002F26CD">
        <w:rPr>
          <w:sz w:val="8"/>
          <w:szCs w:val="10"/>
        </w:rPr>
        <w:t xml:space="preserve"> </w:t>
      </w:r>
      <w:proofErr w:type="gramStart"/>
      <w:r w:rsidRPr="002F26CD">
        <w:rPr>
          <w:bCs/>
          <w:u w:val="single"/>
        </w:rPr>
        <w:t>As</w:t>
      </w:r>
      <w:proofErr w:type="gramEnd"/>
      <w:r w:rsidRPr="002F26CD">
        <w:rPr>
          <w:bCs/>
          <w:u w:val="single"/>
        </w:rPr>
        <w:t xml:space="preserve"> for the charge that Smoot caused the Depression to spread worldwide: it was </w:t>
      </w:r>
      <w:r w:rsidRPr="002F26CD">
        <w:rPr>
          <w:b/>
          <w:iCs/>
          <w:u w:val="single"/>
          <w:bdr w:val="single" w:sz="18" w:space="0" w:color="auto"/>
        </w:rPr>
        <w:t>too small a change to have plausibly so large an effect</w:t>
      </w:r>
      <w:r w:rsidRPr="002F26CD">
        <w:rPr>
          <w:sz w:val="8"/>
          <w:szCs w:val="10"/>
        </w:rPr>
        <w:t xml:space="preserve">. For a start, </w:t>
      </w:r>
      <w:r w:rsidRPr="002F26CD">
        <w:rPr>
          <w:bCs/>
          <w:u w:val="single"/>
        </w:rPr>
        <w:t>it only applied to about one-third of America's trade: about 1.3 percent of our GDP</w:t>
      </w:r>
      <w:r w:rsidRPr="002F26CD">
        <w:rPr>
          <w:sz w:val="8"/>
          <w:szCs w:val="10"/>
        </w:rPr>
        <w:t xml:space="preserve">. Our average tariff on dutiable goods went from 44.6 to 53.2 percent -- not a terribly big jump. Tariffs were higher in almost every year from 1821 to 1914. </w:t>
      </w:r>
      <w:r w:rsidRPr="002F26CD">
        <w:rPr>
          <w:bCs/>
          <w:u w:val="single"/>
        </w:rPr>
        <w:t>Our tariff went up in 1861, 1864, 1890, and 1922 without producing global depressions</w:t>
      </w:r>
      <w:r w:rsidRPr="002F26CD">
        <w:rPr>
          <w:sz w:val="8"/>
          <w:szCs w:val="10"/>
        </w:rPr>
        <w:t>, and the recessions of 1873 and 1893 managed to spread worldwide without tariff increases.</w:t>
      </w:r>
      <w:r w:rsidRPr="002F26CD">
        <w:rPr>
          <w:sz w:val="12"/>
          <w:szCs w:val="10"/>
        </w:rPr>
        <w:t>¶</w:t>
      </w:r>
      <w:r w:rsidRPr="002F26CD">
        <w:rPr>
          <w:sz w:val="8"/>
          <w:szCs w:val="10"/>
        </w:rPr>
        <w:t xml:space="preserve"> </w:t>
      </w:r>
      <w:proofErr w:type="gramStart"/>
      <w:r w:rsidRPr="002F26CD">
        <w:rPr>
          <w:sz w:val="8"/>
          <w:szCs w:val="10"/>
        </w:rPr>
        <w:t>As</w:t>
      </w:r>
      <w:proofErr w:type="gramEnd"/>
      <w:r w:rsidRPr="002F26CD">
        <w:rPr>
          <w:sz w:val="8"/>
          <w:szCs w:val="10"/>
        </w:rPr>
        <w:t xml:space="preserve"> the economic historian (and free trader!) William Bernstein puts it in his book A Splendid Exchange: How Trade Shaped the World</w:t>
      </w:r>
      <w:proofErr w:type="gramStart"/>
      <w:r w:rsidRPr="002F26CD">
        <w:rPr>
          <w:sz w:val="8"/>
          <w:szCs w:val="10"/>
        </w:rPr>
        <w:t>,</w:t>
      </w:r>
      <w:r w:rsidRPr="002F26CD">
        <w:rPr>
          <w:sz w:val="12"/>
          <w:szCs w:val="10"/>
        </w:rPr>
        <w:t>¶</w:t>
      </w:r>
      <w:proofErr w:type="gramEnd"/>
      <w:r w:rsidRPr="002F26CD">
        <w:rPr>
          <w:sz w:val="8"/>
          <w:szCs w:val="10"/>
        </w:rPr>
        <w:t xml:space="preserve"> Between 1929 and 1932, real GDP fell 17 percent worldwide, and by 26 percent in the United States, but </w:t>
      </w:r>
      <w:r w:rsidRPr="002F26CD">
        <w:rPr>
          <w:bCs/>
          <w:u w:val="single"/>
        </w:rPr>
        <w:t>most economic historians now believe that only a miniscule part of that huge loss of both world GDP</w:t>
      </w:r>
      <w:r w:rsidRPr="002F26CD">
        <w:rPr>
          <w:sz w:val="8"/>
          <w:szCs w:val="10"/>
        </w:rPr>
        <w:t xml:space="preserve"> and the United States' GDP </w:t>
      </w:r>
      <w:r w:rsidRPr="002F26CD">
        <w:rPr>
          <w:bCs/>
          <w:u w:val="single"/>
        </w:rPr>
        <w:t>can be ascribed to the tariff wars</w:t>
      </w:r>
      <w:r w:rsidRPr="002F26CD">
        <w:rPr>
          <w:sz w:val="8"/>
          <w:szCs w:val="10"/>
        </w:rPr>
        <w:t xml:space="preserve">. .. At the time of Smoot-Hawley's passage, trade volume accounted for only about 9 percent of world economic output. </w:t>
      </w:r>
      <w:r w:rsidRPr="002F26CD">
        <w:rPr>
          <w:bCs/>
          <w:u w:val="single"/>
        </w:rPr>
        <w:t>Had all international trade been eliminated, and had no domestic use for the previously exported goods been found, world GDP would have fallen by the same amount -- 9 percent</w:t>
      </w:r>
      <w:r w:rsidRPr="002F26CD">
        <w:rPr>
          <w:sz w:val="8"/>
          <w:szCs w:val="10"/>
        </w:rPr>
        <w:t xml:space="preserve">. Between 1930 and 1933, worldwide trade volume fell off by one-third to one-half. Depending on how the falloff is measured, this computes to 3 to 5 percent of world GDP, and these losses were partially made up by more expensive domestic goods. Thus, the damage done could not possibly have exceeded 1 or 2 percent of world GDP -- nowhere near the 17 percent falloff seen during the Great Depression... </w:t>
      </w:r>
      <w:r w:rsidRPr="002F26CD">
        <w:rPr>
          <w:bCs/>
          <w:u w:val="single"/>
        </w:rPr>
        <w:t>The inescapable conclusion: contrary to public perception, Smoot-Hawley did not cause, or even significantly deepen, the Great Depression</w:t>
      </w:r>
      <w:r w:rsidRPr="002F26CD">
        <w:rPr>
          <w:sz w:val="8"/>
          <w:szCs w:val="10"/>
        </w:rPr>
        <w:t>.</w:t>
      </w:r>
      <w:r w:rsidRPr="002F26CD">
        <w:rPr>
          <w:sz w:val="12"/>
          <w:szCs w:val="10"/>
        </w:rPr>
        <w:t>¶</w:t>
      </w:r>
      <w:r w:rsidRPr="002F26CD">
        <w:rPr>
          <w:sz w:val="8"/>
          <w:szCs w:val="10"/>
        </w:rPr>
        <w:t xml:space="preserve"> </w:t>
      </w:r>
      <w:r w:rsidRPr="002F26CD">
        <w:rPr>
          <w:b/>
          <w:iCs/>
          <w:highlight w:val="yellow"/>
          <w:u w:val="single"/>
          <w:bdr w:val="single" w:sz="18" w:space="0" w:color="auto"/>
        </w:rPr>
        <w:t>The oft-bandied idea that Smoot</w:t>
      </w:r>
      <w:r w:rsidRPr="002F26CD">
        <w:rPr>
          <w:b/>
          <w:iCs/>
          <w:u w:val="single"/>
          <w:bdr w:val="single" w:sz="18" w:space="0" w:color="auto"/>
        </w:rPr>
        <w:t xml:space="preserve">-Hawley </w:t>
      </w:r>
      <w:r w:rsidRPr="002F26CD">
        <w:rPr>
          <w:b/>
          <w:iCs/>
          <w:highlight w:val="yellow"/>
          <w:u w:val="single"/>
          <w:bdr w:val="single" w:sz="18" w:space="0" w:color="auto"/>
        </w:rPr>
        <w:t>started a global trade war of</w:t>
      </w:r>
      <w:r w:rsidRPr="002F26CD">
        <w:rPr>
          <w:b/>
          <w:iCs/>
          <w:u w:val="single"/>
          <w:bdr w:val="single" w:sz="18" w:space="0" w:color="auto"/>
        </w:rPr>
        <w:t xml:space="preserve"> endless cycles of </w:t>
      </w:r>
      <w:r w:rsidRPr="002F26CD">
        <w:rPr>
          <w:b/>
          <w:iCs/>
          <w:highlight w:val="yellow"/>
          <w:u w:val="single"/>
          <w:bdr w:val="single" w:sz="18" w:space="0" w:color="auto"/>
        </w:rPr>
        <w:t xml:space="preserve">tit-for-tat </w:t>
      </w:r>
      <w:r w:rsidRPr="00D8724A">
        <w:rPr>
          <w:rStyle w:val="Emphasis"/>
          <w:highlight w:val="yellow"/>
        </w:rPr>
        <w:t xml:space="preserve">retaliation is </w:t>
      </w:r>
      <w:r w:rsidRPr="00D8724A">
        <w:rPr>
          <w:rStyle w:val="Emphasis"/>
        </w:rPr>
        <w:t xml:space="preserve">also </w:t>
      </w:r>
      <w:r w:rsidRPr="00D8724A">
        <w:rPr>
          <w:rStyle w:val="Emphasis"/>
          <w:highlight w:val="yellow"/>
        </w:rPr>
        <w:t>mythical</w:t>
      </w:r>
      <w:r w:rsidRPr="00D8724A">
        <w:rPr>
          <w:rStyle w:val="Emphasis"/>
        </w:rPr>
        <w:t>.</w:t>
      </w:r>
      <w:r w:rsidRPr="002F26CD">
        <w:rPr>
          <w:b/>
          <w:iCs/>
          <w:u w:val="single"/>
          <w:bdr w:val="single" w:sz="18" w:space="0" w:color="auto"/>
        </w:rPr>
        <w:t xml:space="preserve"> </w:t>
      </w:r>
      <w:r w:rsidRPr="002F26CD">
        <w:rPr>
          <w:sz w:val="8"/>
          <w:szCs w:val="10"/>
        </w:rPr>
        <w:t>According to the official State Department report on this very question in 1931:</w:t>
      </w:r>
      <w:r w:rsidRPr="002F26CD">
        <w:rPr>
          <w:sz w:val="12"/>
          <w:szCs w:val="10"/>
        </w:rPr>
        <w:t>¶</w:t>
      </w:r>
      <w:r w:rsidRPr="002F26CD">
        <w:rPr>
          <w:sz w:val="8"/>
          <w:szCs w:val="10"/>
        </w:rPr>
        <w:t xml:space="preserve"> </w:t>
      </w:r>
      <w:r w:rsidRPr="002F26CD">
        <w:rPr>
          <w:bCs/>
          <w:u w:val="single"/>
        </w:rPr>
        <w:t>With the exception of discriminations</w:t>
      </w:r>
      <w:r w:rsidRPr="002F26CD">
        <w:rPr>
          <w:sz w:val="8"/>
          <w:szCs w:val="10"/>
        </w:rPr>
        <w:t xml:space="preserve"> in France, </w:t>
      </w:r>
      <w:r w:rsidRPr="002F26CD">
        <w:rPr>
          <w:bCs/>
          <w:u w:val="single"/>
        </w:rPr>
        <w:t xml:space="preserve">the extent of discrimination against American commerce is </w:t>
      </w:r>
      <w:r w:rsidRPr="002F26CD">
        <w:rPr>
          <w:b/>
          <w:iCs/>
          <w:u w:val="single"/>
          <w:bdr w:val="single" w:sz="18" w:space="0" w:color="auto"/>
        </w:rPr>
        <w:t>very slight</w:t>
      </w:r>
      <w:r w:rsidRPr="002F26CD">
        <w:rPr>
          <w:bCs/>
          <w:u w:val="single"/>
        </w:rPr>
        <w:t xml:space="preserve">...By far the largest number of countries </w:t>
      </w:r>
      <w:r w:rsidRPr="002F26CD">
        <w:rPr>
          <w:b/>
          <w:iCs/>
          <w:u w:val="single"/>
          <w:bdr w:val="single" w:sz="18" w:space="0" w:color="auto"/>
        </w:rPr>
        <w:t xml:space="preserve">do not discriminate against the commerce of the United </w:t>
      </w:r>
      <w:r w:rsidRPr="00D8724A">
        <w:rPr>
          <w:rStyle w:val="Emphasis"/>
        </w:rPr>
        <w:t>States in any way</w:t>
      </w:r>
      <w:r w:rsidRPr="002F26CD">
        <w:rPr>
          <w:bCs/>
          <w:u w:val="single"/>
        </w:rPr>
        <w:t>.</w:t>
      </w:r>
      <w:r w:rsidRPr="002F26CD">
        <w:rPr>
          <w:sz w:val="12"/>
          <w:szCs w:val="10"/>
        </w:rPr>
        <w:t>¶</w:t>
      </w:r>
      <w:r w:rsidRPr="002F26CD">
        <w:rPr>
          <w:sz w:val="8"/>
          <w:szCs w:val="10"/>
        </w:rPr>
        <w:t xml:space="preserve"> That is to say, foreign nations did indeed raise their tariffs after the passage of Smoot, but this was a broad-brush response to the Depression itself, aimed at all other foreign nations without distinction, not a retaliation against the U.S. for its own tariff. </w:t>
      </w:r>
      <w:r w:rsidRPr="002F26CD">
        <w:rPr>
          <w:bCs/>
          <w:u w:val="single"/>
        </w:rPr>
        <w:t xml:space="preserve">The doom-loop of spiraling </w:t>
      </w:r>
      <w:r w:rsidRPr="002F26CD">
        <w:rPr>
          <w:bCs/>
          <w:highlight w:val="yellow"/>
          <w:u w:val="single"/>
        </w:rPr>
        <w:t>tit-for-tat retaliation</w:t>
      </w:r>
      <w:r w:rsidRPr="002F26CD">
        <w:rPr>
          <w:bCs/>
          <w:u w:val="single"/>
        </w:rPr>
        <w:t xml:space="preserve"> between trading partners that paralyzes free traders with fear today </w:t>
      </w:r>
      <w:r w:rsidRPr="00D8724A">
        <w:rPr>
          <w:rStyle w:val="Emphasis"/>
        </w:rPr>
        <w:t xml:space="preserve">simply </w:t>
      </w:r>
      <w:r w:rsidRPr="00D8724A">
        <w:rPr>
          <w:rStyle w:val="Emphasis"/>
          <w:highlight w:val="yellow"/>
        </w:rPr>
        <w:t>did not happen</w:t>
      </w:r>
      <w:r w:rsidRPr="00D8724A">
        <w:rPr>
          <w:rStyle w:val="Emphasis"/>
        </w:rPr>
        <w:t>.</w:t>
      </w:r>
      <w:r w:rsidRPr="002F26CD">
        <w:rPr>
          <w:bCs/>
          <w:sz w:val="12"/>
          <w:u w:val="single"/>
        </w:rPr>
        <w:t xml:space="preserve">¶ </w:t>
      </w:r>
      <w:r w:rsidRPr="002F26CD">
        <w:rPr>
          <w:sz w:val="8"/>
        </w:rPr>
        <w:t xml:space="preserve">"Notorious" </w:t>
      </w:r>
      <w:r w:rsidRPr="002F26CD">
        <w:rPr>
          <w:b/>
          <w:iCs/>
          <w:highlight w:val="yellow"/>
          <w:u w:val="single"/>
          <w:bdr w:val="single" w:sz="18" w:space="0" w:color="auto"/>
        </w:rPr>
        <w:t>Smoot</w:t>
      </w:r>
      <w:r w:rsidRPr="002F26CD">
        <w:rPr>
          <w:b/>
          <w:iCs/>
          <w:u w:val="single"/>
          <w:bdr w:val="single" w:sz="18" w:space="0" w:color="auto"/>
        </w:rPr>
        <w:t xml:space="preserve">-Hawley </w:t>
      </w:r>
      <w:r w:rsidRPr="002F26CD">
        <w:rPr>
          <w:b/>
          <w:iCs/>
          <w:highlight w:val="yellow"/>
          <w:u w:val="single"/>
          <w:bdr w:val="single" w:sz="18" w:space="0" w:color="auto"/>
        </w:rPr>
        <w:t xml:space="preserve">is a </w:t>
      </w:r>
      <w:r w:rsidRPr="002F26CD">
        <w:rPr>
          <w:b/>
          <w:u w:val="single"/>
          <w:bdr w:val="single" w:sz="4" w:space="0" w:color="auto"/>
        </w:rPr>
        <w:t xml:space="preserve">deliberately </w:t>
      </w:r>
      <w:r w:rsidRPr="00D8724A">
        <w:rPr>
          <w:rStyle w:val="Emphasis"/>
          <w:highlight w:val="yellow"/>
        </w:rPr>
        <w:t>fabricated myth</w:t>
      </w:r>
      <w:r w:rsidRPr="002F26CD">
        <w:rPr>
          <w:b/>
          <w:iCs/>
          <w:u w:val="single"/>
          <w:bdr w:val="single" w:sz="18" w:space="0" w:color="auto"/>
        </w:rPr>
        <w:t>, plain and simple</w:t>
      </w:r>
      <w:r w:rsidRPr="002F26CD">
        <w:rPr>
          <w:sz w:val="8"/>
        </w:rPr>
        <w:t xml:space="preserve">. </w:t>
      </w:r>
      <w:r w:rsidRPr="002F26CD">
        <w:rPr>
          <w:bCs/>
          <w:u w:val="single"/>
        </w:rPr>
        <w:t>We should not allow this myth to paralyze our policy-making in the present day.</w:t>
      </w:r>
      <w:r w:rsidRPr="002F26CD">
        <w:rPr>
          <w:bCs/>
          <w:sz w:val="12"/>
          <w:u w:val="single"/>
        </w:rPr>
        <w:t xml:space="preserve">¶ </w:t>
      </w:r>
      <w:proofErr w:type="gramStart"/>
      <w:r w:rsidRPr="002F26CD">
        <w:rPr>
          <w:bCs/>
          <w:highlight w:val="yellow"/>
          <w:u w:val="single"/>
        </w:rPr>
        <w:t>There</w:t>
      </w:r>
      <w:proofErr w:type="gramEnd"/>
      <w:r w:rsidRPr="002F26CD">
        <w:rPr>
          <w:bCs/>
          <w:highlight w:val="yellow"/>
          <w:u w:val="single"/>
        </w:rPr>
        <w:t xml:space="preserve"> is</w:t>
      </w:r>
      <w:r w:rsidRPr="002F26CD">
        <w:rPr>
          <w:bCs/>
          <w:u w:val="single"/>
        </w:rPr>
        <w:t xml:space="preserve"> a </w:t>
      </w:r>
      <w:r w:rsidRPr="002F26CD">
        <w:rPr>
          <w:b/>
          <w:iCs/>
          <w:u w:val="single"/>
          <w:bdr w:val="single" w:sz="18" w:space="0" w:color="auto"/>
        </w:rPr>
        <w:t xml:space="preserve">basic unresolved </w:t>
      </w:r>
      <w:r w:rsidRPr="002F26CD">
        <w:rPr>
          <w:b/>
          <w:iCs/>
          <w:highlight w:val="yellow"/>
          <w:u w:val="single"/>
          <w:bdr w:val="single" w:sz="18" w:space="0" w:color="auto"/>
        </w:rPr>
        <w:t>paradox at the bottom of the</w:t>
      </w:r>
      <w:r w:rsidRPr="002F26CD">
        <w:rPr>
          <w:b/>
          <w:iCs/>
          <w:u w:val="single"/>
          <w:bdr w:val="single" w:sz="18" w:space="0" w:color="auto"/>
        </w:rPr>
        <w:t xml:space="preserve"> very </w:t>
      </w:r>
      <w:r w:rsidRPr="002F26CD">
        <w:rPr>
          <w:b/>
          <w:iCs/>
          <w:highlight w:val="yellow"/>
          <w:u w:val="single"/>
          <w:bdr w:val="single" w:sz="18" w:space="0" w:color="auto"/>
        </w:rPr>
        <w:t>concept of trade war</w:t>
      </w:r>
      <w:r w:rsidRPr="002F26CD">
        <w:rPr>
          <w:bCs/>
          <w:u w:val="single"/>
        </w:rPr>
        <w:t xml:space="preserve">. If, as free traders insist, free trade is beneficial whether or not one's trading partners reciprocate, then </w:t>
      </w:r>
      <w:r w:rsidRPr="002F26CD">
        <w:rPr>
          <w:b/>
          <w:iCs/>
          <w:highlight w:val="yellow"/>
          <w:u w:val="single"/>
          <w:bdr w:val="single" w:sz="18" w:space="0" w:color="auto"/>
        </w:rPr>
        <w:t>why would any rational nation start one</w:t>
      </w:r>
      <w:r w:rsidRPr="002F26CD">
        <w:rPr>
          <w:sz w:val="8"/>
          <w:szCs w:val="10"/>
        </w:rPr>
        <w:t xml:space="preserve">, no matter how provoked? </w:t>
      </w:r>
      <w:r w:rsidRPr="002F26CD">
        <w:rPr>
          <w:bCs/>
          <w:u w:val="single"/>
        </w:rPr>
        <w:t>The only way to explain this is to assume that major national governments</w:t>
      </w:r>
      <w:r w:rsidRPr="002F26CD">
        <w:rPr>
          <w:sz w:val="8"/>
          <w:szCs w:val="10"/>
        </w:rPr>
        <w:t xml:space="preserve"> like the Chinese and the U.S. -- </w:t>
      </w:r>
      <w:r w:rsidRPr="002F26CD">
        <w:rPr>
          <w:bCs/>
          <w:u w:val="single"/>
        </w:rPr>
        <w:t xml:space="preserve">governments which, whatever bad things they may have done, </w:t>
      </w:r>
      <w:r w:rsidRPr="002F26CD">
        <w:rPr>
          <w:b/>
          <w:iCs/>
          <w:u w:val="single"/>
          <w:bdr w:val="single" w:sz="18" w:space="0" w:color="auto"/>
        </w:rPr>
        <w:t>have managed to hold nuclear weapons for decades without nuking each</w:t>
      </w:r>
      <w:r w:rsidRPr="002F26CD">
        <w:rPr>
          <w:bCs/>
          <w:u w:val="single"/>
        </w:rPr>
        <w:t xml:space="preserve"> </w:t>
      </w:r>
      <w:r w:rsidRPr="002F26CD">
        <w:rPr>
          <w:sz w:val="8"/>
          <w:szCs w:val="10"/>
        </w:rPr>
        <w:t xml:space="preserve">other over trivial spats -- </w:t>
      </w:r>
      <w:r w:rsidRPr="002F26CD">
        <w:rPr>
          <w:bCs/>
          <w:u w:val="single"/>
        </w:rPr>
        <w:t xml:space="preserve">are </w:t>
      </w:r>
      <w:r w:rsidRPr="002F26CD">
        <w:rPr>
          <w:b/>
          <w:u w:val="single"/>
          <w:bdr w:val="single" w:sz="4" w:space="0" w:color="auto"/>
        </w:rPr>
        <w:t>not players of realpolitik, but schoolchildren</w:t>
      </w:r>
      <w:r w:rsidRPr="002F26CD">
        <w:rPr>
          <w:sz w:val="8"/>
          <w:szCs w:val="10"/>
        </w:rPr>
        <w:t>.</w:t>
      </w:r>
      <w:r w:rsidRPr="002F26CD">
        <w:rPr>
          <w:sz w:val="12"/>
          <w:szCs w:val="10"/>
        </w:rPr>
        <w:t>¶</w:t>
      </w:r>
      <w:r w:rsidRPr="002F26CD">
        <w:rPr>
          <w:sz w:val="8"/>
          <w:szCs w:val="10"/>
        </w:rPr>
        <w:t xml:space="preserve"> </w:t>
      </w:r>
      <w:r w:rsidRPr="002F26CD">
        <w:rPr>
          <w:bCs/>
          <w:highlight w:val="yellow"/>
          <w:u w:val="single"/>
        </w:rPr>
        <w:t>When</w:t>
      </w:r>
      <w:r w:rsidRPr="002F26CD">
        <w:rPr>
          <w:bCs/>
          <w:u w:val="single"/>
        </w:rPr>
        <w:t xml:space="preserve"> the </w:t>
      </w:r>
      <w:r w:rsidRPr="002F26CD">
        <w:rPr>
          <w:bCs/>
          <w:highlight w:val="yellow"/>
          <w:u w:val="single"/>
        </w:rPr>
        <w:t>moneymen</w:t>
      </w:r>
      <w:r w:rsidRPr="002F26CD">
        <w:rPr>
          <w:bCs/>
          <w:u w:val="single"/>
        </w:rPr>
        <w:t xml:space="preserve"> in Beijing, Tokyo, Berlin, and the other nations currently </w:t>
      </w:r>
      <w:r w:rsidRPr="002F26CD">
        <w:rPr>
          <w:bCs/>
          <w:u w:val="single"/>
        </w:rPr>
        <w:lastRenderedPageBreak/>
        <w:t xml:space="preserve">running trade surpluses against the U.S. start to </w:t>
      </w:r>
      <w:r w:rsidRPr="002F26CD">
        <w:rPr>
          <w:bCs/>
          <w:highlight w:val="yellow"/>
          <w:u w:val="single"/>
        </w:rPr>
        <w:t>ponder</w:t>
      </w:r>
      <w:r w:rsidRPr="002F26CD">
        <w:rPr>
          <w:bCs/>
          <w:u w:val="single"/>
        </w:rPr>
        <w:t xml:space="preserve"> the financial realpolitik of exaggerated </w:t>
      </w:r>
      <w:r w:rsidRPr="002F26CD">
        <w:rPr>
          <w:bCs/>
          <w:highlight w:val="yellow"/>
          <w:u w:val="single"/>
        </w:rPr>
        <w:t>retaliation</w:t>
      </w:r>
      <w:r w:rsidRPr="002F26CD">
        <w:rPr>
          <w:sz w:val="8"/>
          <w:szCs w:val="10"/>
        </w:rPr>
        <w:t xml:space="preserve"> against the U.S. for any measures we may employ to bring our trade back into balance, </w:t>
      </w:r>
      <w:r w:rsidRPr="002F26CD">
        <w:rPr>
          <w:b/>
          <w:iCs/>
          <w:highlight w:val="yellow"/>
          <w:u w:val="single"/>
          <w:bdr w:val="single" w:sz="18" w:space="0" w:color="auto"/>
        </w:rPr>
        <w:t>they will discover the advantage is with us, not them</w:t>
      </w:r>
      <w:r w:rsidRPr="002F26CD">
        <w:rPr>
          <w:sz w:val="8"/>
          <w:szCs w:val="10"/>
          <w:highlight w:val="yellow"/>
        </w:rPr>
        <w:t>.</w:t>
      </w:r>
      <w:r w:rsidRPr="002F26CD">
        <w:rPr>
          <w:sz w:val="8"/>
          <w:szCs w:val="10"/>
        </w:rPr>
        <w:t xml:space="preserve"> Because they are the ones with trade surpluses to lose, not us.</w:t>
      </w:r>
      <w:r w:rsidRPr="002F26CD">
        <w:rPr>
          <w:sz w:val="12"/>
          <w:szCs w:val="10"/>
        </w:rPr>
        <w:t>¶</w:t>
      </w:r>
      <w:r w:rsidRPr="002F26CD">
        <w:rPr>
          <w:sz w:val="8"/>
          <w:szCs w:val="10"/>
        </w:rPr>
        <w:t xml:space="preserve"> </w:t>
      </w:r>
      <w:proofErr w:type="gramStart"/>
      <w:r w:rsidRPr="002F26CD">
        <w:rPr>
          <w:sz w:val="8"/>
        </w:rPr>
        <w:t>So</w:t>
      </w:r>
      <w:proofErr w:type="gramEnd"/>
      <w:r w:rsidRPr="002F26CD">
        <w:rPr>
          <w:sz w:val="8"/>
        </w:rPr>
        <w:t xml:space="preserve"> our present position of weakness is, paradoxically, actually a position of strength.</w:t>
      </w:r>
      <w:r w:rsidRPr="002F26CD">
        <w:rPr>
          <w:sz w:val="12"/>
        </w:rPr>
        <w:t>¶</w:t>
      </w:r>
      <w:r w:rsidRPr="002F26CD">
        <w:rPr>
          <w:sz w:val="8"/>
        </w:rPr>
        <w:t xml:space="preserve"> </w:t>
      </w:r>
      <w:r w:rsidRPr="002F26CD">
        <w:rPr>
          <w:sz w:val="8"/>
          <w:szCs w:val="10"/>
        </w:rPr>
        <w:t>Likewise, China can supposedly suddenly stop buying our Treasury Debt if we rock the boat. But this would immediately reduce the value of the trillion or so they already hold -- not to mention destroying, by making their hostility overt, the fragile (and desperately-tended) delusion in the U.S. that America and China are still benign economic "partners" in a win-win economic relationship.</w:t>
      </w:r>
      <w:r w:rsidRPr="002F26CD">
        <w:rPr>
          <w:sz w:val="12"/>
          <w:szCs w:val="10"/>
        </w:rPr>
        <w:t>¶</w:t>
      </w:r>
      <w:r w:rsidRPr="002F26CD">
        <w:rPr>
          <w:sz w:val="8"/>
          <w:szCs w:val="10"/>
        </w:rPr>
        <w:t xml:space="preserve"> At the end of the day, </w:t>
      </w:r>
      <w:r w:rsidRPr="002F26CD">
        <w:rPr>
          <w:b/>
          <w:iCs/>
          <w:highlight w:val="yellow"/>
          <w:u w:val="single"/>
          <w:bdr w:val="single" w:sz="18" w:space="0" w:color="auto"/>
        </w:rPr>
        <w:t>China cannot force us to do anything</w:t>
      </w:r>
      <w:r w:rsidRPr="002F26CD">
        <w:rPr>
          <w:bCs/>
          <w:u w:val="single"/>
        </w:rPr>
        <w:t xml:space="preserve"> economically that we don't choose to</w:t>
      </w:r>
      <w:r w:rsidRPr="002F26CD">
        <w:rPr>
          <w:sz w:val="8"/>
          <w:szCs w:val="10"/>
        </w:rPr>
        <w:t xml:space="preserve">. America is still a nuclear power. </w:t>
      </w:r>
      <w:r w:rsidRPr="002F26CD">
        <w:rPr>
          <w:bCs/>
          <w:u w:val="single"/>
        </w:rPr>
        <w:t>We can -- an irresponsible but not impossible scenario -- repudiate our debt to them</w:t>
      </w:r>
      <w:r w:rsidRPr="002F26CD">
        <w:rPr>
          <w:sz w:val="8"/>
          <w:szCs w:val="10"/>
        </w:rPr>
        <w:t xml:space="preserve"> (or stop paying the interest) </w:t>
      </w:r>
      <w:r w:rsidRPr="002F26CD">
        <w:rPr>
          <w:bCs/>
          <w:u w:val="single"/>
        </w:rPr>
        <w:t>as the ultimate counter-move to anything they might contemplate</w:t>
      </w:r>
      <w:r w:rsidRPr="002F26CD">
        <w:rPr>
          <w:sz w:val="8"/>
          <w:szCs w:val="10"/>
        </w:rPr>
        <w:t>. More plausibly, we might simply restore the tax on the interest on foreign-held bonds that was repealed in 1984 thanks to Treasury Secretary Donald Regan.</w:t>
      </w:r>
      <w:r w:rsidRPr="002F26CD">
        <w:rPr>
          <w:sz w:val="12"/>
          <w:szCs w:val="10"/>
        </w:rPr>
        <w:t>¶</w:t>
      </w:r>
      <w:r w:rsidRPr="002F26CD">
        <w:rPr>
          <w:sz w:val="8"/>
          <w:szCs w:val="10"/>
        </w:rPr>
        <w:t xml:space="preserve"> </w:t>
      </w:r>
      <w:r w:rsidRPr="002F26CD">
        <w:rPr>
          <w:bCs/>
          <w:highlight w:val="yellow"/>
          <w:u w:val="single"/>
        </w:rPr>
        <w:t>Thus</w:t>
      </w:r>
      <w:r w:rsidRPr="002F26CD">
        <w:rPr>
          <w:bCs/>
          <w:u w:val="single"/>
        </w:rPr>
        <w:t xml:space="preserve"> a certain amount of back-and-forth token </w:t>
      </w:r>
      <w:r w:rsidRPr="002F26CD">
        <w:rPr>
          <w:bCs/>
          <w:highlight w:val="yellow"/>
          <w:u w:val="single"/>
        </w:rPr>
        <w:t>retaliation</w:t>
      </w:r>
      <w:r w:rsidRPr="002F26CD">
        <w:rPr>
          <w:bCs/>
          <w:u w:val="single"/>
        </w:rPr>
        <w:t xml:space="preserve"> (and loud squealing) </w:t>
      </w:r>
      <w:r w:rsidRPr="002F26CD">
        <w:rPr>
          <w:bCs/>
          <w:highlight w:val="yellow"/>
          <w:u w:val="single"/>
        </w:rPr>
        <w:t>is indeed likely if America starts defending its interests</w:t>
      </w:r>
      <w:r w:rsidRPr="002F26CD">
        <w:rPr>
          <w:bCs/>
          <w:u w:val="single"/>
        </w:rPr>
        <w:t xml:space="preserve"> in trade as diligently as our trading partners have been defending theirs, </w:t>
      </w:r>
      <w:r w:rsidRPr="00D8724A">
        <w:rPr>
          <w:rStyle w:val="Emphasis"/>
          <w:highlight w:val="yellow"/>
        </w:rPr>
        <w:t>but that's it</w:t>
      </w:r>
      <w:r w:rsidRPr="002F26CD">
        <w:rPr>
          <w:bCs/>
          <w:highlight w:val="yellow"/>
          <w:u w:val="single"/>
        </w:rPr>
        <w:t xml:space="preserve">. </w:t>
      </w:r>
      <w:r w:rsidRPr="002F26CD">
        <w:rPr>
          <w:b/>
          <w:iCs/>
          <w:highlight w:val="yellow"/>
          <w:u w:val="single"/>
          <w:bdr w:val="single" w:sz="18" w:space="0" w:color="auto"/>
        </w:rPr>
        <w:t xml:space="preserve">The rest of the world engages in these struggles all the time </w:t>
      </w:r>
      <w:r w:rsidRPr="00D8724A">
        <w:rPr>
          <w:rStyle w:val="Emphasis"/>
          <w:highlight w:val="yellow"/>
        </w:rPr>
        <w:t>without doing much harm</w:t>
      </w:r>
      <w:r w:rsidRPr="002F26CD">
        <w:rPr>
          <w:bCs/>
          <w:u w:val="single"/>
        </w:rPr>
        <w:t>; it will be no different if we join the party</w:t>
      </w:r>
      <w:r w:rsidRPr="002F26CD">
        <w:rPr>
          <w:sz w:val="8"/>
        </w:rPr>
        <w:t>.</w:t>
      </w:r>
    </w:p>
    <w:p w:rsidR="00E7313E" w:rsidRPr="00A2070A" w:rsidRDefault="00E7313E" w:rsidP="00E7313E">
      <w:pPr>
        <w:pStyle w:val="Heading4"/>
      </w:pPr>
      <w:r w:rsidRPr="00A2070A">
        <w:t xml:space="preserve">Rules and economic </w:t>
      </w:r>
      <w:proofErr w:type="spellStart"/>
      <w:r w:rsidRPr="00A2070A">
        <w:t>self interest</w:t>
      </w:r>
      <w:proofErr w:type="spellEnd"/>
      <w:r w:rsidRPr="00A2070A">
        <w:t xml:space="preserve"> check global trade conflict</w:t>
      </w:r>
    </w:p>
    <w:p w:rsidR="00E7313E" w:rsidRPr="00A2070A" w:rsidRDefault="00E7313E" w:rsidP="00E7313E">
      <w:pPr>
        <w:rPr>
          <w:b/>
          <w:sz w:val="24"/>
        </w:rPr>
      </w:pPr>
      <w:proofErr w:type="spellStart"/>
      <w:r w:rsidRPr="00D8724A">
        <w:rPr>
          <w:rStyle w:val="Style13ptBold"/>
        </w:rPr>
        <w:t>Ikenson</w:t>
      </w:r>
      <w:proofErr w:type="spellEnd"/>
      <w:r w:rsidRPr="00D8724A">
        <w:rPr>
          <w:rStyle w:val="Style13ptBold"/>
        </w:rPr>
        <w:t>, 09</w:t>
      </w:r>
      <w:r w:rsidRPr="00A2070A">
        <w:rPr>
          <w:b/>
          <w:bCs/>
          <w:sz w:val="26"/>
        </w:rPr>
        <w:t xml:space="preserve"> </w:t>
      </w:r>
      <w:r w:rsidRPr="00A2070A">
        <w:t xml:space="preserve">[Daniel, associate director of the Center for Trade Policy Studies at the Cato Institute, </w:t>
      </w:r>
      <w:proofErr w:type="gramStart"/>
      <w:r w:rsidRPr="00A2070A">
        <w:t>“ A</w:t>
      </w:r>
      <w:proofErr w:type="gramEnd"/>
      <w:r w:rsidRPr="00A2070A">
        <w:t xml:space="preserve"> Protectionism Fling: Why Tariff Hikes and Other Trade Barriers Will Be Short-Lived,” March 12, 2009, http://www.cato.org/pub_display.php?pub_id=10651]</w:t>
      </w:r>
    </w:p>
    <w:p w:rsidR="00E7313E" w:rsidRPr="00A2070A" w:rsidRDefault="00E7313E" w:rsidP="00E7313E">
      <w:pPr>
        <w:rPr>
          <w:sz w:val="16"/>
        </w:rPr>
      </w:pPr>
    </w:p>
    <w:p w:rsidR="00E7313E" w:rsidRDefault="00E7313E" w:rsidP="00E7313E">
      <w:pPr>
        <w:rPr>
          <w:sz w:val="16"/>
        </w:rPr>
      </w:pPr>
      <w:r w:rsidRPr="00A2070A">
        <w:rPr>
          <w:sz w:val="16"/>
        </w:rPr>
        <w:t xml:space="preserve">Although some governments will dabble in some degree of protectionism, the combination of </w:t>
      </w:r>
      <w:r w:rsidRPr="00D8724A">
        <w:rPr>
          <w:rStyle w:val="StyleUnderline"/>
        </w:rPr>
        <w:t xml:space="preserve">a sturdy rules-based system of trade and the economic </w:t>
      </w:r>
      <w:proofErr w:type="spellStart"/>
      <w:r w:rsidRPr="00D8724A">
        <w:rPr>
          <w:rStyle w:val="StyleUnderline"/>
        </w:rPr>
        <w:t>self interest</w:t>
      </w:r>
      <w:proofErr w:type="spellEnd"/>
      <w:r w:rsidRPr="00D8724A">
        <w:rPr>
          <w:rStyle w:val="StyleUnderline"/>
        </w:rPr>
        <w:t xml:space="preserve"> in being open to participation in the global economy will limit the risk of a protectionist pandemic.</w:t>
      </w:r>
      <w:r w:rsidRPr="00A2070A">
        <w:rPr>
          <w:sz w:val="16"/>
        </w:rPr>
        <w:t xml:space="preserve"> According to recent estimates from the International Food Policy Research Institute, </w:t>
      </w:r>
      <w:r w:rsidRPr="00D7213F">
        <w:rPr>
          <w:rStyle w:val="StyleUnderline"/>
          <w:highlight w:val="yellow"/>
        </w:rPr>
        <w:t>if all WTO</w:t>
      </w:r>
      <w:r w:rsidRPr="00D8724A">
        <w:rPr>
          <w:rStyle w:val="StyleUnderline"/>
        </w:rPr>
        <w:t xml:space="preserve"> </w:t>
      </w:r>
      <w:r w:rsidRPr="00D7213F">
        <w:rPr>
          <w:rStyle w:val="StyleUnderline"/>
          <w:highlight w:val="yellow"/>
        </w:rPr>
        <w:t>members</w:t>
      </w:r>
      <w:r w:rsidRPr="00D8724A">
        <w:rPr>
          <w:rStyle w:val="StyleUnderline"/>
        </w:rPr>
        <w:t xml:space="preserve"> were to </w:t>
      </w:r>
      <w:r w:rsidRPr="00D7213F">
        <w:rPr>
          <w:rStyle w:val="StyleUnderline"/>
          <w:highlight w:val="yellow"/>
        </w:rPr>
        <w:t>raise</w:t>
      </w:r>
      <w:r w:rsidRPr="00D8724A">
        <w:rPr>
          <w:rStyle w:val="StyleUnderline"/>
        </w:rPr>
        <w:t xml:space="preserve"> all of their applied </w:t>
      </w:r>
      <w:r w:rsidRPr="00D7213F">
        <w:rPr>
          <w:rStyle w:val="StyleUnderline"/>
          <w:highlight w:val="yellow"/>
        </w:rPr>
        <w:t>tariffs</w:t>
      </w:r>
      <w:r w:rsidRPr="00D8724A">
        <w:rPr>
          <w:rStyle w:val="StyleUnderline"/>
        </w:rPr>
        <w:t xml:space="preserve"> to the maximum bound rates,</w:t>
      </w:r>
      <w:r w:rsidRPr="00A2070A">
        <w:rPr>
          <w:sz w:val="16"/>
        </w:rPr>
        <w:t xml:space="preserve"> the average global rate of duty would double and </w:t>
      </w:r>
      <w:r w:rsidRPr="00D8724A">
        <w:rPr>
          <w:rStyle w:val="StyleUnderline"/>
        </w:rPr>
        <w:t xml:space="preserve">the value of </w:t>
      </w:r>
      <w:r w:rsidRPr="00D7213F">
        <w:rPr>
          <w:rStyle w:val="StyleUnderline"/>
          <w:highlight w:val="yellow"/>
        </w:rPr>
        <w:t>global trade would decline by 7.7 percent</w:t>
      </w:r>
      <w:r w:rsidRPr="00D8724A">
        <w:rPr>
          <w:rStyle w:val="StyleUnderline"/>
        </w:rPr>
        <w:t xml:space="preserve"> over five years.</w:t>
      </w:r>
      <w:r w:rsidRPr="00A2070A">
        <w:rPr>
          <w:sz w:val="16"/>
        </w:rPr>
        <w:t>8 That would be a substantial decline relative to the 5.5 percent annual rate of trade growth experienced this decade.9  But</w:t>
      </w:r>
      <w:r w:rsidRPr="00D8724A">
        <w:rPr>
          <w:rStyle w:val="StyleUnderline"/>
        </w:rPr>
        <w:t>, to put that 7.7 percent decline in historical perspective</w:t>
      </w:r>
      <w:r w:rsidRPr="00A2070A">
        <w:rPr>
          <w:sz w:val="16"/>
        </w:rPr>
        <w:t xml:space="preserve">, the value of global </w:t>
      </w:r>
      <w:r w:rsidRPr="00D7213F">
        <w:rPr>
          <w:rStyle w:val="StyleUnderline"/>
          <w:highlight w:val="yellow"/>
        </w:rPr>
        <w:t>trade declined</w:t>
      </w:r>
      <w:r w:rsidRPr="00D8724A">
        <w:rPr>
          <w:rStyle w:val="StyleUnderline"/>
        </w:rPr>
        <w:t xml:space="preserve"> by </w:t>
      </w:r>
      <w:r w:rsidRPr="00D7213F">
        <w:rPr>
          <w:rStyle w:val="StyleUnderline"/>
          <w:highlight w:val="yellow"/>
        </w:rPr>
        <w:t>66 percent</w:t>
      </w:r>
      <w:r w:rsidRPr="00D8724A">
        <w:rPr>
          <w:rStyle w:val="StyleUnderline"/>
        </w:rPr>
        <w:t xml:space="preserve"> </w:t>
      </w:r>
      <w:r w:rsidRPr="00D7213F">
        <w:rPr>
          <w:rStyle w:val="StyleUnderline"/>
          <w:highlight w:val="yellow"/>
        </w:rPr>
        <w:t>between</w:t>
      </w:r>
      <w:r w:rsidRPr="00D8724A">
        <w:rPr>
          <w:rStyle w:val="StyleUnderline"/>
        </w:rPr>
        <w:t xml:space="preserve"> </w:t>
      </w:r>
      <w:r w:rsidRPr="00D7213F">
        <w:rPr>
          <w:rStyle w:val="StyleUnderline"/>
          <w:highlight w:val="yellow"/>
        </w:rPr>
        <w:t>1929 and 1934</w:t>
      </w:r>
      <w:r w:rsidRPr="00A2070A">
        <w:rPr>
          <w:sz w:val="16"/>
        </w:rPr>
        <w:t xml:space="preserve">, a period mostly in the wake of Smoot Hawley's passage in 1930.10 So </w:t>
      </w:r>
      <w:r w:rsidRPr="00D7213F">
        <w:rPr>
          <w:rStyle w:val="Emphasis"/>
          <w:highlight w:val="yellow"/>
        </w:rPr>
        <w:t>the potential downside</w:t>
      </w:r>
      <w:r w:rsidRPr="00A2070A">
        <w:rPr>
          <w:sz w:val="16"/>
        </w:rPr>
        <w:t xml:space="preserve"> today </w:t>
      </w:r>
      <w:r w:rsidRPr="00D7213F">
        <w:rPr>
          <w:rStyle w:val="Emphasis"/>
          <w:highlight w:val="yellow"/>
        </w:rPr>
        <w:t>from</w:t>
      </w:r>
      <w:r w:rsidRPr="00D8724A">
        <w:rPr>
          <w:rStyle w:val="StyleUnderline"/>
        </w:rPr>
        <w:t xml:space="preserve"> </w:t>
      </w:r>
      <w:r w:rsidRPr="00A2070A">
        <w:rPr>
          <w:sz w:val="16"/>
        </w:rPr>
        <w:t xml:space="preserve">what Bergsten calls "legal </w:t>
      </w:r>
      <w:r w:rsidRPr="00D7213F">
        <w:rPr>
          <w:rStyle w:val="Emphasis"/>
          <w:highlight w:val="yellow"/>
        </w:rPr>
        <w:t>protectionism" is actually not that "massive</w:t>
      </w:r>
      <w:r w:rsidRPr="00D8724A">
        <w:rPr>
          <w:rStyle w:val="StyleUnderline"/>
        </w:rPr>
        <w:t>," even if all WTO members raised all of their tariffs to the highest permissible rates</w:t>
      </w:r>
      <w:r w:rsidRPr="00A2070A">
        <w:rPr>
          <w:sz w:val="16"/>
        </w:rPr>
        <w:t xml:space="preserve">.  If most developing countries raised their tariffs to their bound rates, there would be an adverse impact on the countries that raise barriers and on their most important trade partners. But </w:t>
      </w:r>
      <w:r w:rsidRPr="00D8724A">
        <w:rPr>
          <w:rStyle w:val="StyleUnderline"/>
        </w:rPr>
        <w:t>most developing countries that have room to backslide</w:t>
      </w:r>
      <w:r w:rsidRPr="00A2070A">
        <w:rPr>
          <w:sz w:val="16"/>
        </w:rPr>
        <w:t xml:space="preserve"> (i.e., not China) </w:t>
      </w:r>
      <w:r w:rsidRPr="00D8724A">
        <w:rPr>
          <w:rStyle w:val="StyleUnderline"/>
        </w:rPr>
        <w:t>are not major importers</w:t>
      </w:r>
      <w:r w:rsidRPr="00A2070A">
        <w:rPr>
          <w:sz w:val="16"/>
        </w:rPr>
        <w:t xml:space="preserve">, and </w:t>
      </w:r>
      <w:r w:rsidRPr="00D8724A">
        <w:rPr>
          <w:rStyle w:val="StyleUnderline"/>
        </w:rPr>
        <w:t>thus the impact on global trade flows would not be that significant</w:t>
      </w:r>
      <w:r w:rsidRPr="00A2070A">
        <w:rPr>
          <w:sz w:val="16"/>
        </w:rPr>
        <w:t xml:space="preserve">. OECD countries and China account for the top </w:t>
      </w:r>
      <w:proofErr w:type="spellStart"/>
      <w:r w:rsidRPr="00A2070A">
        <w:rPr>
          <w:sz w:val="16"/>
        </w:rPr>
        <w:t>twothirds</w:t>
      </w:r>
      <w:proofErr w:type="spellEnd"/>
      <w:r w:rsidRPr="00A2070A">
        <w:rPr>
          <w:sz w:val="16"/>
        </w:rPr>
        <w:t xml:space="preserve"> of global import value.11 </w:t>
      </w:r>
      <w:r w:rsidRPr="00D7213F">
        <w:rPr>
          <w:rStyle w:val="StyleUnderline"/>
          <w:highlight w:val="yellow"/>
        </w:rPr>
        <w:t>Backsliding</w:t>
      </w:r>
      <w:r w:rsidRPr="00D8724A">
        <w:rPr>
          <w:rStyle w:val="StyleUnderline"/>
        </w:rPr>
        <w:t xml:space="preserve"> from India, Indonesia, and Argentina</w:t>
      </w:r>
      <w:r w:rsidRPr="00A2070A">
        <w:rPr>
          <w:sz w:val="16"/>
        </w:rPr>
        <w:t xml:space="preserve"> (who collectively account for 2.4 percent of global imports) </w:t>
      </w:r>
      <w:r w:rsidRPr="00D7213F">
        <w:rPr>
          <w:rStyle w:val="StyleUnderline"/>
          <w:highlight w:val="yellow"/>
        </w:rPr>
        <w:t>is not going to</w:t>
      </w:r>
      <w:r w:rsidRPr="00D8724A">
        <w:rPr>
          <w:rStyle w:val="StyleUnderline"/>
        </w:rPr>
        <w:t xml:space="preserve"> be the </w:t>
      </w:r>
      <w:r w:rsidRPr="00D7213F">
        <w:rPr>
          <w:rStyle w:val="StyleUnderline"/>
          <w:highlight w:val="yellow"/>
        </w:rPr>
        <w:t>spark</w:t>
      </w:r>
      <w:r w:rsidRPr="00D8724A">
        <w:rPr>
          <w:rStyle w:val="StyleUnderline"/>
        </w:rPr>
        <w:t xml:space="preserve"> that ignites a </w:t>
      </w:r>
      <w:r w:rsidRPr="00D7213F">
        <w:rPr>
          <w:rStyle w:val="StyleUnderline"/>
          <w:highlight w:val="yellow"/>
        </w:rPr>
        <w:t>global trade war</w:t>
      </w:r>
      <w:r w:rsidRPr="00D8724A">
        <w:rPr>
          <w:rStyle w:val="StyleUnderline"/>
        </w:rPr>
        <w:t>.</w:t>
      </w:r>
      <w:r w:rsidRPr="00A2070A">
        <w:rPr>
          <w:sz w:val="16"/>
        </w:rPr>
        <w:t xml:space="preserve"> Nevertheless, </w:t>
      </w:r>
      <w:r w:rsidRPr="00D8724A">
        <w:rPr>
          <w:rStyle w:val="StyleUnderline"/>
        </w:rPr>
        <w:t xml:space="preserve">governments </w:t>
      </w:r>
      <w:r w:rsidRPr="00A2070A">
        <w:rPr>
          <w:sz w:val="16"/>
        </w:rPr>
        <w:t xml:space="preserve">are keenly aware of the events that transpired in the 1930s, and </w:t>
      </w:r>
      <w:r w:rsidRPr="00D8724A">
        <w:rPr>
          <w:rStyle w:val="StyleUnderline"/>
        </w:rPr>
        <w:t>have made various pledges to avoid protectionist measures in combating the current economic situation.</w:t>
      </w:r>
      <w:r w:rsidRPr="00A2070A">
        <w:rPr>
          <w:sz w:val="16"/>
        </w:rPr>
        <w:t xml:space="preserve">  In the United States, after President Obama publicly registered his concern that the "Buy American" provision in the American Recovery and Reinvestment Act might be perceived as protectionist or could incite a trade war, Congress agreed to revise the legislation to stipulate that the Buy American provision "be applied in a manner consistent with United States obligations under international agreements." In early February, China's vice commerce minister, Jiang </w:t>
      </w:r>
      <w:proofErr w:type="spellStart"/>
      <w:r w:rsidRPr="00A2070A">
        <w:rPr>
          <w:sz w:val="16"/>
        </w:rPr>
        <w:t>Zengwei</w:t>
      </w:r>
      <w:proofErr w:type="spellEnd"/>
      <w:r w:rsidRPr="00A2070A">
        <w:rPr>
          <w:sz w:val="16"/>
        </w:rPr>
        <w:t xml:space="preserve">, announced that China would not include "Buy China" provisions in its own $586 billion stimulus </w:t>
      </w:r>
      <w:proofErr w:type="gramStart"/>
      <w:r w:rsidRPr="00A2070A">
        <w:rPr>
          <w:sz w:val="16"/>
        </w:rPr>
        <w:t>bill.12  But</w:t>
      </w:r>
      <w:proofErr w:type="gramEnd"/>
      <w:r w:rsidRPr="00A2070A">
        <w:rPr>
          <w:sz w:val="16"/>
        </w:rPr>
        <w:t xml:space="preserve"> </w:t>
      </w:r>
      <w:r w:rsidRPr="00D8724A">
        <w:rPr>
          <w:rStyle w:val="StyleUnderline"/>
        </w:rPr>
        <w:t>even more promising than pledges to avoid trade provocations are actions taken to reduce existing trade barriers.</w:t>
      </w:r>
      <w:r w:rsidRPr="00A2070A">
        <w:rPr>
          <w:sz w:val="16"/>
        </w:rPr>
        <w:t xml:space="preserve"> In an effort to "reduce business operating costs, attract and retain foreign investment, raise business productivity, and provide consumers a greater variety and better quality of goods and services at competitive prices," </w:t>
      </w:r>
      <w:r w:rsidRPr="00D8724A">
        <w:rPr>
          <w:rStyle w:val="StyleUnderline"/>
        </w:rPr>
        <w:t>the Mexican government initiated a plan</w:t>
      </w:r>
      <w:r w:rsidRPr="00A2070A">
        <w:rPr>
          <w:sz w:val="16"/>
        </w:rPr>
        <w:t xml:space="preserve"> in January </w:t>
      </w:r>
      <w:r w:rsidRPr="00D8724A">
        <w:rPr>
          <w:rStyle w:val="StyleUnderline"/>
        </w:rPr>
        <w:t>to unilaterally reduce tariffs on about 70 percent of the items on its tariff schedule. T</w:t>
      </w:r>
      <w:r w:rsidRPr="00A2070A">
        <w:rPr>
          <w:sz w:val="16"/>
        </w:rPr>
        <w:t xml:space="preserve">hose 8,000 items, comprising 20 different industrial sectors, accounted for about half of all Mexican import value in 2007. When the final phase of the plan is implemented on January 1, 2013, the average industrial tariff rate in Mexico will have fallen from 10.4 percent to 4.3 </w:t>
      </w:r>
      <w:proofErr w:type="gramStart"/>
      <w:r w:rsidRPr="00A2070A">
        <w:rPr>
          <w:sz w:val="16"/>
        </w:rPr>
        <w:t>percent.13  And</w:t>
      </w:r>
      <w:proofErr w:type="gramEnd"/>
      <w:r w:rsidRPr="00A2070A">
        <w:rPr>
          <w:sz w:val="16"/>
        </w:rPr>
        <w:t xml:space="preserve"> Mexico is not alone. In February, the </w:t>
      </w:r>
      <w:r w:rsidRPr="00D8724A">
        <w:rPr>
          <w:rStyle w:val="StyleUnderline"/>
        </w:rPr>
        <w:t>Brazil</w:t>
      </w:r>
      <w:r w:rsidRPr="00A2070A">
        <w:rPr>
          <w:sz w:val="16"/>
        </w:rPr>
        <w:t xml:space="preserve">ian government </w:t>
      </w:r>
      <w:r w:rsidRPr="00D8724A">
        <w:rPr>
          <w:rStyle w:val="StyleUnderline"/>
        </w:rPr>
        <w:t xml:space="preserve">suspended tariffs entirely on some capital goods imports and reduced to 2 percent duties on </w:t>
      </w:r>
      <w:r w:rsidRPr="00A2070A">
        <w:rPr>
          <w:sz w:val="16"/>
        </w:rPr>
        <w:t xml:space="preserve">a wide variety of machinery and other </w:t>
      </w:r>
      <w:r w:rsidRPr="00D8724A">
        <w:rPr>
          <w:rStyle w:val="StyleUnderline"/>
        </w:rPr>
        <w:t>capital equipment, and on communications and information technology products.</w:t>
      </w:r>
      <w:r w:rsidRPr="00A2070A">
        <w:rPr>
          <w:sz w:val="16"/>
        </w:rPr>
        <w:t xml:space="preserve">14 That decision came on the heels of late-January decision in Brazil to scrap plans for an import licensing program that would have affected 60 percent of the county's imports.15  Meanwhile, on February 27, </w:t>
      </w:r>
      <w:r w:rsidRPr="00D8724A">
        <w:rPr>
          <w:rStyle w:val="StyleUnderline"/>
        </w:rPr>
        <w:t>a new free trade agreement was signed between Australia, New Zealand, and the</w:t>
      </w:r>
      <w:r w:rsidRPr="00A2070A">
        <w:rPr>
          <w:sz w:val="16"/>
        </w:rPr>
        <w:t xml:space="preserve"> 10 </w:t>
      </w:r>
      <w:r w:rsidRPr="00D8724A">
        <w:rPr>
          <w:rStyle w:val="StyleUnderline"/>
        </w:rPr>
        <w:lastRenderedPageBreak/>
        <w:t>member countries of the</w:t>
      </w:r>
      <w:r w:rsidRPr="00A2070A">
        <w:rPr>
          <w:b/>
          <w:bCs/>
          <w:u w:val="single"/>
        </w:rPr>
        <w:t xml:space="preserve"> </w:t>
      </w:r>
      <w:r w:rsidRPr="00D8724A">
        <w:rPr>
          <w:rStyle w:val="Emphasis"/>
        </w:rPr>
        <w:t>A</w:t>
      </w:r>
      <w:r w:rsidRPr="00A2070A">
        <w:rPr>
          <w:sz w:val="16"/>
        </w:rPr>
        <w:t xml:space="preserve">ssociation of </w:t>
      </w:r>
      <w:r w:rsidRPr="00D8724A">
        <w:rPr>
          <w:rStyle w:val="Emphasis"/>
        </w:rPr>
        <w:t>S</w:t>
      </w:r>
      <w:r w:rsidRPr="00A2070A">
        <w:rPr>
          <w:sz w:val="16"/>
        </w:rPr>
        <w:t>outh</w:t>
      </w:r>
      <w:r w:rsidRPr="00D8724A">
        <w:rPr>
          <w:rStyle w:val="Emphasis"/>
        </w:rPr>
        <w:t>e</w:t>
      </w:r>
      <w:r w:rsidRPr="00A2070A">
        <w:rPr>
          <w:sz w:val="16"/>
        </w:rPr>
        <w:t xml:space="preserve">ast </w:t>
      </w:r>
      <w:r w:rsidRPr="00D8724A">
        <w:rPr>
          <w:rStyle w:val="Emphasis"/>
        </w:rPr>
        <w:t>A</w:t>
      </w:r>
      <w:r w:rsidRPr="00A2070A">
        <w:rPr>
          <w:sz w:val="16"/>
        </w:rPr>
        <w:t xml:space="preserve">sian </w:t>
      </w:r>
      <w:r w:rsidRPr="00D8724A">
        <w:rPr>
          <w:rStyle w:val="Emphasis"/>
        </w:rPr>
        <w:t>N</w:t>
      </w:r>
      <w:r w:rsidRPr="00A2070A">
        <w:rPr>
          <w:sz w:val="16"/>
        </w:rPr>
        <w:t xml:space="preserve">ations </w:t>
      </w:r>
      <w:r w:rsidRPr="00D8724A">
        <w:rPr>
          <w:rStyle w:val="StyleUnderline"/>
        </w:rPr>
        <w:t>to reduce and ultimately eliminate tariffs on 96 percent of all goods by 2020.</w:t>
      </w:r>
      <w:r w:rsidRPr="00A2070A">
        <w:rPr>
          <w:sz w:val="16"/>
        </w:rPr>
        <w:t xml:space="preserve">  While the media and members of the trade policy community fixate on how various protectionist measures around the world might foreshadow a plunge into the abyss, </w:t>
      </w:r>
      <w:r w:rsidRPr="00A2070A">
        <w:rPr>
          <w:b/>
          <w:bCs/>
          <w:u w:val="single"/>
        </w:rPr>
        <w:t>t</w:t>
      </w:r>
      <w:r w:rsidRPr="00D8724A">
        <w:rPr>
          <w:rStyle w:val="StyleUnderline"/>
        </w:rPr>
        <w:t xml:space="preserve">here is plenty of evidence that </w:t>
      </w:r>
      <w:r w:rsidRPr="00D7213F">
        <w:rPr>
          <w:rStyle w:val="StyleUnderline"/>
          <w:highlight w:val="yellow"/>
        </w:rPr>
        <w:t>governments remain interested in removing barriers to trade.</w:t>
      </w:r>
      <w:r w:rsidRPr="00D8724A">
        <w:rPr>
          <w:rStyle w:val="StyleUnderline"/>
        </w:rPr>
        <w:t xml:space="preserve"> </w:t>
      </w:r>
      <w:r w:rsidRPr="00A2070A">
        <w:rPr>
          <w:sz w:val="16"/>
        </w:rPr>
        <w:t xml:space="preserve">Despite the occasional temptation to indulge discredited policies, </w:t>
      </w:r>
      <w:r w:rsidRPr="00D8724A">
        <w:rPr>
          <w:rStyle w:val="StyleUnderline"/>
        </w:rPr>
        <w:t>there is a growing body of institutional knowledge that when people are free to engage in commerce with one another as they choose,</w:t>
      </w:r>
      <w:r w:rsidRPr="00A2070A">
        <w:rPr>
          <w:sz w:val="16"/>
        </w:rPr>
        <w:t xml:space="preserve"> regardless of the nationality or location of the other parties, </w:t>
      </w:r>
      <w:r w:rsidRPr="00D8724A">
        <w:rPr>
          <w:rStyle w:val="StyleUnderline"/>
        </w:rPr>
        <w:t>they can leverage that freedom to accomplish economic outcomes far more impressive than when governments attempt to limit choices through policy constraints</w:t>
      </w:r>
      <w:r w:rsidRPr="00A2070A">
        <w:rPr>
          <w:sz w:val="16"/>
        </w:rPr>
        <w:br w:type="page"/>
      </w:r>
    </w:p>
    <w:p w:rsidR="00E7313E" w:rsidRPr="00D7213F" w:rsidRDefault="00E7313E" w:rsidP="00E7313E">
      <w:pPr>
        <w:pStyle w:val="Heading4"/>
        <w:rPr>
          <w:u w:val="single"/>
        </w:rPr>
      </w:pPr>
      <w:r w:rsidRPr="00A2070A">
        <w:lastRenderedPageBreak/>
        <w:t>Trade does not solve war—there’s no correlation between trade and peace</w:t>
      </w:r>
    </w:p>
    <w:p w:rsidR="00E7313E" w:rsidRPr="00D8724A" w:rsidRDefault="00E7313E" w:rsidP="00E7313E">
      <w:r w:rsidRPr="00D8724A">
        <w:rPr>
          <w:rStyle w:val="Style13ptBold"/>
        </w:rPr>
        <w:t>Martin et al., 8</w:t>
      </w:r>
      <w:r>
        <w:rPr>
          <w:b/>
          <w:bCs/>
          <w:sz w:val="26"/>
        </w:rPr>
        <w:t xml:space="preserve"> </w:t>
      </w:r>
      <w:r w:rsidRPr="00D8724A">
        <w:t>(MARTIN, MAYER, AND THOENIG 2008 (</w:t>
      </w:r>
      <w:proofErr w:type="spellStart"/>
      <w:r w:rsidRPr="00D8724A">
        <w:t>Phillipe</w:t>
      </w:r>
      <w:proofErr w:type="spellEnd"/>
      <w:r w:rsidRPr="00D8724A">
        <w:t>, University of Paris 1 Pantheon—Sorbonne, Paris School of Economics, and Centre for Economic Policy Research; Thierry MAYER, University of Paris 1 Pantheon—Sorbonne, Paris School of Economics, CEPII, and Centre for Economic Policy Research, Mathias THOENIG, University of Geneva and Paris School of Economics, The Review of Economic Studies 75)</w:t>
      </w:r>
    </w:p>
    <w:p w:rsidR="00E7313E" w:rsidRPr="00A2070A" w:rsidRDefault="00E7313E" w:rsidP="00E7313E">
      <w:pPr>
        <w:rPr>
          <w:u w:val="single"/>
        </w:rPr>
      </w:pPr>
    </w:p>
    <w:p w:rsidR="00E7313E" w:rsidRPr="00A2070A" w:rsidRDefault="00E7313E" w:rsidP="00E7313E">
      <w:r w:rsidRPr="00D8724A">
        <w:rPr>
          <w:rStyle w:val="StyleUnderline"/>
        </w:rPr>
        <w:t>Does globalization pacify international relations</w:t>
      </w:r>
      <w:r w:rsidRPr="00A2070A">
        <w:rPr>
          <w:sz w:val="16"/>
        </w:rPr>
        <w:t xml:space="preserve">? The “liberal” view in political science argues that increasing trade flows and the spread of free markets and democracy should limit the incentive to use military force in interstate relations. This vision, which can partly be traced back to Kant’s Essay on Perpetual Peace (1795), has been very influential: The main objective of the European trade integration process was to prevent the killing and destruction of the two World Wars from ever happening again.1 Figure 1 suggests2 </w:t>
      </w:r>
      <w:r w:rsidRPr="00D8724A">
        <w:rPr>
          <w:rStyle w:val="StyleUnderline"/>
        </w:rPr>
        <w:t xml:space="preserve">however, </w:t>
      </w:r>
      <w:r w:rsidRPr="00D8724A">
        <w:rPr>
          <w:rStyle w:val="StyleUnderline"/>
          <w:highlight w:val="yellow"/>
        </w:rPr>
        <w:t>that during the 1870–2001 period, the correlation between trade openness and military conflicts is not a clear</w:t>
      </w:r>
      <w:r w:rsidRPr="00A2070A">
        <w:rPr>
          <w:b/>
          <w:bCs/>
          <w:u w:val="single"/>
        </w:rPr>
        <w:t xml:space="preserve"> </w:t>
      </w:r>
      <w:r w:rsidRPr="00A2070A">
        <w:rPr>
          <w:sz w:val="16"/>
        </w:rPr>
        <w:t xml:space="preserve">cut one. </w:t>
      </w:r>
      <w:r w:rsidRPr="00D8724A">
        <w:rPr>
          <w:rStyle w:val="StyleUnderline"/>
        </w:rPr>
        <w:t>The first era of globalization</w:t>
      </w:r>
      <w:r w:rsidRPr="00A2070A">
        <w:rPr>
          <w:sz w:val="16"/>
        </w:rPr>
        <w:t xml:space="preserve">, at the end of the 19th century, </w:t>
      </w:r>
      <w:r w:rsidRPr="00D8724A">
        <w:rPr>
          <w:rStyle w:val="StyleUnderline"/>
        </w:rPr>
        <w:t>was a period of rising trade openness and multiple military conflicts, culminating with World War I.</w:t>
      </w:r>
      <w:r w:rsidRPr="00A2070A">
        <w:rPr>
          <w:sz w:val="16"/>
        </w:rPr>
        <w:t xml:space="preserve"> Then, </w:t>
      </w:r>
      <w:r w:rsidRPr="00D8724A">
        <w:rPr>
          <w:rStyle w:val="StyleUnderline"/>
        </w:rPr>
        <w:t>the interwar period was characterized by a simultaneous collapse of world trade and conflicts. After World War II, world trade increased rapidly</w:t>
      </w:r>
      <w:r w:rsidRPr="00A2070A">
        <w:rPr>
          <w:sz w:val="16"/>
        </w:rPr>
        <w:t>, while the number of conflicts decreased (</w:t>
      </w:r>
      <w:r w:rsidRPr="00D8724A">
        <w:rPr>
          <w:rStyle w:val="StyleUnderline"/>
        </w:rPr>
        <w:t>although the risk of a global conflict was obviously high).</w:t>
      </w:r>
      <w:r w:rsidRPr="00A2070A">
        <w:rPr>
          <w:b/>
          <w:bCs/>
          <w:u w:val="single"/>
        </w:rPr>
        <w:t xml:space="preserve"> </w:t>
      </w:r>
      <w:r w:rsidRPr="00D8724A">
        <w:rPr>
          <w:rStyle w:val="StyleUnderline"/>
          <w:highlight w:val="yellow"/>
        </w:rPr>
        <w:t>There is no clear evidence that the 1990s, during which trade flows increased dramatically, was a period of lower</w:t>
      </w:r>
      <w:r w:rsidRPr="00A2070A">
        <w:rPr>
          <w:b/>
          <w:bCs/>
          <w:u w:val="single"/>
        </w:rPr>
        <w:t xml:space="preserve"> </w:t>
      </w:r>
      <w:r w:rsidRPr="00A2070A">
        <w:rPr>
          <w:sz w:val="16"/>
        </w:rPr>
        <w:t xml:space="preserve">prevalence of </w:t>
      </w:r>
      <w:r w:rsidRPr="00D8724A">
        <w:rPr>
          <w:rStyle w:val="StyleUnderline"/>
          <w:highlight w:val="yellow"/>
        </w:rPr>
        <w:t>military conflicts</w:t>
      </w:r>
      <w:r w:rsidRPr="00D8724A">
        <w:rPr>
          <w:rStyle w:val="StyleUnderline"/>
        </w:rPr>
        <w:t>,</w:t>
      </w:r>
      <w:r w:rsidRPr="00A2070A">
        <w:rPr>
          <w:sz w:val="16"/>
        </w:rPr>
        <w:t xml:space="preserve"> even taking into account the increase in the number of sovereign states.</w:t>
      </w:r>
    </w:p>
    <w:p w:rsidR="00E7313E" w:rsidRPr="00E7313E" w:rsidRDefault="00E7313E" w:rsidP="00E7313E"/>
    <w:p w:rsidR="00E7313E" w:rsidRDefault="00E7313E" w:rsidP="00E7313E">
      <w:pPr>
        <w:pStyle w:val="Heading3"/>
      </w:pPr>
      <w:r>
        <w:lastRenderedPageBreak/>
        <w:t>Impact Defense – SCS</w:t>
      </w:r>
    </w:p>
    <w:p w:rsidR="00E7313E" w:rsidRPr="00CC779C" w:rsidRDefault="00E7313E" w:rsidP="00E7313E">
      <w:pPr>
        <w:pStyle w:val="Heading4"/>
        <w:rPr>
          <w:b w:val="0"/>
        </w:rPr>
      </w:pPr>
      <w:r>
        <w:t>No conflict in the SCS—</w:t>
      </w:r>
      <w:r w:rsidRPr="00CC779C">
        <w:rPr>
          <w:b w:val="0"/>
        </w:rPr>
        <w:t>both sides not too aggressive, experts</w:t>
      </w:r>
    </w:p>
    <w:p w:rsidR="00E7313E" w:rsidRDefault="00E7313E" w:rsidP="00E7313E">
      <w:r w:rsidRPr="00C80409">
        <w:rPr>
          <w:rStyle w:val="Style13ptBold"/>
        </w:rPr>
        <w:t>Thayer, 13</w:t>
      </w:r>
      <w:r>
        <w:t xml:space="preserve"> (Carlyle A. Thayer – Emeritus Professor at the University of New South Wales, May 13, “Why China and the US won’t go to war over the South China Sea”, East Asia Forum, </w:t>
      </w:r>
      <w:hyperlink r:id="rId43" w:history="1">
        <w:r w:rsidRPr="00BB4A89">
          <w:rPr>
            <w:rStyle w:val="Hyperlink"/>
          </w:rPr>
          <w:t>http://www.eastasiaforum</w:t>
        </w:r>
      </w:hyperlink>
      <w:r>
        <w:t xml:space="preserve"> .org/2013/05/13/why-china-and-the-us-wont-go-to-war-over-the-south-china-sea/)</w:t>
      </w:r>
    </w:p>
    <w:p w:rsidR="00E7313E" w:rsidRPr="00C80409" w:rsidRDefault="00E7313E" w:rsidP="00E7313E"/>
    <w:p w:rsidR="00E7313E" w:rsidRPr="008D4989" w:rsidRDefault="00E7313E" w:rsidP="00E7313E">
      <w:pPr>
        <w:rPr>
          <w:sz w:val="12"/>
        </w:rPr>
      </w:pPr>
      <w:r w:rsidRPr="002D48DE">
        <w:rPr>
          <w:rStyle w:val="StyleUnderline"/>
          <w:highlight w:val="yellow"/>
        </w:rPr>
        <w:t>China’s</w:t>
      </w:r>
      <w:r w:rsidRPr="00C80409">
        <w:rPr>
          <w:sz w:val="16"/>
        </w:rPr>
        <w:t xml:space="preserve"> increasing </w:t>
      </w:r>
      <w:r w:rsidRPr="002D48DE">
        <w:rPr>
          <w:rStyle w:val="StyleUnderline"/>
          <w:highlight w:val="yellow"/>
        </w:rPr>
        <w:t>assertiveness</w:t>
      </w:r>
      <w:r w:rsidRPr="00C80409">
        <w:rPr>
          <w:rStyle w:val="StyleUnderline"/>
        </w:rPr>
        <w:t xml:space="preserve"> in the</w:t>
      </w:r>
      <w:r w:rsidRPr="00C80409">
        <w:rPr>
          <w:sz w:val="16"/>
        </w:rPr>
        <w:t xml:space="preserve"> </w:t>
      </w:r>
      <w:r w:rsidRPr="00C80409">
        <w:rPr>
          <w:rStyle w:val="Emphasis"/>
        </w:rPr>
        <w:t>S</w:t>
      </w:r>
      <w:r w:rsidRPr="00C80409">
        <w:rPr>
          <w:sz w:val="16"/>
        </w:rPr>
        <w:t xml:space="preserve">outh </w:t>
      </w:r>
      <w:r w:rsidRPr="00C80409">
        <w:rPr>
          <w:rStyle w:val="Emphasis"/>
        </w:rPr>
        <w:t>C</w:t>
      </w:r>
      <w:r w:rsidRPr="00C80409">
        <w:rPr>
          <w:sz w:val="16"/>
        </w:rPr>
        <w:t xml:space="preserve">hina </w:t>
      </w:r>
      <w:r w:rsidRPr="00C80409">
        <w:rPr>
          <w:rStyle w:val="Emphasis"/>
        </w:rPr>
        <w:t>S</w:t>
      </w:r>
      <w:r w:rsidRPr="008D4989">
        <w:rPr>
          <w:sz w:val="12"/>
        </w:rPr>
        <w:t>ea is challenging US primacy in the Asia Pacific.</w:t>
      </w:r>
    </w:p>
    <w:p w:rsidR="00E7313E" w:rsidRPr="008D4989" w:rsidRDefault="00E7313E" w:rsidP="00E7313E">
      <w:pPr>
        <w:rPr>
          <w:sz w:val="12"/>
        </w:rPr>
      </w:pPr>
      <w:r w:rsidRPr="008D4989">
        <w:rPr>
          <w:sz w:val="12"/>
        </w:rPr>
        <w:t xml:space="preserve">Even before Washington announced its official policy of rebalancing its force posture to the Asia Pacific, the United States had undertaken steps to strengthen its military posture by deploying more nuclear attack submarines to the region and negotiating arrangements with Australia to rotate Marines through </w:t>
      </w:r>
      <w:proofErr w:type="spellStart"/>
      <w:r w:rsidRPr="008D4989">
        <w:rPr>
          <w:sz w:val="12"/>
        </w:rPr>
        <w:t>Darwin.Since</w:t>
      </w:r>
      <w:proofErr w:type="spellEnd"/>
      <w:r w:rsidRPr="008D4989">
        <w:rPr>
          <w:sz w:val="12"/>
        </w:rPr>
        <w:t xml:space="preserve"> then, the United States has deployed Combat Littoral Ships to Singapore and is negotiating new arrangements for greater military access to the Philippines.</w:t>
      </w:r>
    </w:p>
    <w:p w:rsidR="00E7313E" w:rsidRPr="008D4989" w:rsidRDefault="00E7313E" w:rsidP="00E7313E">
      <w:pPr>
        <w:rPr>
          <w:b/>
          <w:iCs/>
          <w:u w:val="single"/>
          <w:bdr w:val="single" w:sz="18" w:space="0" w:color="auto"/>
        </w:rPr>
      </w:pPr>
      <w:r w:rsidRPr="008D4989">
        <w:rPr>
          <w:sz w:val="12"/>
        </w:rPr>
        <w:t xml:space="preserve">But these developments </w:t>
      </w:r>
      <w:r w:rsidRPr="002D48DE">
        <w:rPr>
          <w:rStyle w:val="StyleUnderline"/>
          <w:highlight w:val="yellow"/>
        </w:rPr>
        <w:t>do not presage</w:t>
      </w:r>
      <w:r w:rsidRPr="00C80409">
        <w:rPr>
          <w:rStyle w:val="StyleUnderline"/>
        </w:rPr>
        <w:t xml:space="preserve"> armed </w:t>
      </w:r>
      <w:r w:rsidRPr="002D48DE">
        <w:rPr>
          <w:rStyle w:val="StyleUnderline"/>
          <w:highlight w:val="yellow"/>
        </w:rPr>
        <w:t xml:space="preserve">conflict between China and the </w:t>
      </w:r>
      <w:r w:rsidRPr="002D48DE">
        <w:rPr>
          <w:rStyle w:val="Emphasis"/>
          <w:highlight w:val="yellow"/>
        </w:rPr>
        <w:t>U</w:t>
      </w:r>
      <w:r w:rsidRPr="00C80409">
        <w:rPr>
          <w:sz w:val="16"/>
        </w:rPr>
        <w:t xml:space="preserve">nited </w:t>
      </w:r>
      <w:r w:rsidRPr="002D48DE">
        <w:rPr>
          <w:rStyle w:val="Emphasis"/>
          <w:highlight w:val="yellow"/>
        </w:rPr>
        <w:t>S</w:t>
      </w:r>
      <w:r w:rsidRPr="00C80409">
        <w:rPr>
          <w:sz w:val="16"/>
        </w:rPr>
        <w:t xml:space="preserve">tates. </w:t>
      </w:r>
      <w:r w:rsidRPr="008D4989">
        <w:rPr>
          <w:rStyle w:val="StyleUnderline"/>
        </w:rPr>
        <w:t>The</w:t>
      </w:r>
      <w:r w:rsidRPr="00C80409">
        <w:rPr>
          <w:sz w:val="16"/>
        </w:rPr>
        <w:t xml:space="preserve"> </w:t>
      </w:r>
      <w:r w:rsidRPr="002D48DE">
        <w:rPr>
          <w:rStyle w:val="Emphasis"/>
          <w:highlight w:val="yellow"/>
        </w:rPr>
        <w:t>P</w:t>
      </w:r>
      <w:r w:rsidRPr="00C80409">
        <w:rPr>
          <w:sz w:val="16"/>
        </w:rPr>
        <w:t xml:space="preserve">eople’s </w:t>
      </w:r>
      <w:r w:rsidRPr="002D48DE">
        <w:rPr>
          <w:rStyle w:val="Emphasis"/>
          <w:highlight w:val="yellow"/>
        </w:rPr>
        <w:t>L</w:t>
      </w:r>
      <w:r w:rsidRPr="00C80409">
        <w:rPr>
          <w:sz w:val="16"/>
        </w:rPr>
        <w:t xml:space="preserve">iberation </w:t>
      </w:r>
      <w:r w:rsidRPr="002D48DE">
        <w:rPr>
          <w:rStyle w:val="Emphasis"/>
          <w:highlight w:val="yellow"/>
        </w:rPr>
        <w:t>A</w:t>
      </w:r>
      <w:r w:rsidRPr="00C80409">
        <w:rPr>
          <w:sz w:val="16"/>
        </w:rPr>
        <w:t xml:space="preserve">rmy Navy </w:t>
      </w:r>
      <w:r w:rsidRPr="002D48DE">
        <w:rPr>
          <w:rStyle w:val="StyleUnderline"/>
          <w:highlight w:val="yellow"/>
        </w:rPr>
        <w:t>has been circumspect</w:t>
      </w:r>
      <w:r w:rsidRPr="008D4989">
        <w:rPr>
          <w:rStyle w:val="StyleUnderline"/>
        </w:rPr>
        <w:t xml:space="preserve"> in</w:t>
      </w:r>
      <w:r w:rsidRPr="00C80409">
        <w:rPr>
          <w:sz w:val="16"/>
        </w:rPr>
        <w:t xml:space="preserve"> its involvement in </w:t>
      </w:r>
      <w:r w:rsidRPr="008D4989">
        <w:rPr>
          <w:rStyle w:val="Emphasis"/>
        </w:rPr>
        <w:t>S</w:t>
      </w:r>
      <w:r w:rsidRPr="00C80409">
        <w:rPr>
          <w:sz w:val="16"/>
        </w:rPr>
        <w:t xml:space="preserve">outh </w:t>
      </w:r>
      <w:r w:rsidRPr="008D4989">
        <w:rPr>
          <w:rStyle w:val="Emphasis"/>
        </w:rPr>
        <w:t>C</w:t>
      </w:r>
      <w:r w:rsidRPr="00C80409">
        <w:rPr>
          <w:sz w:val="16"/>
        </w:rPr>
        <w:t xml:space="preserve">hina </w:t>
      </w:r>
      <w:r w:rsidRPr="008D4989">
        <w:rPr>
          <w:rStyle w:val="Emphasis"/>
        </w:rPr>
        <w:t>S</w:t>
      </w:r>
      <w:r w:rsidRPr="00C80409">
        <w:rPr>
          <w:sz w:val="16"/>
        </w:rPr>
        <w:t xml:space="preserve">ea territorial disputes, </w:t>
      </w:r>
      <w:r w:rsidRPr="008D4989">
        <w:rPr>
          <w:rStyle w:val="StyleUnderline"/>
        </w:rPr>
        <w:t>and the</w:t>
      </w:r>
      <w:r w:rsidRPr="00C80409">
        <w:rPr>
          <w:sz w:val="16"/>
        </w:rPr>
        <w:t xml:space="preserve"> </w:t>
      </w:r>
      <w:r w:rsidRPr="002D48DE">
        <w:rPr>
          <w:rStyle w:val="Emphasis"/>
          <w:highlight w:val="yellow"/>
        </w:rPr>
        <w:t>U</w:t>
      </w:r>
      <w:r w:rsidRPr="00C80409">
        <w:rPr>
          <w:sz w:val="16"/>
        </w:rPr>
        <w:t xml:space="preserve">nited </w:t>
      </w:r>
      <w:r w:rsidRPr="002D48DE">
        <w:rPr>
          <w:rStyle w:val="Emphasis"/>
          <w:highlight w:val="yellow"/>
        </w:rPr>
        <w:t>S</w:t>
      </w:r>
      <w:r w:rsidRPr="00C80409">
        <w:rPr>
          <w:sz w:val="16"/>
        </w:rPr>
        <w:t xml:space="preserve">tates </w:t>
      </w:r>
      <w:r w:rsidRPr="002D48DE">
        <w:rPr>
          <w:rStyle w:val="StyleUnderline"/>
          <w:highlight w:val="yellow"/>
        </w:rPr>
        <w:t>has been careful to avoid being entrapped</w:t>
      </w:r>
      <w:r w:rsidRPr="00C80409">
        <w:rPr>
          <w:sz w:val="16"/>
        </w:rPr>
        <w:t xml:space="preserve"> by regional allies in their territorial disputes with China. </w:t>
      </w:r>
      <w:r w:rsidRPr="002D48DE">
        <w:rPr>
          <w:rStyle w:val="StyleUnderline"/>
          <w:highlight w:val="yellow"/>
        </w:rPr>
        <w:t>Armed conflict</w:t>
      </w:r>
      <w:r w:rsidRPr="008D4989">
        <w:rPr>
          <w:rStyle w:val="StyleUnderline"/>
        </w:rPr>
        <w:t xml:space="preserve"> between China and the</w:t>
      </w:r>
      <w:r w:rsidRPr="00C80409">
        <w:rPr>
          <w:sz w:val="16"/>
        </w:rPr>
        <w:t xml:space="preserve"> </w:t>
      </w:r>
      <w:r w:rsidRPr="008D4989">
        <w:rPr>
          <w:rStyle w:val="Emphasis"/>
        </w:rPr>
        <w:t>U</w:t>
      </w:r>
      <w:r w:rsidRPr="00C80409">
        <w:rPr>
          <w:sz w:val="16"/>
        </w:rPr>
        <w:t xml:space="preserve">nited </w:t>
      </w:r>
      <w:r w:rsidRPr="008D4989">
        <w:rPr>
          <w:rStyle w:val="Emphasis"/>
        </w:rPr>
        <w:t>S</w:t>
      </w:r>
      <w:r w:rsidRPr="00C80409">
        <w:rPr>
          <w:sz w:val="16"/>
        </w:rPr>
        <w:t xml:space="preserve">tates </w:t>
      </w:r>
      <w:r w:rsidRPr="002D48DE">
        <w:rPr>
          <w:rStyle w:val="StyleUnderline"/>
          <w:highlight w:val="yellow"/>
        </w:rPr>
        <w:t>in the</w:t>
      </w:r>
      <w:r w:rsidRPr="002D48DE">
        <w:rPr>
          <w:sz w:val="16"/>
          <w:highlight w:val="yellow"/>
        </w:rPr>
        <w:t xml:space="preserve"> </w:t>
      </w:r>
      <w:r w:rsidRPr="002D48DE">
        <w:rPr>
          <w:rStyle w:val="Emphasis"/>
          <w:highlight w:val="yellow"/>
        </w:rPr>
        <w:t>S</w:t>
      </w:r>
      <w:r w:rsidRPr="00C80409">
        <w:rPr>
          <w:sz w:val="16"/>
        </w:rPr>
        <w:t xml:space="preserve">outh </w:t>
      </w:r>
      <w:r w:rsidRPr="002D48DE">
        <w:rPr>
          <w:rStyle w:val="Emphasis"/>
          <w:highlight w:val="yellow"/>
        </w:rPr>
        <w:t>C</w:t>
      </w:r>
      <w:r w:rsidRPr="00C80409">
        <w:rPr>
          <w:sz w:val="16"/>
        </w:rPr>
        <w:t xml:space="preserve">hina </w:t>
      </w:r>
      <w:r w:rsidRPr="002D48DE">
        <w:rPr>
          <w:rStyle w:val="Emphasis"/>
          <w:highlight w:val="yellow"/>
        </w:rPr>
        <w:t>S</w:t>
      </w:r>
      <w:r w:rsidRPr="00C80409">
        <w:rPr>
          <w:sz w:val="16"/>
        </w:rPr>
        <w:t xml:space="preserve">ea </w:t>
      </w:r>
      <w:r w:rsidRPr="002D48DE">
        <w:rPr>
          <w:rStyle w:val="Emphasis"/>
          <w:highlight w:val="yellow"/>
        </w:rPr>
        <w:t>appears unlikely.</w:t>
      </w:r>
    </w:p>
    <w:p w:rsidR="00E7313E" w:rsidRDefault="00E7313E" w:rsidP="00E7313E">
      <w:pPr>
        <w:rPr>
          <w:rStyle w:val="Emphasis"/>
        </w:rPr>
      </w:pPr>
      <w:r w:rsidRPr="002D48DE">
        <w:rPr>
          <w:rStyle w:val="StyleUnderline"/>
          <w:highlight w:val="yellow"/>
        </w:rPr>
        <w:t>A</w:t>
      </w:r>
      <w:r w:rsidRPr="00C80409">
        <w:rPr>
          <w:sz w:val="16"/>
        </w:rPr>
        <w:t xml:space="preserve">nother, </w:t>
      </w:r>
      <w:r w:rsidRPr="002D48DE">
        <w:rPr>
          <w:rStyle w:val="StyleUnderline"/>
          <w:highlight w:val="yellow"/>
        </w:rPr>
        <w:t>more probable</w:t>
      </w:r>
      <w:r w:rsidRPr="002D48DE">
        <w:rPr>
          <w:sz w:val="16"/>
          <w:highlight w:val="yellow"/>
        </w:rPr>
        <w:t xml:space="preserve">, </w:t>
      </w:r>
      <w:r w:rsidRPr="002D48DE">
        <w:rPr>
          <w:rStyle w:val="StyleUnderline"/>
          <w:highlight w:val="yellow"/>
        </w:rPr>
        <w:t>scenario is</w:t>
      </w:r>
      <w:r w:rsidRPr="00C80409">
        <w:rPr>
          <w:sz w:val="16"/>
        </w:rPr>
        <w:t xml:space="preserve"> that </w:t>
      </w:r>
      <w:r w:rsidRPr="008D4989">
        <w:rPr>
          <w:rStyle w:val="StyleUnderline"/>
        </w:rPr>
        <w:t xml:space="preserve">both </w:t>
      </w:r>
      <w:r w:rsidRPr="002D48DE">
        <w:rPr>
          <w:rStyle w:val="StyleUnderline"/>
          <w:highlight w:val="yellow"/>
        </w:rPr>
        <w:t>countries will</w:t>
      </w:r>
      <w:r w:rsidRPr="00C80409">
        <w:rPr>
          <w:sz w:val="16"/>
        </w:rPr>
        <w:t xml:space="preserve"> find a modus vivendi enabling them to </w:t>
      </w:r>
      <w:r w:rsidRPr="002D48DE">
        <w:rPr>
          <w:rStyle w:val="StyleUnderline"/>
          <w:highlight w:val="yellow"/>
        </w:rPr>
        <w:t>collaborate</w:t>
      </w:r>
      <w:r w:rsidRPr="008D4989">
        <w:rPr>
          <w:rStyle w:val="StyleUnderline"/>
        </w:rPr>
        <w:t xml:space="preserve"> to maintain security in the</w:t>
      </w:r>
      <w:r w:rsidRPr="00C80409">
        <w:rPr>
          <w:sz w:val="16"/>
        </w:rPr>
        <w:t xml:space="preserve"> </w:t>
      </w:r>
      <w:r w:rsidRPr="008D4989">
        <w:rPr>
          <w:rStyle w:val="Emphasis"/>
        </w:rPr>
        <w:t>S</w:t>
      </w:r>
      <w:r w:rsidRPr="00C80409">
        <w:rPr>
          <w:sz w:val="16"/>
        </w:rPr>
        <w:t xml:space="preserve">outh </w:t>
      </w:r>
      <w:r w:rsidRPr="008D4989">
        <w:rPr>
          <w:rStyle w:val="Emphasis"/>
        </w:rPr>
        <w:t>C</w:t>
      </w:r>
      <w:r w:rsidRPr="00C80409">
        <w:rPr>
          <w:sz w:val="16"/>
        </w:rPr>
        <w:t xml:space="preserve">hina </w:t>
      </w:r>
      <w:r w:rsidRPr="008D4989">
        <w:rPr>
          <w:rStyle w:val="Emphasis"/>
        </w:rPr>
        <w:t>S</w:t>
      </w:r>
      <w:r w:rsidRPr="00C80409">
        <w:rPr>
          <w:sz w:val="16"/>
        </w:rPr>
        <w:t xml:space="preserve">ea. The </w:t>
      </w:r>
      <w:r w:rsidRPr="008D4989">
        <w:rPr>
          <w:rStyle w:val="StyleUnderline"/>
        </w:rPr>
        <w:t>Obama</w:t>
      </w:r>
      <w:r w:rsidRPr="00C80409">
        <w:rPr>
          <w:sz w:val="16"/>
        </w:rPr>
        <w:t xml:space="preserve"> administration has repeatedly </w:t>
      </w:r>
      <w:proofErr w:type="spellStart"/>
      <w:r w:rsidRPr="008D4989">
        <w:rPr>
          <w:rStyle w:val="StyleUnderline"/>
        </w:rPr>
        <w:t>emphasised</w:t>
      </w:r>
      <w:proofErr w:type="spellEnd"/>
      <w:r w:rsidRPr="00C80409">
        <w:rPr>
          <w:sz w:val="16"/>
        </w:rPr>
        <w:t xml:space="preserve"> that its policy of </w:t>
      </w:r>
      <w:r w:rsidRPr="008D4989">
        <w:rPr>
          <w:rStyle w:val="StyleUnderline"/>
        </w:rPr>
        <w:t>rebalancing to Asia is not</w:t>
      </w:r>
      <w:r w:rsidRPr="00C80409">
        <w:rPr>
          <w:sz w:val="16"/>
        </w:rPr>
        <w:t xml:space="preserve"> directed at </w:t>
      </w:r>
      <w:r w:rsidRPr="008D4989">
        <w:rPr>
          <w:rStyle w:val="StyleUnderline"/>
        </w:rPr>
        <w:t>containing China</w:t>
      </w:r>
      <w:r w:rsidRPr="00C80409">
        <w:rPr>
          <w:sz w:val="16"/>
        </w:rPr>
        <w:t xml:space="preserve">. For example, Admiral Samuel J. </w:t>
      </w:r>
      <w:r w:rsidRPr="00CC779C">
        <w:rPr>
          <w:rStyle w:val="StyleUnderline"/>
        </w:rPr>
        <w:t>Locklear</w:t>
      </w:r>
      <w:r w:rsidRPr="00C80409">
        <w:rPr>
          <w:sz w:val="16"/>
        </w:rPr>
        <w:t xml:space="preserve"> III, </w:t>
      </w:r>
      <w:r w:rsidRPr="00CC779C">
        <w:rPr>
          <w:rStyle w:val="StyleUnderline"/>
        </w:rPr>
        <w:t>Commander of</w:t>
      </w:r>
      <w:r w:rsidRPr="00C80409">
        <w:rPr>
          <w:sz w:val="16"/>
        </w:rPr>
        <w:t xml:space="preserve"> the </w:t>
      </w:r>
      <w:r w:rsidRPr="00CC779C">
        <w:rPr>
          <w:rStyle w:val="StyleUnderline"/>
        </w:rPr>
        <w:t>US Pacific Command</w:t>
      </w:r>
      <w:r w:rsidRPr="00C80409">
        <w:rPr>
          <w:sz w:val="16"/>
        </w:rPr>
        <w:t xml:space="preserve">, recently </w:t>
      </w:r>
      <w:r w:rsidRPr="00CC779C">
        <w:rPr>
          <w:rStyle w:val="StyleUnderline"/>
        </w:rPr>
        <w:t>stated</w:t>
      </w:r>
      <w:r w:rsidRPr="00C80409">
        <w:rPr>
          <w:sz w:val="16"/>
        </w:rPr>
        <w:t xml:space="preserve">, ‘there has also been criticism that the Rebalance is a strategy of containment. This is not the case … </w:t>
      </w:r>
      <w:r w:rsidRPr="002D48DE">
        <w:rPr>
          <w:rStyle w:val="StyleUnderline"/>
          <w:highlight w:val="yellow"/>
        </w:rPr>
        <w:t xml:space="preserve">it is a strategy of </w:t>
      </w:r>
      <w:r w:rsidRPr="002D48DE">
        <w:rPr>
          <w:rStyle w:val="Emphasis"/>
          <w:highlight w:val="yellow"/>
        </w:rPr>
        <w:t>collaboration</w:t>
      </w:r>
      <w:r w:rsidRPr="002D48DE">
        <w:rPr>
          <w:rStyle w:val="StyleUnderline"/>
          <w:highlight w:val="yellow"/>
        </w:rPr>
        <w:t xml:space="preserve"> and </w:t>
      </w:r>
      <w:r w:rsidRPr="002D48DE">
        <w:rPr>
          <w:rStyle w:val="Emphasis"/>
          <w:highlight w:val="yellow"/>
        </w:rPr>
        <w:t>coop</w:t>
      </w:r>
      <w:r w:rsidRPr="00CC779C">
        <w:rPr>
          <w:rStyle w:val="Emphasis"/>
        </w:rPr>
        <w:t>eration’.</w:t>
      </w:r>
    </w:p>
    <w:p w:rsidR="00E7313E" w:rsidRPr="004E6224" w:rsidRDefault="00E7313E" w:rsidP="00E7313E">
      <w:pPr>
        <w:keepNext/>
        <w:keepLines/>
        <w:spacing w:before="200"/>
        <w:outlineLvl w:val="3"/>
        <w:rPr>
          <w:rFonts w:eastAsia="Times New Roman"/>
          <w:bCs/>
          <w:iCs/>
        </w:rPr>
      </w:pPr>
      <w:r w:rsidRPr="001E45A3">
        <w:rPr>
          <w:rStyle w:val="Heading4Char"/>
        </w:rPr>
        <w:t>No escalation</w:t>
      </w:r>
      <w:r w:rsidRPr="004E6224">
        <w:rPr>
          <w:rFonts w:eastAsia="Times New Roman"/>
          <w:b/>
          <w:bCs/>
          <w:iCs/>
        </w:rPr>
        <w:t xml:space="preserve"> – </w:t>
      </w:r>
      <w:r w:rsidRPr="004E6224">
        <w:rPr>
          <w:rFonts w:eastAsia="Times New Roman"/>
          <w:bCs/>
          <w:iCs/>
        </w:rPr>
        <w:t xml:space="preserve">hardliners are moderating and regional coop is rising – our evidence cites high ranking Chinese officials </w:t>
      </w:r>
    </w:p>
    <w:p w:rsidR="00E7313E" w:rsidRPr="004E6224" w:rsidRDefault="00E7313E" w:rsidP="00E7313E">
      <w:proofErr w:type="spellStart"/>
      <w:r w:rsidRPr="004E6224">
        <w:rPr>
          <w:rStyle w:val="Style13ptBold"/>
        </w:rPr>
        <w:t>Buszynski</w:t>
      </w:r>
      <w:proofErr w:type="spellEnd"/>
      <w:r w:rsidRPr="004E6224">
        <w:rPr>
          <w:rStyle w:val="Style13ptBold"/>
        </w:rPr>
        <w:t>, 12</w:t>
      </w:r>
      <w:r>
        <w:t xml:space="preserve"> </w:t>
      </w:r>
      <w:r w:rsidRPr="004E6224">
        <w:t>(</w:t>
      </w:r>
      <w:proofErr w:type="spellStart"/>
      <w:r w:rsidRPr="004E6224">
        <w:t>Leszek</w:t>
      </w:r>
      <w:proofErr w:type="spellEnd"/>
      <w:r w:rsidRPr="004E6224">
        <w:t xml:space="preserve"> </w:t>
      </w:r>
      <w:proofErr w:type="spellStart"/>
      <w:r w:rsidRPr="004E6224">
        <w:t>Buszynski</w:t>
      </w:r>
      <w:proofErr w:type="spellEnd"/>
      <w:r w:rsidRPr="004E6224">
        <w:t xml:space="preserve"> Spring, Visiting Fellow at the Strategic and </w:t>
      </w:r>
      <w:proofErr w:type="spellStart"/>
      <w:r w:rsidRPr="004E6224">
        <w:t>Defence</w:t>
      </w:r>
      <w:proofErr w:type="spellEnd"/>
      <w:r w:rsidRPr="004E6224">
        <w:t xml:space="preserve"> Studies Centre at the</w:t>
      </w:r>
    </w:p>
    <w:p w:rsidR="00E7313E" w:rsidRPr="004E6224" w:rsidRDefault="00E7313E" w:rsidP="00E7313E">
      <w:r w:rsidRPr="004E6224">
        <w:t>Australian National University, Washington quarterly spring 2012, “The South China Sea: Oil</w:t>
      </w:r>
      <w:proofErr w:type="gramStart"/>
      <w:r w:rsidRPr="004E6224">
        <w:t>,¶</w:t>
      </w:r>
      <w:proofErr w:type="gramEnd"/>
      <w:r w:rsidRPr="004E6224">
        <w:t xml:space="preserve"> Maritime Claims, and¶ U.S.—China Strategic¶ Rivalry”)</w:t>
      </w:r>
    </w:p>
    <w:p w:rsidR="00E7313E" w:rsidRPr="004E6224" w:rsidRDefault="00E7313E" w:rsidP="00E7313E">
      <w:pPr>
        <w:rPr>
          <w:rFonts w:eastAsia="Calibri"/>
          <w:sz w:val="16"/>
        </w:rPr>
      </w:pPr>
    </w:p>
    <w:p w:rsidR="00E7313E" w:rsidRDefault="00E7313E" w:rsidP="00E7313E">
      <w:pPr>
        <w:rPr>
          <w:rFonts w:eastAsia="Calibri"/>
          <w:sz w:val="16"/>
        </w:rPr>
      </w:pPr>
      <w:r w:rsidRPr="004E6224">
        <w:rPr>
          <w:rFonts w:eastAsia="Calibri"/>
          <w:bCs/>
          <w:u w:val="single"/>
        </w:rPr>
        <w:t xml:space="preserve">Aware that events have moved against China since </w:t>
      </w:r>
      <w:r w:rsidRPr="004E6224">
        <w:rPr>
          <w:rFonts w:eastAsia="Calibri"/>
          <w:sz w:val="16"/>
        </w:rPr>
        <w:t xml:space="preserve">at least </w:t>
      </w:r>
      <w:r w:rsidRPr="004E6224">
        <w:rPr>
          <w:rFonts w:eastAsia="Calibri"/>
          <w:bCs/>
          <w:u w:val="single"/>
        </w:rPr>
        <w:t>the</w:t>
      </w:r>
      <w:r w:rsidRPr="004E6224">
        <w:rPr>
          <w:rFonts w:eastAsia="Calibri"/>
          <w:sz w:val="16"/>
        </w:rPr>
        <w:t xml:space="preserve"> July </w:t>
      </w:r>
      <w:r w:rsidRPr="004E6224">
        <w:rPr>
          <w:rFonts w:eastAsia="Calibri"/>
          <w:bCs/>
          <w:u w:val="single"/>
        </w:rPr>
        <w:t>2010</w:t>
      </w:r>
      <w:r w:rsidRPr="004E6224">
        <w:rPr>
          <w:rFonts w:eastAsia="Calibri"/>
          <w:sz w:val="12"/>
        </w:rPr>
        <w:t xml:space="preserve">¶ </w:t>
      </w:r>
      <w:r w:rsidRPr="004E6224">
        <w:rPr>
          <w:rFonts w:eastAsia="Calibri"/>
          <w:bCs/>
          <w:u w:val="single"/>
        </w:rPr>
        <w:t>ASEAN</w:t>
      </w:r>
      <w:r w:rsidRPr="004E6224">
        <w:rPr>
          <w:rFonts w:eastAsia="Calibri"/>
          <w:sz w:val="16"/>
        </w:rPr>
        <w:t xml:space="preserve"> Regional </w:t>
      </w:r>
      <w:r w:rsidRPr="004E6224">
        <w:rPr>
          <w:rFonts w:eastAsia="Calibri"/>
          <w:bCs/>
          <w:u w:val="single"/>
        </w:rPr>
        <w:t>Forum</w:t>
      </w:r>
      <w:r w:rsidRPr="004E6224">
        <w:rPr>
          <w:rFonts w:eastAsia="Calibri"/>
          <w:sz w:val="16"/>
        </w:rPr>
        <w:t xml:space="preserve">, the Hu Jintao </w:t>
      </w:r>
      <w:r w:rsidRPr="001E45A3">
        <w:rPr>
          <w:rFonts w:eastAsia="Calibri"/>
          <w:bCs/>
          <w:highlight w:val="yellow"/>
          <w:u w:val="single"/>
        </w:rPr>
        <w:t>leadership has attempted to defuse</w:t>
      </w:r>
      <w:r w:rsidRPr="004E6224">
        <w:rPr>
          <w:rFonts w:eastAsia="Calibri"/>
          <w:bCs/>
          <w:u w:val="single"/>
        </w:rPr>
        <w:t xml:space="preserve">¶ </w:t>
      </w:r>
      <w:r w:rsidRPr="001E45A3">
        <w:rPr>
          <w:rFonts w:eastAsia="Calibri"/>
          <w:bCs/>
          <w:highlight w:val="yellow"/>
          <w:u w:val="single"/>
        </w:rPr>
        <w:t>tensions over</w:t>
      </w:r>
      <w:r w:rsidRPr="004E6224">
        <w:rPr>
          <w:rFonts w:eastAsia="Calibri"/>
          <w:bCs/>
          <w:u w:val="single"/>
        </w:rPr>
        <w:t xml:space="preserve"> the </w:t>
      </w:r>
      <w:r w:rsidRPr="002A5B90">
        <w:rPr>
          <w:rStyle w:val="Emphasis"/>
          <w:highlight w:val="yellow"/>
        </w:rPr>
        <w:t>S</w:t>
      </w:r>
      <w:r w:rsidRPr="004E6224">
        <w:rPr>
          <w:rFonts w:eastAsia="Calibri"/>
          <w:bCs/>
          <w:u w:val="single"/>
        </w:rPr>
        <w:t xml:space="preserve">outh </w:t>
      </w:r>
      <w:r w:rsidRPr="002A5B90">
        <w:rPr>
          <w:rStyle w:val="Emphasis"/>
          <w:highlight w:val="yellow"/>
        </w:rPr>
        <w:t>C</w:t>
      </w:r>
      <w:r w:rsidRPr="004E6224">
        <w:rPr>
          <w:rFonts w:eastAsia="Calibri"/>
          <w:bCs/>
          <w:u w:val="single"/>
        </w:rPr>
        <w:t xml:space="preserve">hina </w:t>
      </w:r>
      <w:r w:rsidRPr="002A5B90">
        <w:rPr>
          <w:rStyle w:val="Emphasis"/>
          <w:highlight w:val="yellow"/>
        </w:rPr>
        <w:t>S</w:t>
      </w:r>
      <w:r w:rsidRPr="004E6224">
        <w:rPr>
          <w:rFonts w:eastAsia="Calibri"/>
          <w:bCs/>
          <w:u w:val="single"/>
        </w:rPr>
        <w:t>ea</w:t>
      </w:r>
      <w:r w:rsidRPr="004E6224">
        <w:rPr>
          <w:rFonts w:eastAsia="Calibri"/>
          <w:sz w:val="16"/>
        </w:rPr>
        <w:t xml:space="preserve">. </w:t>
      </w:r>
      <w:r w:rsidRPr="004E6224">
        <w:rPr>
          <w:rFonts w:eastAsia="Calibri"/>
          <w:bCs/>
          <w:u w:val="single"/>
        </w:rPr>
        <w:t>The aggressive posture adopted by</w:t>
      </w:r>
      <w:r w:rsidRPr="004E6224">
        <w:rPr>
          <w:rFonts w:eastAsia="Calibri"/>
          <w:sz w:val="16"/>
        </w:rPr>
        <w:t xml:space="preserve"> some</w:t>
      </w:r>
      <w:r w:rsidRPr="004E6224">
        <w:rPr>
          <w:rFonts w:eastAsia="Calibri"/>
          <w:sz w:val="12"/>
        </w:rPr>
        <w:t xml:space="preserve">¶ </w:t>
      </w:r>
      <w:r w:rsidRPr="004E6224">
        <w:rPr>
          <w:rFonts w:eastAsia="Calibri"/>
          <w:bCs/>
          <w:u w:val="single"/>
        </w:rPr>
        <w:t>Chinese</w:t>
      </w:r>
      <w:r w:rsidRPr="004E6224">
        <w:rPr>
          <w:rFonts w:eastAsia="Calibri"/>
          <w:sz w:val="16"/>
        </w:rPr>
        <w:t xml:space="preserve"> military </w:t>
      </w:r>
      <w:r w:rsidRPr="004E6224">
        <w:rPr>
          <w:rFonts w:eastAsia="Calibri"/>
          <w:bCs/>
          <w:u w:val="single"/>
        </w:rPr>
        <w:t>representatives</w:t>
      </w:r>
      <w:r w:rsidRPr="004E6224">
        <w:rPr>
          <w:rFonts w:eastAsia="Calibri"/>
          <w:sz w:val="16"/>
        </w:rPr>
        <w:t xml:space="preserve"> and the all-too-forceful push for a sphere of</w:t>
      </w:r>
      <w:r w:rsidRPr="004E6224">
        <w:rPr>
          <w:rFonts w:eastAsia="Calibri"/>
          <w:sz w:val="12"/>
        </w:rPr>
        <w:t xml:space="preserve">¶ </w:t>
      </w:r>
      <w:r w:rsidRPr="004E6224">
        <w:rPr>
          <w:rFonts w:eastAsia="Calibri"/>
          <w:sz w:val="16"/>
        </w:rPr>
        <w:t xml:space="preserve">influence in the Western Pacific </w:t>
      </w:r>
      <w:r w:rsidRPr="004E6224">
        <w:rPr>
          <w:rFonts w:eastAsia="Calibri"/>
          <w:bCs/>
          <w:u w:val="single"/>
        </w:rPr>
        <w:t>has threatened</w:t>
      </w:r>
      <w:r w:rsidRPr="004E6224">
        <w:rPr>
          <w:rFonts w:eastAsia="Calibri"/>
          <w:sz w:val="16"/>
        </w:rPr>
        <w:t xml:space="preserve"> a </w:t>
      </w:r>
      <w:r w:rsidRPr="004E6224">
        <w:rPr>
          <w:rFonts w:eastAsia="Calibri"/>
          <w:bCs/>
          <w:u w:val="single"/>
        </w:rPr>
        <w:t>backlash</w:t>
      </w:r>
      <w:r w:rsidRPr="004E6224">
        <w:rPr>
          <w:rFonts w:eastAsia="Calibri"/>
          <w:sz w:val="16"/>
        </w:rPr>
        <w:t xml:space="preserve"> against China and</w:t>
      </w:r>
      <w:r w:rsidRPr="004E6224">
        <w:rPr>
          <w:rFonts w:eastAsia="Calibri"/>
          <w:sz w:val="12"/>
        </w:rPr>
        <w:t xml:space="preserve">¶ </w:t>
      </w:r>
      <w:r w:rsidRPr="004E6224">
        <w:rPr>
          <w:rFonts w:eastAsia="Calibri"/>
          <w:sz w:val="16"/>
        </w:rPr>
        <w:t>may be pushing ASEAN even closer to the United States.</w:t>
      </w:r>
      <w:r w:rsidRPr="004E6224">
        <w:rPr>
          <w:rFonts w:eastAsia="Calibri"/>
          <w:sz w:val="12"/>
        </w:rPr>
        <w:t xml:space="preserve">¶ </w:t>
      </w:r>
      <w:r w:rsidRPr="004E6224">
        <w:rPr>
          <w:rFonts w:eastAsia="Calibri"/>
          <w:sz w:val="16"/>
        </w:rPr>
        <w:t xml:space="preserve">In the meantime, </w:t>
      </w:r>
      <w:r w:rsidRPr="004E6224">
        <w:rPr>
          <w:rFonts w:eastAsia="Calibri"/>
          <w:bCs/>
          <w:u w:val="single"/>
        </w:rPr>
        <w:t>Hu Jintao’s foreign policy coordinator</w:t>
      </w:r>
      <w:r w:rsidRPr="004E6224">
        <w:rPr>
          <w:rFonts w:eastAsia="Calibri"/>
          <w:sz w:val="16"/>
        </w:rPr>
        <w:t>, State Councilor (and</w:t>
      </w:r>
      <w:r w:rsidRPr="004E6224">
        <w:rPr>
          <w:rFonts w:eastAsia="Calibri"/>
          <w:sz w:val="12"/>
        </w:rPr>
        <w:t xml:space="preserve">¶ </w:t>
      </w:r>
      <w:r w:rsidRPr="004E6224">
        <w:rPr>
          <w:rFonts w:eastAsia="Calibri"/>
          <w:sz w:val="16"/>
        </w:rPr>
        <w:t xml:space="preserve">de facto national security advisor) Dai </w:t>
      </w:r>
      <w:proofErr w:type="spellStart"/>
      <w:r w:rsidRPr="001E45A3">
        <w:rPr>
          <w:rFonts w:eastAsia="Calibri"/>
          <w:bCs/>
          <w:highlight w:val="yellow"/>
          <w:u w:val="single"/>
        </w:rPr>
        <w:t>Bingguo</w:t>
      </w:r>
      <w:proofErr w:type="spellEnd"/>
      <w:r w:rsidRPr="001E45A3">
        <w:rPr>
          <w:rFonts w:eastAsia="Calibri"/>
          <w:sz w:val="16"/>
          <w:highlight w:val="yellow"/>
        </w:rPr>
        <w:t xml:space="preserve">, </w:t>
      </w:r>
      <w:r w:rsidRPr="001E45A3">
        <w:rPr>
          <w:rFonts w:eastAsia="Calibri"/>
          <w:bCs/>
          <w:highlight w:val="yellow"/>
          <w:u w:val="single"/>
        </w:rPr>
        <w:t xml:space="preserve">has moved to </w:t>
      </w:r>
      <w:r w:rsidRPr="001E45A3">
        <w:rPr>
          <w:rFonts w:eastAsia="Calibri"/>
          <w:b/>
          <w:highlight w:val="yellow"/>
          <w:u w:val="single"/>
          <w:bdr w:val="single" w:sz="18" w:space="0" w:color="auto" w:frame="1"/>
        </w:rPr>
        <w:t>control the¶ situation</w:t>
      </w:r>
      <w:r w:rsidRPr="001E45A3">
        <w:rPr>
          <w:rFonts w:eastAsia="Calibri"/>
          <w:bCs/>
          <w:highlight w:val="yellow"/>
          <w:u w:val="single"/>
        </w:rPr>
        <w:t xml:space="preserve"> and prevent</w:t>
      </w:r>
      <w:r w:rsidRPr="004E6224">
        <w:rPr>
          <w:rFonts w:eastAsia="Calibri"/>
          <w:bCs/>
          <w:u w:val="single"/>
        </w:rPr>
        <w:t xml:space="preserve"> Chinese policy from being hijacked by that increasingly¶ evident </w:t>
      </w:r>
      <w:r w:rsidRPr="001E45A3">
        <w:rPr>
          <w:rFonts w:eastAsia="Calibri"/>
          <w:bCs/>
          <w:highlight w:val="yellow"/>
          <w:u w:val="single"/>
        </w:rPr>
        <w:t>aggressive</w:t>
      </w:r>
      <w:r w:rsidRPr="004E6224">
        <w:rPr>
          <w:rFonts w:eastAsia="Calibri"/>
          <w:bCs/>
          <w:u w:val="single"/>
        </w:rPr>
        <w:t xml:space="preserve"> </w:t>
      </w:r>
      <w:r w:rsidRPr="001E45A3">
        <w:rPr>
          <w:rFonts w:eastAsia="Calibri"/>
          <w:bCs/>
          <w:highlight w:val="yellow"/>
          <w:u w:val="single"/>
        </w:rPr>
        <w:t>nationalism</w:t>
      </w:r>
      <w:r w:rsidRPr="004E6224">
        <w:rPr>
          <w:rFonts w:eastAsia="Calibri"/>
          <w:bCs/>
          <w:u w:val="single"/>
        </w:rPr>
        <w:t xml:space="preserve"> in China.</w:t>
      </w:r>
      <w:r w:rsidRPr="004E6224">
        <w:rPr>
          <w:rFonts w:eastAsia="Calibri"/>
          <w:sz w:val="16"/>
        </w:rPr>
        <w:t xml:space="preserve"> In a speech at the ASEAN secretariat</w:t>
      </w:r>
      <w:r w:rsidRPr="004E6224">
        <w:rPr>
          <w:rFonts w:eastAsia="Calibri"/>
          <w:sz w:val="12"/>
        </w:rPr>
        <w:t xml:space="preserve">¶ </w:t>
      </w:r>
      <w:r w:rsidRPr="004E6224">
        <w:rPr>
          <w:rFonts w:eastAsia="Calibri"/>
          <w:sz w:val="16"/>
        </w:rPr>
        <w:t xml:space="preserve">in Jakarta on January 22, 2010, </w:t>
      </w:r>
      <w:r w:rsidRPr="001E45A3">
        <w:rPr>
          <w:rFonts w:eastAsia="Calibri"/>
          <w:bCs/>
          <w:highlight w:val="yellow"/>
          <w:u w:val="single"/>
        </w:rPr>
        <w:t>Dai declared</w:t>
      </w:r>
      <w:r w:rsidRPr="004E6224">
        <w:rPr>
          <w:rFonts w:eastAsia="Calibri"/>
          <w:bCs/>
          <w:u w:val="single"/>
        </w:rPr>
        <w:t xml:space="preserve"> that China was not seeking¶ ‘‘hegemony</w:t>
      </w:r>
      <w:r w:rsidRPr="004E6224">
        <w:rPr>
          <w:rFonts w:eastAsia="Calibri"/>
          <w:sz w:val="16"/>
        </w:rPr>
        <w:t xml:space="preserve">,’’ that </w:t>
      </w:r>
      <w:r w:rsidRPr="004E6224">
        <w:rPr>
          <w:rFonts w:eastAsia="Calibri"/>
          <w:bCs/>
          <w:u w:val="single"/>
        </w:rPr>
        <w:t xml:space="preserve">it did not want to ‘‘eject the U.S. from Asia,’’ and that the¶ </w:t>
      </w:r>
      <w:r w:rsidRPr="002A5B90">
        <w:rPr>
          <w:rStyle w:val="Emphasis"/>
          <w:highlight w:val="yellow"/>
        </w:rPr>
        <w:t>S</w:t>
      </w:r>
      <w:r w:rsidRPr="004E6224">
        <w:rPr>
          <w:rFonts w:eastAsia="Calibri"/>
          <w:bCs/>
          <w:u w:val="single"/>
        </w:rPr>
        <w:t xml:space="preserve">outh </w:t>
      </w:r>
      <w:r w:rsidRPr="002A5B90">
        <w:rPr>
          <w:rStyle w:val="Emphasis"/>
          <w:highlight w:val="yellow"/>
        </w:rPr>
        <w:t>C</w:t>
      </w:r>
      <w:r w:rsidRPr="004E6224">
        <w:rPr>
          <w:rFonts w:eastAsia="Calibri"/>
          <w:bCs/>
          <w:u w:val="single"/>
        </w:rPr>
        <w:t xml:space="preserve">hina </w:t>
      </w:r>
      <w:r w:rsidRPr="002A5B90">
        <w:rPr>
          <w:rStyle w:val="Emphasis"/>
          <w:highlight w:val="yellow"/>
        </w:rPr>
        <w:t>S</w:t>
      </w:r>
      <w:r w:rsidRPr="004E6224">
        <w:rPr>
          <w:rFonts w:eastAsia="Calibri"/>
          <w:bCs/>
          <w:u w:val="single"/>
        </w:rPr>
        <w:t xml:space="preserve">ea </w:t>
      </w:r>
      <w:r w:rsidRPr="001E45A3">
        <w:rPr>
          <w:rFonts w:eastAsia="Calibri"/>
          <w:bCs/>
          <w:highlight w:val="yellow"/>
          <w:u w:val="single"/>
        </w:rPr>
        <w:t>would be left for future generations</w:t>
      </w:r>
      <w:r w:rsidRPr="004E6224">
        <w:rPr>
          <w:rFonts w:eastAsia="Calibri"/>
          <w:bCs/>
          <w:u w:val="single"/>
        </w:rPr>
        <w:t xml:space="preserve"> to resolve</w:t>
      </w:r>
      <w:r w:rsidRPr="004E6224">
        <w:rPr>
          <w:rFonts w:eastAsia="Calibri"/>
          <w:sz w:val="16"/>
        </w:rPr>
        <w:t>.</w:t>
      </w:r>
      <w:r w:rsidRPr="004E6224">
        <w:rPr>
          <w:rFonts w:eastAsia="Calibri"/>
          <w:sz w:val="12"/>
        </w:rPr>
        <w:t xml:space="preserve">¶ </w:t>
      </w:r>
      <w:r w:rsidRPr="004E6224">
        <w:rPr>
          <w:rFonts w:eastAsia="Calibri"/>
          <w:sz w:val="16"/>
        </w:rPr>
        <w:t>53</w:t>
      </w:r>
      <w:r w:rsidRPr="004E6224">
        <w:rPr>
          <w:rFonts w:eastAsia="Calibri"/>
          <w:sz w:val="12"/>
        </w:rPr>
        <w:t xml:space="preserve">¶ </w:t>
      </w:r>
      <w:r w:rsidRPr="004E6224">
        <w:rPr>
          <w:rFonts w:eastAsia="Calibri"/>
          <w:sz w:val="16"/>
        </w:rPr>
        <w:t>In an article in</w:t>
      </w:r>
      <w:r w:rsidRPr="004E6224">
        <w:rPr>
          <w:rFonts w:eastAsia="Calibri"/>
          <w:sz w:val="12"/>
        </w:rPr>
        <w:t xml:space="preserve">¶ </w:t>
      </w:r>
      <w:r w:rsidRPr="004E6224">
        <w:rPr>
          <w:rFonts w:eastAsia="Calibri"/>
          <w:sz w:val="16"/>
        </w:rPr>
        <w:t>the Wall Street Journal, Dai told his U.S. audience that ‘‘China has never thought</w:t>
      </w:r>
      <w:r w:rsidRPr="004E6224">
        <w:rPr>
          <w:rFonts w:eastAsia="Calibri"/>
          <w:sz w:val="12"/>
        </w:rPr>
        <w:t xml:space="preserve">¶ </w:t>
      </w:r>
      <w:r w:rsidRPr="004E6224">
        <w:rPr>
          <w:rFonts w:eastAsia="Calibri"/>
          <w:sz w:val="16"/>
        </w:rPr>
        <w:t xml:space="preserve">of vying for leading position [sic] in the world,’’ that </w:t>
      </w:r>
      <w:r w:rsidRPr="001E45A3">
        <w:rPr>
          <w:rFonts w:eastAsia="Calibri"/>
          <w:bCs/>
          <w:highlight w:val="yellow"/>
          <w:u w:val="single"/>
        </w:rPr>
        <w:t xml:space="preserve">China has cooperated with¶ the </w:t>
      </w:r>
      <w:r w:rsidRPr="002A5B90">
        <w:rPr>
          <w:rStyle w:val="Emphasis"/>
          <w:highlight w:val="yellow"/>
        </w:rPr>
        <w:t>U</w:t>
      </w:r>
      <w:r w:rsidRPr="004E6224">
        <w:rPr>
          <w:rFonts w:eastAsia="Calibri"/>
          <w:bCs/>
          <w:u w:val="single"/>
        </w:rPr>
        <w:t xml:space="preserve">nited </w:t>
      </w:r>
      <w:r w:rsidRPr="002A5B90">
        <w:rPr>
          <w:rStyle w:val="Emphasis"/>
          <w:highlight w:val="yellow"/>
        </w:rPr>
        <w:t>S</w:t>
      </w:r>
      <w:r w:rsidRPr="004E6224">
        <w:rPr>
          <w:rFonts w:eastAsia="Calibri"/>
          <w:bCs/>
          <w:u w:val="single"/>
        </w:rPr>
        <w:t>tates over various trouble spots</w:t>
      </w:r>
      <w:r w:rsidRPr="004E6224">
        <w:rPr>
          <w:rFonts w:eastAsia="Calibri"/>
          <w:sz w:val="16"/>
        </w:rPr>
        <w:t>, and is a ‘‘partner the United States</w:t>
      </w:r>
      <w:r w:rsidRPr="004E6224">
        <w:rPr>
          <w:rFonts w:eastAsia="Calibri"/>
          <w:sz w:val="12"/>
        </w:rPr>
        <w:t xml:space="preserve">¶ </w:t>
      </w:r>
      <w:r w:rsidRPr="004E6224">
        <w:rPr>
          <w:rFonts w:eastAsia="Calibri"/>
          <w:sz w:val="16"/>
        </w:rPr>
        <w:t>can count on.’’</w:t>
      </w:r>
      <w:r w:rsidRPr="004E6224">
        <w:rPr>
          <w:rFonts w:eastAsia="Calibri"/>
          <w:sz w:val="12"/>
        </w:rPr>
        <w:t xml:space="preserve">¶ </w:t>
      </w:r>
      <w:r w:rsidRPr="004E6224">
        <w:rPr>
          <w:rFonts w:eastAsia="Calibri"/>
          <w:sz w:val="16"/>
        </w:rPr>
        <w:t>54</w:t>
      </w:r>
      <w:r w:rsidRPr="004E6224">
        <w:rPr>
          <w:rFonts w:eastAsia="Calibri"/>
          <w:sz w:val="12"/>
        </w:rPr>
        <w:t xml:space="preserve">¶ </w:t>
      </w:r>
      <w:r w:rsidRPr="004E6224">
        <w:rPr>
          <w:rFonts w:eastAsia="Calibri"/>
          <w:bCs/>
          <w:u w:val="single"/>
        </w:rPr>
        <w:t>China has also m</w:t>
      </w:r>
      <w:r w:rsidRPr="001E45A3">
        <w:rPr>
          <w:rFonts w:eastAsia="Calibri"/>
          <w:bCs/>
          <w:highlight w:val="yellow"/>
          <w:u w:val="single"/>
        </w:rPr>
        <w:t>oved</w:t>
      </w:r>
      <w:r w:rsidRPr="004E6224">
        <w:rPr>
          <w:rFonts w:eastAsia="Calibri"/>
          <w:bCs/>
          <w:u w:val="single"/>
        </w:rPr>
        <w:t xml:space="preserve"> to </w:t>
      </w:r>
      <w:r w:rsidRPr="001E45A3">
        <w:rPr>
          <w:rFonts w:eastAsia="Calibri"/>
          <w:bCs/>
          <w:highlight w:val="yellow"/>
          <w:u w:val="single"/>
        </w:rPr>
        <w:t>dampen tensions with Vietnam</w:t>
      </w:r>
      <w:r w:rsidRPr="004E6224">
        <w:rPr>
          <w:rFonts w:eastAsia="Calibri"/>
          <w:sz w:val="16"/>
        </w:rPr>
        <w:t xml:space="preserve">, </w:t>
      </w:r>
      <w:r w:rsidRPr="004E6224">
        <w:rPr>
          <w:rFonts w:eastAsia="Calibri"/>
          <w:bCs/>
          <w:u w:val="single"/>
        </w:rPr>
        <w:t xml:space="preserve">its main </w:t>
      </w:r>
      <w:r w:rsidRPr="004E6224">
        <w:rPr>
          <w:rFonts w:eastAsia="Calibri"/>
          <w:sz w:val="16"/>
        </w:rPr>
        <w:t>competitor</w:t>
      </w:r>
      <w:r w:rsidRPr="004E6224">
        <w:rPr>
          <w:rFonts w:eastAsia="Calibri"/>
          <w:sz w:val="12"/>
        </w:rPr>
        <w:t xml:space="preserve">¶ </w:t>
      </w:r>
      <w:r w:rsidRPr="004E6224">
        <w:rPr>
          <w:rFonts w:eastAsia="Calibri"/>
          <w:sz w:val="16"/>
        </w:rPr>
        <w:t xml:space="preserve">and </w:t>
      </w:r>
      <w:r w:rsidRPr="004E6224">
        <w:rPr>
          <w:rFonts w:eastAsia="Calibri"/>
          <w:bCs/>
          <w:u w:val="single"/>
        </w:rPr>
        <w:t>rival in the South China Sea</w:t>
      </w:r>
      <w:r w:rsidRPr="004E6224">
        <w:rPr>
          <w:rFonts w:eastAsia="Calibri"/>
          <w:sz w:val="16"/>
        </w:rPr>
        <w:t xml:space="preserve">. </w:t>
      </w:r>
      <w:r w:rsidRPr="004E6224">
        <w:rPr>
          <w:rFonts w:eastAsia="Calibri"/>
          <w:bCs/>
          <w:u w:val="single"/>
        </w:rPr>
        <w:t>Dai</w:t>
      </w:r>
      <w:r w:rsidRPr="004E6224">
        <w:rPr>
          <w:rFonts w:eastAsia="Calibri"/>
          <w:sz w:val="16"/>
        </w:rPr>
        <w:t xml:space="preserve"> visited Hanoi from September 5—9, 2011</w:t>
      </w:r>
      <w:r w:rsidRPr="004E6224">
        <w:rPr>
          <w:rFonts w:eastAsia="Calibri"/>
          <w:sz w:val="12"/>
        </w:rPr>
        <w:t xml:space="preserve">¶ </w:t>
      </w:r>
      <w:r w:rsidRPr="004E6224">
        <w:rPr>
          <w:rFonts w:eastAsia="Calibri"/>
          <w:sz w:val="16"/>
        </w:rPr>
        <w:t>for the fifth meeting of the China—Vietnam Steering Committee on</w:t>
      </w:r>
      <w:r w:rsidRPr="004E6224">
        <w:rPr>
          <w:rFonts w:eastAsia="Calibri"/>
          <w:sz w:val="12"/>
        </w:rPr>
        <w:t xml:space="preserve">¶ </w:t>
      </w:r>
      <w:r w:rsidRPr="004E6224">
        <w:rPr>
          <w:rFonts w:eastAsia="Calibri"/>
          <w:sz w:val="16"/>
        </w:rPr>
        <w:t xml:space="preserve">Cooperation. While there, he </w:t>
      </w:r>
      <w:r w:rsidRPr="004E6224">
        <w:rPr>
          <w:rFonts w:eastAsia="Calibri"/>
          <w:bCs/>
          <w:u w:val="single"/>
        </w:rPr>
        <w:t>issued a statement that ‘‘</w:t>
      </w:r>
      <w:r w:rsidRPr="001E45A3">
        <w:rPr>
          <w:rFonts w:eastAsia="Calibri"/>
          <w:bCs/>
          <w:highlight w:val="yellow"/>
          <w:u w:val="single"/>
        </w:rPr>
        <w:t>both sides agreed to¶ boost coordination</w:t>
      </w:r>
      <w:r w:rsidRPr="004E6224">
        <w:rPr>
          <w:rFonts w:eastAsia="Calibri"/>
          <w:bCs/>
          <w:u w:val="single"/>
        </w:rPr>
        <w:t xml:space="preserve"> in regional affairs and to promote China—ASEAN relations. Both sides also agreed </w:t>
      </w:r>
      <w:r w:rsidRPr="001E45A3">
        <w:rPr>
          <w:rFonts w:eastAsia="Calibri"/>
          <w:bCs/>
          <w:highlight w:val="yellow"/>
          <w:u w:val="single"/>
        </w:rPr>
        <w:t xml:space="preserve">to properly handle their¶ dispute over the </w:t>
      </w:r>
      <w:r w:rsidRPr="002A5B90">
        <w:rPr>
          <w:rStyle w:val="Emphasis"/>
          <w:highlight w:val="yellow"/>
        </w:rPr>
        <w:t>S</w:t>
      </w:r>
      <w:r w:rsidRPr="004E6224">
        <w:rPr>
          <w:rFonts w:eastAsia="Calibri"/>
          <w:bCs/>
          <w:u w:val="single"/>
        </w:rPr>
        <w:t xml:space="preserve">outh </w:t>
      </w:r>
      <w:r w:rsidRPr="002A5B90">
        <w:rPr>
          <w:rStyle w:val="Emphasis"/>
          <w:highlight w:val="yellow"/>
        </w:rPr>
        <w:t>C</w:t>
      </w:r>
      <w:r w:rsidRPr="004E6224">
        <w:rPr>
          <w:rFonts w:eastAsia="Calibri"/>
          <w:bCs/>
          <w:u w:val="single"/>
        </w:rPr>
        <w:t xml:space="preserve">hina </w:t>
      </w:r>
      <w:r w:rsidRPr="002A5B90">
        <w:rPr>
          <w:rStyle w:val="Emphasis"/>
          <w:highlight w:val="yellow"/>
        </w:rPr>
        <w:t>S</w:t>
      </w:r>
      <w:r w:rsidRPr="004E6224">
        <w:rPr>
          <w:rFonts w:eastAsia="Calibri"/>
          <w:bCs/>
          <w:u w:val="single"/>
        </w:rPr>
        <w:t>ea through¶ deep consultation to maintain friendly¶ relations of the two counties</w:t>
      </w:r>
      <w:r w:rsidRPr="004E6224">
        <w:rPr>
          <w:rFonts w:eastAsia="Calibri"/>
          <w:sz w:val="16"/>
        </w:rPr>
        <w:t>.’’</w:t>
      </w:r>
      <w:r w:rsidRPr="004E6224">
        <w:rPr>
          <w:rFonts w:eastAsia="Calibri"/>
          <w:sz w:val="12"/>
        </w:rPr>
        <w:t xml:space="preserve">¶ </w:t>
      </w:r>
      <w:r w:rsidRPr="004E6224">
        <w:rPr>
          <w:rFonts w:eastAsia="Calibri"/>
          <w:sz w:val="16"/>
        </w:rPr>
        <w:t>55</w:t>
      </w:r>
      <w:r w:rsidRPr="004E6224">
        <w:rPr>
          <w:rFonts w:eastAsia="Calibri"/>
          <w:sz w:val="12"/>
        </w:rPr>
        <w:t xml:space="preserve">¶ </w:t>
      </w:r>
      <w:r w:rsidRPr="004E6224">
        <w:rPr>
          <w:rFonts w:eastAsia="Calibri"/>
          <w:sz w:val="16"/>
        </w:rPr>
        <w:t>Soon after,</w:t>
      </w:r>
      <w:r w:rsidRPr="004E6224">
        <w:rPr>
          <w:rFonts w:eastAsia="Calibri"/>
          <w:sz w:val="12"/>
        </w:rPr>
        <w:t xml:space="preserve">¶ </w:t>
      </w:r>
      <w:r w:rsidRPr="004E6224">
        <w:rPr>
          <w:rFonts w:eastAsia="Calibri"/>
          <w:sz w:val="16"/>
        </w:rPr>
        <w:t xml:space="preserve">Wu </w:t>
      </w:r>
      <w:proofErr w:type="spellStart"/>
      <w:r w:rsidRPr="004E6224">
        <w:rPr>
          <w:rFonts w:eastAsia="Calibri"/>
          <w:sz w:val="16"/>
        </w:rPr>
        <w:t>Bangguo</w:t>
      </w:r>
      <w:proofErr w:type="spellEnd"/>
      <w:r w:rsidRPr="004E6224">
        <w:rPr>
          <w:rFonts w:eastAsia="Calibri"/>
          <w:sz w:val="16"/>
        </w:rPr>
        <w:t>, chairman of the standing</w:t>
      </w:r>
      <w:r w:rsidRPr="004E6224">
        <w:rPr>
          <w:rFonts w:eastAsia="Calibri"/>
          <w:sz w:val="12"/>
        </w:rPr>
        <w:t xml:space="preserve">¶ </w:t>
      </w:r>
      <w:r w:rsidRPr="004E6224">
        <w:rPr>
          <w:rFonts w:eastAsia="Calibri"/>
          <w:sz w:val="16"/>
        </w:rPr>
        <w:t>committee of China’s National Peoples’</w:t>
      </w:r>
      <w:r w:rsidRPr="004E6224">
        <w:rPr>
          <w:rFonts w:eastAsia="Calibri"/>
          <w:sz w:val="12"/>
        </w:rPr>
        <w:t xml:space="preserve">¶ </w:t>
      </w:r>
      <w:r w:rsidRPr="004E6224">
        <w:rPr>
          <w:rFonts w:eastAsia="Calibri"/>
          <w:sz w:val="16"/>
        </w:rPr>
        <w:t>Congress, met Vietnamese general secretary</w:t>
      </w:r>
      <w:r w:rsidRPr="004E6224">
        <w:rPr>
          <w:rFonts w:eastAsia="Calibri"/>
          <w:sz w:val="12"/>
        </w:rPr>
        <w:t xml:space="preserve">¶ </w:t>
      </w:r>
      <w:r w:rsidRPr="004E6224">
        <w:rPr>
          <w:rFonts w:eastAsia="Calibri"/>
          <w:sz w:val="16"/>
        </w:rPr>
        <w:t xml:space="preserve">Nguyen </w:t>
      </w:r>
      <w:proofErr w:type="spellStart"/>
      <w:r w:rsidRPr="004E6224">
        <w:rPr>
          <w:rFonts w:eastAsia="Calibri"/>
          <w:sz w:val="16"/>
        </w:rPr>
        <w:t>Phu</w:t>
      </w:r>
      <w:proofErr w:type="spellEnd"/>
      <w:r w:rsidRPr="004E6224">
        <w:rPr>
          <w:rFonts w:eastAsia="Calibri"/>
          <w:sz w:val="16"/>
        </w:rPr>
        <w:t xml:space="preserve"> </w:t>
      </w:r>
      <w:proofErr w:type="spellStart"/>
      <w:r w:rsidRPr="004E6224">
        <w:rPr>
          <w:rFonts w:eastAsia="Calibri"/>
          <w:sz w:val="16"/>
        </w:rPr>
        <w:t>Trong</w:t>
      </w:r>
      <w:proofErr w:type="spellEnd"/>
      <w:r w:rsidRPr="004E6224">
        <w:rPr>
          <w:rFonts w:eastAsia="Calibri"/>
          <w:sz w:val="16"/>
        </w:rPr>
        <w:t xml:space="preserve"> in Beijing and declared that</w:t>
      </w:r>
      <w:r w:rsidRPr="004E6224">
        <w:rPr>
          <w:rFonts w:eastAsia="Calibri"/>
          <w:sz w:val="12"/>
        </w:rPr>
        <w:t xml:space="preserve">¶ </w:t>
      </w:r>
      <w:r w:rsidRPr="004E6224">
        <w:rPr>
          <w:rFonts w:eastAsia="Calibri"/>
          <w:sz w:val="16"/>
        </w:rPr>
        <w:t>China wanted to strengthen political trust with</w:t>
      </w:r>
      <w:r w:rsidRPr="004E6224">
        <w:rPr>
          <w:rFonts w:eastAsia="Calibri"/>
          <w:sz w:val="12"/>
        </w:rPr>
        <w:t xml:space="preserve">¶ </w:t>
      </w:r>
      <w:r w:rsidRPr="004E6224">
        <w:rPr>
          <w:rFonts w:eastAsia="Calibri"/>
          <w:sz w:val="16"/>
        </w:rPr>
        <w:t>Vietnam and resolve existing problems in</w:t>
      </w:r>
      <w:r w:rsidRPr="004E6224">
        <w:rPr>
          <w:rFonts w:eastAsia="Calibri"/>
          <w:sz w:val="12"/>
        </w:rPr>
        <w:t xml:space="preserve">¶ </w:t>
      </w:r>
      <w:r w:rsidRPr="004E6224">
        <w:rPr>
          <w:rFonts w:eastAsia="Calibri"/>
          <w:sz w:val="16"/>
        </w:rPr>
        <w:t>bilateral relations.</w:t>
      </w:r>
      <w:r w:rsidRPr="004E6224">
        <w:rPr>
          <w:rFonts w:eastAsia="Calibri"/>
          <w:sz w:val="12"/>
        </w:rPr>
        <w:t xml:space="preserve">¶ </w:t>
      </w:r>
      <w:r w:rsidRPr="004E6224">
        <w:rPr>
          <w:rFonts w:eastAsia="Calibri"/>
          <w:sz w:val="16"/>
        </w:rPr>
        <w:t>56</w:t>
      </w:r>
      <w:r w:rsidRPr="004E6224">
        <w:rPr>
          <w:rFonts w:eastAsia="Calibri"/>
          <w:sz w:val="12"/>
        </w:rPr>
        <w:t xml:space="preserve">¶ </w:t>
      </w:r>
      <w:r w:rsidRPr="004E6224">
        <w:rPr>
          <w:rFonts w:eastAsia="Calibri"/>
          <w:sz w:val="16"/>
        </w:rPr>
        <w:t xml:space="preserve">On October 15, both </w:t>
      </w:r>
      <w:r w:rsidRPr="004E6224">
        <w:rPr>
          <w:rFonts w:eastAsia="Calibri"/>
          <w:bCs/>
          <w:u w:val="single"/>
        </w:rPr>
        <w:t xml:space="preserve">China and Vietnam agreed to¶ strengthen military cooperation by increasing contacts </w:t>
      </w:r>
      <w:r w:rsidRPr="004E6224">
        <w:rPr>
          <w:rFonts w:eastAsia="Calibri"/>
          <w:bCs/>
          <w:u w:val="single"/>
        </w:rPr>
        <w:lastRenderedPageBreak/>
        <w:t>between high-ranking¶ officers and establishing a hotline between their respective defense ministries</w:t>
      </w:r>
      <w:r w:rsidRPr="004E6224">
        <w:rPr>
          <w:rFonts w:eastAsia="Calibri"/>
          <w:sz w:val="16"/>
        </w:rPr>
        <w:t>.</w:t>
      </w:r>
      <w:r w:rsidRPr="004E6224">
        <w:rPr>
          <w:rFonts w:eastAsia="Calibri"/>
          <w:sz w:val="12"/>
        </w:rPr>
        <w:t xml:space="preserve">¶ </w:t>
      </w:r>
      <w:r w:rsidRPr="004E6224">
        <w:rPr>
          <w:rFonts w:eastAsia="Calibri"/>
          <w:sz w:val="16"/>
        </w:rPr>
        <w:t>They also agreed to joint patrols along their land border and the Gulf of Tonkin,</w:t>
      </w:r>
      <w:r w:rsidRPr="004E6224">
        <w:rPr>
          <w:rFonts w:eastAsia="Calibri"/>
          <w:sz w:val="12"/>
        </w:rPr>
        <w:t xml:space="preserve">¶ </w:t>
      </w:r>
      <w:r w:rsidRPr="004E6224">
        <w:rPr>
          <w:rFonts w:eastAsia="Calibri"/>
          <w:sz w:val="16"/>
        </w:rPr>
        <w:t>to increase mutual visits by naval vessels, and to discuss the joint development of</w:t>
      </w:r>
      <w:r w:rsidRPr="004E6224">
        <w:rPr>
          <w:rFonts w:eastAsia="Calibri"/>
          <w:sz w:val="12"/>
        </w:rPr>
        <w:t xml:space="preserve">¶ </w:t>
      </w:r>
      <w:r w:rsidRPr="004E6224">
        <w:rPr>
          <w:rFonts w:eastAsia="Calibri"/>
          <w:sz w:val="16"/>
        </w:rPr>
        <w:t>the sea area.</w:t>
      </w:r>
      <w:r w:rsidRPr="004E6224">
        <w:rPr>
          <w:rFonts w:eastAsia="Calibri"/>
          <w:sz w:val="12"/>
        </w:rPr>
        <w:t xml:space="preserve">¶ </w:t>
      </w:r>
      <w:r w:rsidRPr="004E6224">
        <w:rPr>
          <w:rFonts w:eastAsia="Calibri"/>
          <w:sz w:val="16"/>
        </w:rPr>
        <w:t>57</w:t>
      </w:r>
      <w:r w:rsidRPr="004E6224">
        <w:rPr>
          <w:rFonts w:eastAsia="Calibri"/>
          <w:sz w:val="12"/>
        </w:rPr>
        <w:t xml:space="preserve">¶ </w:t>
      </w:r>
      <w:r w:rsidRPr="004E6224">
        <w:rPr>
          <w:rFonts w:eastAsia="Calibri"/>
          <w:sz w:val="16"/>
        </w:rPr>
        <w:t>In Vietnam, anti-China rallies had been taking place in Hanoi</w:t>
      </w:r>
      <w:r w:rsidRPr="004E6224">
        <w:rPr>
          <w:rFonts w:eastAsia="Calibri"/>
          <w:sz w:val="12"/>
        </w:rPr>
        <w:t xml:space="preserve">¶ </w:t>
      </w:r>
      <w:r w:rsidRPr="004E6224">
        <w:rPr>
          <w:rFonts w:eastAsia="Calibri"/>
          <w:sz w:val="16"/>
        </w:rPr>
        <w:t>and Ho Chi Minh City since June 2011, but by October the protesters were</w:t>
      </w:r>
      <w:r w:rsidRPr="004E6224">
        <w:rPr>
          <w:rFonts w:eastAsia="Calibri"/>
          <w:sz w:val="12"/>
        </w:rPr>
        <w:t xml:space="preserve">¶ </w:t>
      </w:r>
      <w:r w:rsidRPr="004E6224">
        <w:rPr>
          <w:rFonts w:eastAsia="Calibri"/>
          <w:sz w:val="16"/>
        </w:rPr>
        <w:t>rounded up and the demonstrations terminated.</w:t>
      </w:r>
      <w:r w:rsidRPr="004E6224">
        <w:rPr>
          <w:rFonts w:eastAsia="Calibri"/>
          <w:sz w:val="12"/>
        </w:rPr>
        <w:t xml:space="preserve">¶ </w:t>
      </w:r>
      <w:r w:rsidRPr="004E6224">
        <w:rPr>
          <w:rFonts w:eastAsia="Calibri"/>
          <w:sz w:val="16"/>
        </w:rPr>
        <w:t>58</w:t>
      </w:r>
    </w:p>
    <w:p w:rsidR="00ED55BD" w:rsidRPr="00ED55BD" w:rsidRDefault="00ED55BD" w:rsidP="00ED55BD">
      <w:pPr>
        <w:pStyle w:val="Heading3"/>
      </w:pPr>
      <w:r w:rsidRPr="00ED55BD">
        <w:lastRenderedPageBreak/>
        <w:t xml:space="preserve">Impact Defense – Warming </w:t>
      </w:r>
    </w:p>
    <w:p w:rsidR="00ED55BD" w:rsidRPr="0042745C" w:rsidRDefault="00ED55BD" w:rsidP="00ED55BD">
      <w:pPr>
        <w:pStyle w:val="Heading4"/>
        <w:rPr>
          <w:b w:val="0"/>
        </w:rPr>
      </w:pPr>
      <w:r>
        <w:t>No extinction---</w:t>
      </w:r>
      <w:r w:rsidRPr="0042745C">
        <w:rPr>
          <w:b w:val="0"/>
        </w:rPr>
        <w:t xml:space="preserve">mitigation and adaptation will solve </w:t>
      </w:r>
    </w:p>
    <w:p w:rsidR="00ED55BD" w:rsidRPr="0042745C" w:rsidRDefault="00ED55BD" w:rsidP="00ED55BD">
      <w:r w:rsidRPr="0042745C">
        <w:rPr>
          <w:rStyle w:val="Style13ptBold"/>
        </w:rPr>
        <w:t>Mendelsohn, 9</w:t>
      </w:r>
      <w:r>
        <w:t xml:space="preserve"> </w:t>
      </w:r>
      <w:r w:rsidRPr="0042745C">
        <w:t xml:space="preserve">(Robert O. Mendelsohn 9, the Edwin Weyerhaeuser Davis Professor, Yale School of Forestry and Environmental Studies, Yale University, June 2009, “Climate Change and Economic Growth,” online: </w:t>
      </w:r>
      <w:hyperlink r:id="rId44" w:history="1">
        <w:r w:rsidRPr="0042745C">
          <w:rPr>
            <w:rStyle w:val="Hyperlink"/>
          </w:rPr>
          <w:t>http://www.growthcommission.org/storage/cgdev/documents/gcwp060web.pdf</w:t>
        </w:r>
      </w:hyperlink>
      <w:r w:rsidRPr="0042745C">
        <w:t>)</w:t>
      </w:r>
    </w:p>
    <w:p w:rsidR="00ED55BD" w:rsidRPr="008F7EAA" w:rsidRDefault="00ED55BD" w:rsidP="00ED55BD"/>
    <w:p w:rsidR="00ED55BD" w:rsidRDefault="00ED55BD" w:rsidP="00ED55BD">
      <w:pPr>
        <w:rPr>
          <w:sz w:val="16"/>
        </w:rPr>
      </w:pPr>
      <w:r w:rsidRPr="000F32C2">
        <w:rPr>
          <w:rStyle w:val="Emphasis"/>
          <w:highlight w:val="yellow"/>
        </w:rPr>
        <w:t>These statements are</w:t>
      </w:r>
      <w:r w:rsidRPr="00C72894">
        <w:rPr>
          <w:sz w:val="16"/>
        </w:rPr>
        <w:t xml:space="preserve"> largely </w:t>
      </w:r>
      <w:r w:rsidRPr="00C72894">
        <w:rPr>
          <w:rStyle w:val="Emphasis"/>
          <w:highlight w:val="yellow"/>
        </w:rPr>
        <w:t>alarmist and misleading</w:t>
      </w:r>
      <w:r w:rsidRPr="00C72894">
        <w:rPr>
          <w:sz w:val="16"/>
        </w:rPr>
        <w:t xml:space="preserve">. Although climate change is a serious problem that deserves attention, </w:t>
      </w:r>
      <w:r w:rsidRPr="000F32C2">
        <w:rPr>
          <w:rStyle w:val="Emphasis"/>
        </w:rPr>
        <w:t>society’s immediate behavior has an</w:t>
      </w:r>
      <w:r w:rsidRPr="00C72894">
        <w:rPr>
          <w:sz w:val="16"/>
          <w:u w:val="single"/>
        </w:rPr>
        <w:t xml:space="preserve"> </w:t>
      </w:r>
      <w:r w:rsidRPr="000F32C2">
        <w:rPr>
          <w:rStyle w:val="StyleUnderline"/>
        </w:rPr>
        <w:t>extremely low probability</w:t>
      </w:r>
      <w:r w:rsidRPr="00C72894">
        <w:rPr>
          <w:sz w:val="16"/>
          <w:u w:val="single"/>
        </w:rPr>
        <w:t xml:space="preserve"> </w:t>
      </w:r>
      <w:r w:rsidRPr="000F32C2">
        <w:rPr>
          <w:rStyle w:val="Emphasis"/>
        </w:rPr>
        <w:t>of leading to</w:t>
      </w:r>
      <w:r w:rsidRPr="00C72894">
        <w:rPr>
          <w:sz w:val="16"/>
          <w:u w:val="single"/>
        </w:rPr>
        <w:t xml:space="preserve"> </w:t>
      </w:r>
      <w:r w:rsidRPr="000F32C2">
        <w:rPr>
          <w:rStyle w:val="StyleUnderline"/>
        </w:rPr>
        <w:t>catastrophic consequences</w:t>
      </w:r>
      <w:r w:rsidRPr="00C72894">
        <w:rPr>
          <w:sz w:val="16"/>
        </w:rPr>
        <w:t xml:space="preserve">. The </w:t>
      </w:r>
      <w:r w:rsidRPr="000F32C2">
        <w:rPr>
          <w:rStyle w:val="Emphasis"/>
        </w:rPr>
        <w:t>science and economics</w:t>
      </w:r>
      <w:r w:rsidRPr="00C72894">
        <w:rPr>
          <w:sz w:val="16"/>
        </w:rPr>
        <w:t xml:space="preserve"> of climate change </w:t>
      </w:r>
      <w:r w:rsidRPr="000F32C2">
        <w:rPr>
          <w:rStyle w:val="Emphasis"/>
        </w:rPr>
        <w:t xml:space="preserve">is quite clear that </w:t>
      </w:r>
      <w:r w:rsidRPr="000F32C2">
        <w:rPr>
          <w:rStyle w:val="Emphasis"/>
          <w:highlight w:val="yellow"/>
        </w:rPr>
        <w:t>emissions</w:t>
      </w:r>
      <w:r w:rsidRPr="000F32C2">
        <w:rPr>
          <w:rStyle w:val="Emphasis"/>
        </w:rPr>
        <w:t xml:space="preserve"> over the next few decades </w:t>
      </w:r>
      <w:r w:rsidRPr="000F32C2">
        <w:rPr>
          <w:rStyle w:val="Emphasis"/>
          <w:highlight w:val="yellow"/>
        </w:rPr>
        <w:t>will lead to</w:t>
      </w:r>
      <w:r w:rsidRPr="000F32C2">
        <w:rPr>
          <w:rStyle w:val="Emphasis"/>
        </w:rPr>
        <w:t xml:space="preserve"> only</w:t>
      </w:r>
      <w:r w:rsidRPr="00C72894">
        <w:rPr>
          <w:sz w:val="16"/>
        </w:rPr>
        <w:t xml:space="preserve"> </w:t>
      </w:r>
      <w:r w:rsidRPr="000F32C2">
        <w:rPr>
          <w:rStyle w:val="StyleUnderline"/>
          <w:highlight w:val="yellow"/>
        </w:rPr>
        <w:t>mild consequences</w:t>
      </w:r>
      <w:r w:rsidRPr="00C72894">
        <w:rPr>
          <w:sz w:val="16"/>
        </w:rPr>
        <w:t xml:space="preserve">. The </w:t>
      </w:r>
      <w:r w:rsidRPr="000F32C2">
        <w:rPr>
          <w:rStyle w:val="StyleUnderline"/>
          <w:highlight w:val="yellow"/>
        </w:rPr>
        <w:t>severe impacts</w:t>
      </w:r>
      <w:r w:rsidRPr="00C72894">
        <w:rPr>
          <w:sz w:val="16"/>
        </w:rPr>
        <w:t xml:space="preserve"> predicted by alarmists </w:t>
      </w:r>
      <w:r w:rsidRPr="00C72894">
        <w:rPr>
          <w:rStyle w:val="Emphasis"/>
          <w:highlight w:val="yellow"/>
        </w:rPr>
        <w:t>require a century (or two</w:t>
      </w:r>
      <w:r w:rsidRPr="00C72894">
        <w:rPr>
          <w:sz w:val="16"/>
        </w:rPr>
        <w:t xml:space="preserve"> in the case of Stern 2006) </w:t>
      </w:r>
      <w:r w:rsidRPr="000F32C2">
        <w:rPr>
          <w:rStyle w:val="StyleUnderline"/>
        </w:rPr>
        <w:t>of no mitigation</w:t>
      </w:r>
      <w:r w:rsidRPr="00C72894">
        <w:rPr>
          <w:sz w:val="16"/>
        </w:rPr>
        <w:t xml:space="preserve">. Many of the </w:t>
      </w:r>
      <w:r w:rsidRPr="000F32C2">
        <w:rPr>
          <w:rStyle w:val="Emphasis"/>
        </w:rPr>
        <w:t>predicted impacts assume there will be no or little adaptation</w:t>
      </w:r>
      <w:r w:rsidRPr="00C72894">
        <w:rPr>
          <w:sz w:val="16"/>
        </w:rPr>
        <w:t xml:space="preserve">. The net economic impacts from climate change over the next 50 years will be small regardless. Most of </w:t>
      </w:r>
      <w:r w:rsidRPr="000F32C2">
        <w:rPr>
          <w:rStyle w:val="Emphasis"/>
        </w:rPr>
        <w:t>the more severe impacts will take more than a century or even a millennium to unfold and many of</w:t>
      </w:r>
      <w:r w:rsidRPr="000F32C2">
        <w:rPr>
          <w:rStyle w:val="Emphasis"/>
          <w:highlight w:val="yellow"/>
        </w:rPr>
        <w:t xml:space="preserve"> these</w:t>
      </w:r>
      <w:r w:rsidRPr="00C72894">
        <w:rPr>
          <w:sz w:val="16"/>
        </w:rPr>
        <w:t xml:space="preserve"> “</w:t>
      </w:r>
      <w:r w:rsidRPr="000F32C2">
        <w:rPr>
          <w:rStyle w:val="Emphasis"/>
        </w:rPr>
        <w:t>potential</w:t>
      </w:r>
      <w:r w:rsidRPr="000F32C2">
        <w:rPr>
          <w:rStyle w:val="Emphasis"/>
          <w:highlight w:val="yellow"/>
        </w:rPr>
        <w:t>” impacts</w:t>
      </w:r>
      <w:r w:rsidRPr="00C72894">
        <w:rPr>
          <w:sz w:val="16"/>
          <w:highlight w:val="yellow"/>
        </w:rPr>
        <w:t xml:space="preserve"> </w:t>
      </w:r>
      <w:r w:rsidRPr="00C72894">
        <w:rPr>
          <w:rStyle w:val="Emphasis"/>
          <w:highlight w:val="yellow"/>
        </w:rPr>
        <w:t>will never occur because people will adapt.</w:t>
      </w:r>
      <w:r w:rsidRPr="00C72894">
        <w:rPr>
          <w:sz w:val="16"/>
          <w:highlight w:val="yellow"/>
        </w:rPr>
        <w:t xml:space="preserve"> </w:t>
      </w:r>
      <w:r w:rsidRPr="000F32C2">
        <w:rPr>
          <w:rStyle w:val="Emphasis"/>
          <w:highlight w:val="yellow"/>
        </w:rPr>
        <w:t>It is not</w:t>
      </w:r>
      <w:r w:rsidRPr="000F32C2">
        <w:rPr>
          <w:rStyle w:val="Emphasis"/>
        </w:rPr>
        <w:t xml:space="preserve"> at all </w:t>
      </w:r>
      <w:r w:rsidRPr="000F32C2">
        <w:rPr>
          <w:rStyle w:val="Emphasis"/>
          <w:highlight w:val="yellow"/>
        </w:rPr>
        <w:t>apparent that immediate</w:t>
      </w:r>
      <w:r w:rsidRPr="000F32C2">
        <w:rPr>
          <w:rStyle w:val="Emphasis"/>
        </w:rPr>
        <w:t xml:space="preserve"> and dramatic </w:t>
      </w:r>
      <w:r w:rsidRPr="000F32C2">
        <w:rPr>
          <w:rStyle w:val="Emphasis"/>
          <w:highlight w:val="yellow"/>
        </w:rPr>
        <w:t>policies need to be developed to thwart long</w:t>
      </w:r>
      <w:r w:rsidRPr="000F32C2">
        <w:rPr>
          <w:rStyle w:val="Emphasis"/>
          <w:rFonts w:ascii="Cambria Math" w:hAnsi="Cambria Math" w:cs="Cambria Math"/>
          <w:highlight w:val="yellow"/>
        </w:rPr>
        <w:t>‐</w:t>
      </w:r>
      <w:r w:rsidRPr="000F32C2">
        <w:rPr>
          <w:rStyle w:val="Emphasis"/>
          <w:highlight w:val="yellow"/>
        </w:rPr>
        <w:t>range climate risks</w:t>
      </w:r>
      <w:r w:rsidRPr="00C72894">
        <w:rPr>
          <w:sz w:val="16"/>
        </w:rPr>
        <w:t>. What is needed are long</w:t>
      </w:r>
      <w:r w:rsidRPr="00C72894">
        <w:rPr>
          <w:rFonts w:ascii="Cambria Math" w:hAnsi="Cambria Math" w:cs="Cambria Math"/>
          <w:sz w:val="16"/>
        </w:rPr>
        <w:t>‐</w:t>
      </w:r>
      <w:r w:rsidRPr="00C72894">
        <w:rPr>
          <w:sz w:val="16"/>
        </w:rPr>
        <w:t>run balanced responses.</w:t>
      </w:r>
    </w:p>
    <w:p w:rsidR="00ED55BD" w:rsidRPr="00847831" w:rsidRDefault="00ED55BD" w:rsidP="00ED55BD">
      <w:pPr>
        <w:pStyle w:val="Heading4"/>
        <w:rPr>
          <w:rFonts w:eastAsia="Times New Roman"/>
        </w:rPr>
      </w:pPr>
      <w:r w:rsidRPr="00847831">
        <w:rPr>
          <w:rFonts w:eastAsia="Times New Roman"/>
        </w:rPr>
        <w:t>*No warming --- most recent evidence</w:t>
      </w:r>
    </w:p>
    <w:p w:rsidR="00ED55BD" w:rsidRPr="00847831" w:rsidRDefault="00ED55BD" w:rsidP="00ED55BD">
      <w:pPr>
        <w:rPr>
          <w:rFonts w:eastAsia="Calibri"/>
        </w:rPr>
      </w:pPr>
      <w:proofErr w:type="spellStart"/>
      <w:r w:rsidRPr="00847831">
        <w:rPr>
          <w:rFonts w:eastAsia="Calibri"/>
          <w:b/>
          <w:bCs/>
        </w:rPr>
        <w:t>Happer</w:t>
      </w:r>
      <w:proofErr w:type="spellEnd"/>
      <w:r w:rsidRPr="00847831">
        <w:rPr>
          <w:rFonts w:eastAsia="Calibri"/>
          <w:b/>
          <w:bCs/>
        </w:rPr>
        <w:t xml:space="preserve"> 3-27</w:t>
      </w:r>
      <w:r w:rsidRPr="00847831">
        <w:rPr>
          <w:rFonts w:eastAsia="Calibri"/>
        </w:rPr>
        <w:t xml:space="preserve"> (William, Brackett Professor of Physics – Princeton University, Fellow – American Physical Society, Member – National Academy of Sciences, “Global Warming Models Are Wrong Again”, Wall Street Journal, 2012, http://online.wsj.com/article/SB10001424052702304636404577291352882984274.html?mod=googlenews_wsj)</w:t>
      </w:r>
    </w:p>
    <w:p w:rsidR="00ED55BD" w:rsidRPr="00847831" w:rsidRDefault="00ED55BD" w:rsidP="00ED55BD">
      <w:pPr>
        <w:rPr>
          <w:rFonts w:eastAsia="Calibri"/>
        </w:rPr>
      </w:pPr>
    </w:p>
    <w:p w:rsidR="00E7313E" w:rsidRPr="00ED55BD" w:rsidRDefault="00ED55BD" w:rsidP="00E7313E">
      <w:pPr>
        <w:rPr>
          <w:rFonts w:eastAsia="Calibri"/>
          <w:sz w:val="16"/>
        </w:rPr>
      </w:pPr>
      <w:r w:rsidRPr="00847831">
        <w:rPr>
          <w:rFonts w:eastAsia="Calibri"/>
          <w:bCs/>
          <w:u w:val="single"/>
        </w:rPr>
        <w:t>What is happening to global temperatures in reality?</w:t>
      </w:r>
      <w:r w:rsidRPr="00847831">
        <w:rPr>
          <w:rFonts w:eastAsia="Calibri"/>
          <w:sz w:val="16"/>
        </w:rPr>
        <w:t xml:space="preserve"> The answer is: almost </w:t>
      </w:r>
      <w:r w:rsidRPr="00847831">
        <w:rPr>
          <w:rFonts w:eastAsia="Calibri"/>
          <w:b/>
          <w:u w:val="single"/>
          <w:bdr w:val="single" w:sz="18" w:space="0" w:color="auto" w:frame="1"/>
        </w:rPr>
        <w:t xml:space="preserve">nothing </w:t>
      </w:r>
      <w:r w:rsidRPr="00847831">
        <w:rPr>
          <w:rFonts w:eastAsia="Calibri"/>
          <w:b/>
          <w:highlight w:val="yellow"/>
          <w:u w:val="single"/>
          <w:bdr w:val="single" w:sz="18" w:space="0" w:color="auto" w:frame="1"/>
        </w:rPr>
        <w:t>for</w:t>
      </w:r>
      <w:r w:rsidRPr="00847831">
        <w:rPr>
          <w:rFonts w:eastAsia="Calibri"/>
          <w:b/>
          <w:u w:val="single"/>
          <w:bdr w:val="single" w:sz="18" w:space="0" w:color="auto" w:frame="1"/>
        </w:rPr>
        <w:t xml:space="preserve"> more than </w:t>
      </w:r>
      <w:r w:rsidRPr="00847831">
        <w:rPr>
          <w:rFonts w:eastAsia="Calibri"/>
          <w:b/>
          <w:highlight w:val="yellow"/>
          <w:u w:val="single"/>
          <w:bdr w:val="single" w:sz="18" w:space="0" w:color="auto" w:frame="1"/>
        </w:rPr>
        <w:t>10 years</w:t>
      </w:r>
      <w:r w:rsidRPr="00847831">
        <w:rPr>
          <w:rFonts w:eastAsia="Calibri"/>
          <w:bCs/>
          <w:u w:val="single"/>
        </w:rPr>
        <w:t>. Monthly values o</w:t>
      </w:r>
      <w:r w:rsidRPr="00847831">
        <w:rPr>
          <w:rFonts w:eastAsia="Calibri"/>
          <w:sz w:val="16"/>
        </w:rPr>
        <w:t xml:space="preserve">f the </w:t>
      </w:r>
      <w:r w:rsidRPr="00847831">
        <w:rPr>
          <w:rFonts w:eastAsia="Calibri"/>
          <w:bCs/>
          <w:u w:val="single"/>
        </w:rPr>
        <w:t>global temperature</w:t>
      </w:r>
      <w:r w:rsidRPr="00847831">
        <w:rPr>
          <w:rFonts w:eastAsia="Calibri"/>
          <w:sz w:val="16"/>
        </w:rPr>
        <w:t xml:space="preserve"> anomaly of the lower atmosphere, </w:t>
      </w:r>
      <w:r w:rsidRPr="00847831">
        <w:rPr>
          <w:rFonts w:eastAsia="Calibri"/>
          <w:bCs/>
          <w:u w:val="single"/>
        </w:rPr>
        <w:t>compiled</w:t>
      </w:r>
      <w:r w:rsidRPr="00847831">
        <w:rPr>
          <w:rFonts w:eastAsia="Calibri"/>
          <w:sz w:val="16"/>
        </w:rPr>
        <w:t xml:space="preserve"> at the University of Alabama </w:t>
      </w:r>
      <w:r w:rsidRPr="00847831">
        <w:rPr>
          <w:rFonts w:eastAsia="Calibri"/>
          <w:bCs/>
          <w:u w:val="single"/>
        </w:rPr>
        <w:t xml:space="preserve">from </w:t>
      </w:r>
      <w:r w:rsidRPr="00847831">
        <w:rPr>
          <w:rFonts w:eastAsia="Calibri"/>
          <w:bCs/>
          <w:highlight w:val="yellow"/>
          <w:u w:val="single"/>
        </w:rPr>
        <w:t xml:space="preserve">NASA </w:t>
      </w:r>
      <w:r w:rsidRPr="00847831">
        <w:rPr>
          <w:rFonts w:eastAsia="Calibri"/>
          <w:bCs/>
          <w:u w:val="single"/>
        </w:rPr>
        <w:t xml:space="preserve">satellite </w:t>
      </w:r>
      <w:r w:rsidRPr="00847831">
        <w:rPr>
          <w:rFonts w:eastAsia="Calibri"/>
          <w:bCs/>
          <w:highlight w:val="yellow"/>
          <w:u w:val="single"/>
        </w:rPr>
        <w:t>data</w:t>
      </w:r>
      <w:r w:rsidRPr="00847831">
        <w:rPr>
          <w:rFonts w:eastAsia="Calibri"/>
          <w:sz w:val="16"/>
        </w:rPr>
        <w:t xml:space="preserve">, can be found at the website http://www.drroyspencer.com/latest-global-temperatures/. The latest (February 2012) monthly global temperature anomaly for the lower atmosphere </w:t>
      </w:r>
      <w:r w:rsidRPr="00847831">
        <w:rPr>
          <w:rFonts w:eastAsia="Calibri"/>
          <w:bCs/>
          <w:highlight w:val="yellow"/>
          <w:u w:val="single"/>
        </w:rPr>
        <w:t>was</w:t>
      </w:r>
      <w:r w:rsidRPr="00847831">
        <w:rPr>
          <w:rFonts w:eastAsia="Calibri"/>
          <w:sz w:val="16"/>
        </w:rPr>
        <w:t xml:space="preserve"> minus 0.12 degrees Celsius, slightly </w:t>
      </w:r>
      <w:r w:rsidRPr="00847831">
        <w:rPr>
          <w:rFonts w:eastAsia="Calibri"/>
          <w:bCs/>
          <w:highlight w:val="yellow"/>
          <w:u w:val="single"/>
        </w:rPr>
        <w:t>less than</w:t>
      </w:r>
      <w:r w:rsidRPr="00847831">
        <w:rPr>
          <w:rFonts w:eastAsia="Calibri"/>
          <w:bCs/>
          <w:u w:val="single"/>
        </w:rPr>
        <w:t xml:space="preserve"> the </w:t>
      </w:r>
      <w:r w:rsidRPr="00847831">
        <w:rPr>
          <w:rFonts w:eastAsia="Calibri"/>
          <w:bCs/>
          <w:highlight w:val="yellow"/>
          <w:u w:val="single"/>
        </w:rPr>
        <w:t>average</w:t>
      </w:r>
      <w:r w:rsidRPr="00847831">
        <w:rPr>
          <w:rFonts w:eastAsia="Calibri"/>
          <w:bCs/>
          <w:u w:val="single"/>
        </w:rPr>
        <w:t xml:space="preserve"> since</w:t>
      </w:r>
      <w:r w:rsidRPr="00847831">
        <w:rPr>
          <w:rFonts w:eastAsia="Calibri"/>
          <w:sz w:val="16"/>
        </w:rPr>
        <w:t xml:space="preserve"> the satellite record of temperatures began in </w:t>
      </w:r>
      <w:r w:rsidRPr="00847831">
        <w:rPr>
          <w:rFonts w:eastAsia="Calibri"/>
          <w:bCs/>
          <w:u w:val="single"/>
        </w:rPr>
        <w:t>1979</w:t>
      </w:r>
      <w:r w:rsidRPr="00847831">
        <w:rPr>
          <w:rFonts w:eastAsia="Calibri"/>
          <w:sz w:val="16"/>
        </w:rPr>
        <w:t xml:space="preserve">. The </w:t>
      </w:r>
      <w:r w:rsidRPr="00847831">
        <w:rPr>
          <w:rFonts w:eastAsia="Calibri"/>
          <w:b/>
          <w:highlight w:val="yellow"/>
          <w:u w:val="single"/>
          <w:bdr w:val="single" w:sz="18" w:space="0" w:color="auto" w:frame="1"/>
        </w:rPr>
        <w:t>lack of</w:t>
      </w:r>
      <w:r w:rsidRPr="00847831">
        <w:rPr>
          <w:rFonts w:eastAsia="Calibri"/>
          <w:b/>
          <w:u w:val="single"/>
          <w:bdr w:val="single" w:sz="18" w:space="0" w:color="auto" w:frame="1"/>
        </w:rPr>
        <w:t xml:space="preserve"> any </w:t>
      </w:r>
      <w:r w:rsidRPr="00847831">
        <w:rPr>
          <w:rFonts w:eastAsia="Calibri"/>
          <w:b/>
          <w:highlight w:val="yellow"/>
          <w:u w:val="single"/>
          <w:bdr w:val="single" w:sz="18" w:space="0" w:color="auto" w:frame="1"/>
        </w:rPr>
        <w:t>statistically significant warming</w:t>
      </w:r>
      <w:r w:rsidRPr="00847831">
        <w:rPr>
          <w:rFonts w:eastAsia="Calibri"/>
          <w:b/>
          <w:u w:val="single"/>
          <w:bdr w:val="single" w:sz="18" w:space="0" w:color="auto" w:frame="1"/>
        </w:rPr>
        <w:t xml:space="preserve"> for over a decade</w:t>
      </w:r>
      <w:r w:rsidRPr="00847831">
        <w:rPr>
          <w:rFonts w:eastAsia="Calibri"/>
          <w:bCs/>
          <w:u w:val="single"/>
        </w:rPr>
        <w:t xml:space="preserve"> has </w:t>
      </w:r>
      <w:r w:rsidRPr="00847831">
        <w:rPr>
          <w:rFonts w:eastAsia="Calibri"/>
          <w:bCs/>
          <w:highlight w:val="yellow"/>
          <w:u w:val="single"/>
        </w:rPr>
        <w:t>made it</w:t>
      </w:r>
      <w:r w:rsidRPr="00847831">
        <w:rPr>
          <w:rFonts w:eastAsia="Calibri"/>
          <w:bCs/>
          <w:u w:val="single"/>
        </w:rPr>
        <w:t xml:space="preserve"> more </w:t>
      </w:r>
      <w:r w:rsidRPr="00847831">
        <w:rPr>
          <w:rFonts w:eastAsia="Calibri"/>
          <w:bCs/>
          <w:highlight w:val="yellow"/>
          <w:u w:val="single"/>
        </w:rPr>
        <w:t>difficult for</w:t>
      </w:r>
      <w:r w:rsidRPr="00847831">
        <w:rPr>
          <w:rFonts w:eastAsia="Calibri"/>
          <w:bCs/>
          <w:u w:val="single"/>
        </w:rPr>
        <w:t xml:space="preserve"> the</w:t>
      </w:r>
      <w:r w:rsidRPr="00847831">
        <w:rPr>
          <w:rFonts w:eastAsia="Calibri"/>
          <w:sz w:val="16"/>
        </w:rPr>
        <w:t xml:space="preserve"> United Nations Intergovernmental Panel on Climate Change (</w:t>
      </w:r>
      <w:r w:rsidRPr="00847831">
        <w:rPr>
          <w:rFonts w:eastAsia="Calibri"/>
          <w:bCs/>
          <w:highlight w:val="yellow"/>
          <w:u w:val="single"/>
        </w:rPr>
        <w:t>IPCC</w:t>
      </w:r>
      <w:r w:rsidRPr="00847831">
        <w:rPr>
          <w:rFonts w:eastAsia="Calibri"/>
          <w:sz w:val="16"/>
        </w:rPr>
        <w:t xml:space="preserve">) and its supporters </w:t>
      </w:r>
      <w:r w:rsidRPr="00847831">
        <w:rPr>
          <w:rFonts w:eastAsia="Calibri"/>
          <w:bCs/>
          <w:highlight w:val="yellow"/>
          <w:u w:val="single"/>
        </w:rPr>
        <w:t>to demonize</w:t>
      </w:r>
      <w:r w:rsidRPr="00847831">
        <w:rPr>
          <w:rFonts w:eastAsia="Calibri"/>
          <w:sz w:val="16"/>
        </w:rPr>
        <w:t xml:space="preserve"> the atmospheric gas </w:t>
      </w:r>
      <w:r w:rsidRPr="00847831">
        <w:rPr>
          <w:rFonts w:eastAsia="Calibri"/>
          <w:bCs/>
          <w:highlight w:val="yellow"/>
          <w:u w:val="single"/>
        </w:rPr>
        <w:t>CO2</w:t>
      </w:r>
      <w:r w:rsidRPr="00847831">
        <w:rPr>
          <w:rFonts w:eastAsia="Calibri"/>
          <w:sz w:val="16"/>
        </w:rPr>
        <w:t xml:space="preserve"> which is released when fossil fuels are burned. The burning of fossil fuels has been one reason for an increase of CO2 levels in the atmosphere to around 395 ppm (or parts per million), up from preindustrial levels of about 280 ppm. </w:t>
      </w:r>
      <w:r w:rsidRPr="00847831">
        <w:rPr>
          <w:rFonts w:eastAsia="Calibri"/>
          <w:bCs/>
          <w:u w:val="single"/>
        </w:rPr>
        <w:t xml:space="preserve">CO2 is </w:t>
      </w:r>
      <w:r w:rsidRPr="00847831">
        <w:rPr>
          <w:rFonts w:eastAsia="Calibri"/>
          <w:b/>
          <w:u w:val="single"/>
          <w:bdr w:val="single" w:sz="18" w:space="0" w:color="auto" w:frame="1"/>
        </w:rPr>
        <w:t>not a pollutant</w:t>
      </w:r>
      <w:r w:rsidRPr="00847831">
        <w:rPr>
          <w:rFonts w:eastAsia="Calibri"/>
          <w:bCs/>
          <w:u w:val="single"/>
        </w:rPr>
        <w:t xml:space="preserve">. </w:t>
      </w:r>
      <w:r w:rsidRPr="00847831">
        <w:rPr>
          <w:rFonts w:eastAsia="Calibri"/>
          <w:bCs/>
          <w:highlight w:val="yellow"/>
          <w:u w:val="single"/>
        </w:rPr>
        <w:t>Life</w:t>
      </w:r>
      <w:r w:rsidRPr="00847831">
        <w:rPr>
          <w:rFonts w:eastAsia="Calibri"/>
          <w:bCs/>
          <w:u w:val="single"/>
        </w:rPr>
        <w:t xml:space="preserve"> on earth </w:t>
      </w:r>
      <w:r w:rsidRPr="00847831">
        <w:rPr>
          <w:rFonts w:eastAsia="Calibri"/>
          <w:bCs/>
          <w:highlight w:val="yellow"/>
          <w:u w:val="single"/>
        </w:rPr>
        <w:t>flourished</w:t>
      </w:r>
      <w:r w:rsidRPr="00847831">
        <w:rPr>
          <w:rFonts w:eastAsia="Calibri"/>
          <w:bCs/>
          <w:u w:val="single"/>
        </w:rPr>
        <w:t xml:space="preserve"> for hundreds of millions of years </w:t>
      </w:r>
      <w:r w:rsidRPr="00847831">
        <w:rPr>
          <w:rFonts w:eastAsia="Calibri"/>
          <w:bCs/>
          <w:highlight w:val="yellow"/>
          <w:u w:val="single"/>
        </w:rPr>
        <w:t xml:space="preserve">at </w:t>
      </w:r>
      <w:r w:rsidRPr="00847831">
        <w:rPr>
          <w:rFonts w:eastAsia="Calibri"/>
          <w:b/>
          <w:highlight w:val="yellow"/>
          <w:u w:val="single"/>
          <w:bdr w:val="single" w:sz="18" w:space="0" w:color="auto" w:frame="1"/>
        </w:rPr>
        <w:t>much higher</w:t>
      </w:r>
      <w:r w:rsidRPr="00847831">
        <w:rPr>
          <w:rFonts w:eastAsia="Calibri"/>
          <w:b/>
          <w:u w:val="single"/>
          <w:bdr w:val="single" w:sz="18" w:space="0" w:color="auto" w:frame="1"/>
        </w:rPr>
        <w:t xml:space="preserve"> CO2 </w:t>
      </w:r>
      <w:r w:rsidRPr="00847831">
        <w:rPr>
          <w:rFonts w:eastAsia="Calibri"/>
          <w:b/>
          <w:highlight w:val="yellow"/>
          <w:u w:val="single"/>
          <w:bdr w:val="single" w:sz="18" w:space="0" w:color="auto" w:frame="1"/>
        </w:rPr>
        <w:t>levels</w:t>
      </w:r>
      <w:r w:rsidRPr="00847831">
        <w:rPr>
          <w:rFonts w:eastAsia="Calibri"/>
          <w:bCs/>
          <w:highlight w:val="yellow"/>
          <w:u w:val="single"/>
        </w:rPr>
        <w:t xml:space="preserve"> than</w:t>
      </w:r>
      <w:r w:rsidRPr="00847831">
        <w:rPr>
          <w:rFonts w:eastAsia="Calibri"/>
          <w:bCs/>
          <w:u w:val="single"/>
        </w:rPr>
        <w:t xml:space="preserve"> we see </w:t>
      </w:r>
      <w:r w:rsidRPr="00847831">
        <w:rPr>
          <w:rFonts w:eastAsia="Calibri"/>
          <w:bCs/>
          <w:highlight w:val="yellow"/>
          <w:u w:val="single"/>
        </w:rPr>
        <w:t>today</w:t>
      </w:r>
      <w:r w:rsidRPr="00847831">
        <w:rPr>
          <w:rFonts w:eastAsia="Calibri"/>
          <w:sz w:val="16"/>
        </w:rPr>
        <w:t xml:space="preserve">. Increasing CO2 levels will be a net benefit because cultivated plants grow better and are more resistant to drought at higher CO2 levels, and because </w:t>
      </w:r>
      <w:r w:rsidRPr="00847831">
        <w:rPr>
          <w:rFonts w:eastAsia="Calibri"/>
          <w:bCs/>
          <w:highlight w:val="yellow"/>
          <w:u w:val="single"/>
        </w:rPr>
        <w:t>warming</w:t>
      </w:r>
      <w:r w:rsidRPr="00847831">
        <w:rPr>
          <w:rFonts w:eastAsia="Calibri"/>
          <w:bCs/>
          <w:u w:val="single"/>
        </w:rPr>
        <w:t xml:space="preserve"> and other supposedly harmful effects of CO2 </w:t>
      </w:r>
      <w:r w:rsidRPr="00847831">
        <w:rPr>
          <w:rFonts w:eastAsia="Calibri"/>
          <w:bCs/>
          <w:highlight w:val="yellow"/>
          <w:u w:val="single"/>
        </w:rPr>
        <w:t xml:space="preserve">have been </w:t>
      </w:r>
      <w:r w:rsidRPr="00847831">
        <w:rPr>
          <w:rFonts w:eastAsia="Calibri"/>
          <w:b/>
          <w:highlight w:val="yellow"/>
          <w:u w:val="single"/>
          <w:bdr w:val="single" w:sz="18" w:space="0" w:color="auto" w:frame="1"/>
        </w:rPr>
        <w:t>greatly exaggerated</w:t>
      </w:r>
      <w:r w:rsidRPr="00847831">
        <w:rPr>
          <w:rFonts w:eastAsia="Calibri"/>
          <w:sz w:val="16"/>
        </w:rPr>
        <w:t xml:space="preserve">. Nations with affordable energy from fossil fuels are more prosperous and healthy than those without. </w:t>
      </w:r>
      <w:r w:rsidRPr="00847831">
        <w:rPr>
          <w:rFonts w:eastAsia="Calibri"/>
          <w:bCs/>
          <w:u w:val="single"/>
        </w:rPr>
        <w:t xml:space="preserve">The direct warming due to </w:t>
      </w:r>
      <w:r w:rsidRPr="00847831">
        <w:rPr>
          <w:rFonts w:eastAsia="Calibri"/>
          <w:bCs/>
          <w:highlight w:val="yellow"/>
          <w:u w:val="single"/>
        </w:rPr>
        <w:t>doubling CO2 levels</w:t>
      </w:r>
      <w:r w:rsidRPr="00847831">
        <w:rPr>
          <w:rFonts w:eastAsia="Calibri"/>
          <w:bCs/>
          <w:u w:val="single"/>
        </w:rPr>
        <w:t xml:space="preserve"> in the atmosphere can be calculated to </w:t>
      </w:r>
      <w:r w:rsidRPr="00847831">
        <w:rPr>
          <w:rFonts w:eastAsia="Calibri"/>
          <w:bCs/>
          <w:highlight w:val="yellow"/>
          <w:u w:val="single"/>
        </w:rPr>
        <w:t>cause</w:t>
      </w:r>
      <w:r w:rsidRPr="00847831">
        <w:rPr>
          <w:rFonts w:eastAsia="Calibri"/>
          <w:bCs/>
          <w:u w:val="single"/>
        </w:rPr>
        <w:t xml:space="preserve"> a </w:t>
      </w:r>
      <w:r w:rsidRPr="00847831">
        <w:rPr>
          <w:rFonts w:eastAsia="Calibri"/>
          <w:bCs/>
          <w:highlight w:val="yellow"/>
          <w:u w:val="single"/>
        </w:rPr>
        <w:t>warming of</w:t>
      </w:r>
      <w:r w:rsidRPr="00847831">
        <w:rPr>
          <w:rFonts w:eastAsia="Calibri"/>
          <w:bCs/>
          <w:u w:val="single"/>
        </w:rPr>
        <w:t xml:space="preserve"> about </w:t>
      </w:r>
      <w:r w:rsidRPr="00847831">
        <w:rPr>
          <w:rFonts w:eastAsia="Calibri"/>
          <w:b/>
          <w:highlight w:val="yellow"/>
          <w:u w:val="single"/>
          <w:bdr w:val="single" w:sz="18" w:space="0" w:color="auto" w:frame="1"/>
        </w:rPr>
        <w:t>one degree</w:t>
      </w:r>
      <w:r w:rsidRPr="00847831">
        <w:rPr>
          <w:rFonts w:eastAsia="Calibri"/>
          <w:bCs/>
          <w:u w:val="single"/>
        </w:rPr>
        <w:t xml:space="preserve"> Celsius</w:t>
      </w:r>
      <w:r w:rsidRPr="00847831">
        <w:rPr>
          <w:rFonts w:eastAsia="Calibri"/>
          <w:sz w:val="16"/>
        </w:rPr>
        <w:t xml:space="preserve">. The </w:t>
      </w:r>
      <w:r w:rsidRPr="00847831">
        <w:rPr>
          <w:rFonts w:eastAsia="Calibri"/>
          <w:bCs/>
          <w:highlight w:val="yellow"/>
          <w:u w:val="single"/>
        </w:rPr>
        <w:t>IPCC</w:t>
      </w:r>
      <w:r w:rsidRPr="00847831">
        <w:rPr>
          <w:rFonts w:eastAsia="Calibri"/>
          <w:sz w:val="16"/>
        </w:rPr>
        <w:t xml:space="preserve"> computer models </w:t>
      </w:r>
      <w:r w:rsidRPr="00847831">
        <w:rPr>
          <w:rFonts w:eastAsia="Calibri"/>
          <w:bCs/>
          <w:u w:val="single"/>
        </w:rPr>
        <w:t>predict</w:t>
      </w:r>
      <w:r w:rsidRPr="00847831">
        <w:rPr>
          <w:rFonts w:eastAsia="Calibri"/>
          <w:sz w:val="16"/>
        </w:rPr>
        <w:t xml:space="preserve"> a </w:t>
      </w:r>
      <w:r w:rsidRPr="00847831">
        <w:rPr>
          <w:rFonts w:eastAsia="Calibri"/>
          <w:bCs/>
          <w:u w:val="single"/>
        </w:rPr>
        <w:t>much larger warming</w:t>
      </w:r>
      <w:r w:rsidRPr="00847831">
        <w:rPr>
          <w:rFonts w:eastAsia="Calibri"/>
          <w:sz w:val="16"/>
        </w:rPr>
        <w:t xml:space="preserve">, three degrees Celsius or even more, </w:t>
      </w:r>
      <w:r w:rsidRPr="00847831">
        <w:rPr>
          <w:rFonts w:eastAsia="Calibri"/>
          <w:bCs/>
          <w:u w:val="single"/>
        </w:rPr>
        <w:t xml:space="preserve">because they </w:t>
      </w:r>
      <w:r w:rsidRPr="00847831">
        <w:rPr>
          <w:rFonts w:eastAsia="Calibri"/>
          <w:bCs/>
          <w:highlight w:val="yellow"/>
          <w:u w:val="single"/>
        </w:rPr>
        <w:t>assume</w:t>
      </w:r>
      <w:r w:rsidRPr="00847831">
        <w:rPr>
          <w:rFonts w:eastAsia="Calibri"/>
          <w:sz w:val="16"/>
        </w:rPr>
        <w:t xml:space="preserve"> changes in water vapor or clouds that supposedly amplify the direct warming from CO2. Many lines of observational evidence suggest that this </w:t>
      </w:r>
      <w:r w:rsidRPr="00847831">
        <w:rPr>
          <w:rFonts w:eastAsia="Calibri"/>
          <w:bCs/>
          <w:highlight w:val="yellow"/>
          <w:u w:val="single"/>
        </w:rPr>
        <w:t>"positive feedback"</w:t>
      </w:r>
      <w:r w:rsidRPr="00847831">
        <w:rPr>
          <w:rFonts w:eastAsia="Calibri"/>
          <w:bCs/>
          <w:u w:val="single"/>
        </w:rPr>
        <w:t xml:space="preserve"> also</w:t>
      </w:r>
      <w:r w:rsidRPr="00847831">
        <w:rPr>
          <w:rFonts w:eastAsia="Calibri"/>
          <w:sz w:val="16"/>
        </w:rPr>
        <w:t xml:space="preserve"> has been </w:t>
      </w:r>
      <w:r w:rsidRPr="00847831">
        <w:rPr>
          <w:rFonts w:eastAsia="Calibri"/>
          <w:b/>
          <w:highlight w:val="yellow"/>
          <w:u w:val="single"/>
          <w:bdr w:val="single" w:sz="18" w:space="0" w:color="auto" w:frame="1"/>
        </w:rPr>
        <w:t>greatly exaggerated</w:t>
      </w:r>
      <w:r w:rsidRPr="00847831">
        <w:rPr>
          <w:rFonts w:eastAsia="Calibri"/>
          <w:sz w:val="16"/>
        </w:rPr>
        <w:t xml:space="preserve">. There has indeed been some warming, perhaps about 0.8 degrees Celsius, since the end of the so-called Little Ice Age in the early 1800s. Some of that warming has probably come from increased amounts of CO2, but the timing of the warming—much of it before CO2 levels had increased appreciably—suggests that </w:t>
      </w:r>
      <w:r w:rsidRPr="00847831">
        <w:rPr>
          <w:rFonts w:eastAsia="Calibri"/>
          <w:bCs/>
          <w:u w:val="single"/>
        </w:rPr>
        <w:t xml:space="preserve">a </w:t>
      </w:r>
      <w:r w:rsidRPr="00847831">
        <w:rPr>
          <w:rFonts w:eastAsia="Calibri"/>
          <w:bCs/>
          <w:highlight w:val="yellow"/>
          <w:u w:val="single"/>
        </w:rPr>
        <w:lastRenderedPageBreak/>
        <w:t>substantial fraction</w:t>
      </w:r>
      <w:r w:rsidRPr="00847831">
        <w:rPr>
          <w:rFonts w:eastAsia="Calibri"/>
          <w:bCs/>
          <w:u w:val="single"/>
        </w:rPr>
        <w:t xml:space="preserve"> of</w:t>
      </w:r>
      <w:r w:rsidRPr="00847831">
        <w:rPr>
          <w:rFonts w:eastAsia="Calibri"/>
          <w:sz w:val="16"/>
        </w:rPr>
        <w:t xml:space="preserve"> the </w:t>
      </w:r>
      <w:r w:rsidRPr="00847831">
        <w:rPr>
          <w:rFonts w:eastAsia="Calibri"/>
          <w:bCs/>
          <w:u w:val="single"/>
        </w:rPr>
        <w:t xml:space="preserve">warming </w:t>
      </w:r>
      <w:r w:rsidRPr="00847831">
        <w:rPr>
          <w:rFonts w:eastAsia="Calibri"/>
          <w:bCs/>
          <w:highlight w:val="yellow"/>
          <w:u w:val="single"/>
        </w:rPr>
        <w:t xml:space="preserve">is from </w:t>
      </w:r>
      <w:r w:rsidRPr="00847831">
        <w:rPr>
          <w:rFonts w:eastAsia="Calibri"/>
          <w:b/>
          <w:highlight w:val="yellow"/>
          <w:u w:val="single"/>
          <w:bdr w:val="single" w:sz="18" w:space="0" w:color="auto" w:frame="1"/>
        </w:rPr>
        <w:t>natural causes</w:t>
      </w:r>
      <w:r w:rsidRPr="00847831">
        <w:rPr>
          <w:rFonts w:eastAsia="Calibri"/>
          <w:bCs/>
          <w:u w:val="single"/>
        </w:rPr>
        <w:t xml:space="preserve"> that have </w:t>
      </w:r>
      <w:r w:rsidRPr="00847831">
        <w:rPr>
          <w:rFonts w:eastAsia="Calibri"/>
          <w:b/>
          <w:highlight w:val="yellow"/>
          <w:u w:val="single"/>
          <w:bdr w:val="single" w:sz="18" w:space="0" w:color="auto" w:frame="1"/>
        </w:rPr>
        <w:t>nothing to do with [</w:t>
      </w:r>
      <w:proofErr w:type="spellStart"/>
      <w:r w:rsidRPr="00847831">
        <w:rPr>
          <w:rFonts w:eastAsia="Calibri"/>
          <w:b/>
          <w:highlight w:val="yellow"/>
          <w:u w:val="single"/>
          <w:bdr w:val="single" w:sz="18" w:space="0" w:color="auto" w:frame="1"/>
        </w:rPr>
        <w:t>hu</w:t>
      </w:r>
      <w:proofErr w:type="spellEnd"/>
      <w:proofErr w:type="gramStart"/>
      <w:r w:rsidRPr="00847831">
        <w:rPr>
          <w:rFonts w:eastAsia="Calibri"/>
          <w:b/>
          <w:highlight w:val="yellow"/>
          <w:u w:val="single"/>
          <w:bdr w:val="single" w:sz="18" w:space="0" w:color="auto" w:frame="1"/>
        </w:rPr>
        <w:t>]mankind</w:t>
      </w:r>
      <w:proofErr w:type="gramEnd"/>
      <w:r w:rsidRPr="00847831">
        <w:rPr>
          <w:rFonts w:eastAsia="Calibri"/>
          <w:sz w:val="16"/>
        </w:rPr>
        <w:t xml:space="preserve">. Frustrated by the lack of computer-predicted warming over the past decade, some </w:t>
      </w:r>
      <w:r w:rsidRPr="00847831">
        <w:rPr>
          <w:rFonts w:eastAsia="Calibri"/>
          <w:bCs/>
          <w:u w:val="single"/>
        </w:rPr>
        <w:t>IPCC supporters have been claiming that "extreme weather" has become more common</w:t>
      </w:r>
      <w:r w:rsidRPr="00847831">
        <w:rPr>
          <w:rFonts w:eastAsia="Calibri"/>
          <w:sz w:val="16"/>
        </w:rPr>
        <w:t xml:space="preserve"> because of more CO2. </w:t>
      </w:r>
      <w:r w:rsidRPr="00847831">
        <w:rPr>
          <w:rFonts w:eastAsia="Calibri"/>
          <w:bCs/>
          <w:u w:val="single"/>
        </w:rPr>
        <w:t xml:space="preserve">But </w:t>
      </w:r>
      <w:r w:rsidRPr="00847831">
        <w:rPr>
          <w:rFonts w:eastAsia="Calibri"/>
          <w:bCs/>
          <w:highlight w:val="yellow"/>
          <w:u w:val="single"/>
        </w:rPr>
        <w:t xml:space="preserve">there is </w:t>
      </w:r>
      <w:r w:rsidRPr="00847831">
        <w:rPr>
          <w:rFonts w:eastAsia="Calibri"/>
          <w:b/>
          <w:highlight w:val="yellow"/>
          <w:u w:val="single"/>
          <w:bdr w:val="single" w:sz="18" w:space="0" w:color="auto" w:frame="1"/>
        </w:rPr>
        <w:t>no hard evidence</w:t>
      </w:r>
      <w:r w:rsidRPr="00847831">
        <w:rPr>
          <w:rFonts w:eastAsia="Calibri"/>
          <w:bCs/>
          <w:u w:val="single"/>
        </w:rPr>
        <w:t xml:space="preserve"> this is true</w:t>
      </w:r>
      <w:r w:rsidRPr="00847831">
        <w:rPr>
          <w:rFonts w:eastAsia="Calibri"/>
          <w:sz w:val="12"/>
        </w:rPr>
        <w:t xml:space="preserve">. After an unusually cold winter in 2011 (December 2010-February 2011) the winter of 2012 was unusually warm in the continental United States. But the winter of 2012 was bitter in Europe, Asia and Alaska. Weather conditions similar to 2012 occurred in the winter of 1942, when the U.S. Midwest was unusually warm, and when the Wehrmacht encountered the formidable forces of "General Frost" in a Russian winter not unlike the one Russians just had. Large fluctuations from warm to cold winters have been the rule for the U.S., as one can see from records kept by the National Ocean and Atmospheric Administration, NOAA. For example, the winters of 1932 and 1934 were as warm as or warmer than the 2011-2012 one and the winter of 1936 was much colder. Nightly television pictures of the tragic destruction from tornadoes over the past months might make one wonder if the frequency of tornadoes is increasing, perhaps due to the increasing levels of CO2 in the atmosphere. But as one can read at Andrew </w:t>
      </w:r>
      <w:proofErr w:type="spellStart"/>
      <w:r w:rsidRPr="00847831">
        <w:rPr>
          <w:rFonts w:eastAsia="Calibri"/>
          <w:sz w:val="12"/>
        </w:rPr>
        <w:t>Revkin's</w:t>
      </w:r>
      <w:proofErr w:type="spellEnd"/>
      <w:r w:rsidRPr="00847831">
        <w:rPr>
          <w:rFonts w:eastAsia="Calibri"/>
          <w:sz w:val="12"/>
        </w:rPr>
        <w:t xml:space="preserve"> New York Times blog, </w:t>
      </w:r>
      <w:proofErr w:type="spellStart"/>
      <w:r w:rsidRPr="00847831">
        <w:rPr>
          <w:rFonts w:eastAsia="Calibri"/>
          <w:sz w:val="12"/>
        </w:rPr>
        <w:t>dotearth</w:t>
      </w:r>
      <w:proofErr w:type="spellEnd"/>
      <w:r w:rsidRPr="00847831">
        <w:rPr>
          <w:rFonts w:eastAsia="Calibri"/>
          <w:sz w:val="12"/>
        </w:rPr>
        <w:t xml:space="preserve">, "There is no evidence of any trend in the number of potent tornadoes (category F2 and up) over the past 50 years in the United States, even as global temperatures have risen markedly." Like winter temperatures, the numbers, severity and geographical locations of tornadoes fluctuate from year-to-year in ways that are correlated with the complicated fluid flow patterns of the oceans and atmosphere, the location of the jet stream, El Niño or La Niña conditions of the tropical Pacific Oceans, etc. As long as the laws of nature exist, we will have tornadoes. But we can save many more lives by addressing the threat of tornadoes directly—for example, with improved and more widely dispersed weather radars, and with better means for warning the people of endangered areas—than by credulous support of schemes to reduce "carbon footprints," or by funding even more computer centers to predict global warming. It is easy to be confused about climate, because we are constantly being warned about the horrible things that will happen or are already happening as a result of mankind's use of fossil fuels. </w:t>
      </w:r>
      <w:r w:rsidRPr="00847831">
        <w:rPr>
          <w:rFonts w:eastAsia="Calibri"/>
          <w:sz w:val="16"/>
        </w:rPr>
        <w:t xml:space="preserve">But these </w:t>
      </w:r>
      <w:r w:rsidRPr="00847831">
        <w:rPr>
          <w:rFonts w:eastAsia="Calibri"/>
          <w:bCs/>
          <w:u w:val="single"/>
        </w:rPr>
        <w:t xml:space="preserve">ominous predictions are based on computer models. It is important to distinguish between </w:t>
      </w:r>
      <w:r w:rsidRPr="00847831">
        <w:rPr>
          <w:rFonts w:eastAsia="Calibri"/>
          <w:bCs/>
          <w:highlight w:val="yellow"/>
          <w:u w:val="single"/>
        </w:rPr>
        <w:t>what</w:t>
      </w:r>
      <w:r w:rsidRPr="00847831">
        <w:rPr>
          <w:rFonts w:eastAsia="Calibri"/>
          <w:bCs/>
          <w:u w:val="single"/>
        </w:rPr>
        <w:t xml:space="preserve"> the </w:t>
      </w:r>
      <w:r w:rsidRPr="00847831">
        <w:rPr>
          <w:rFonts w:eastAsia="Calibri"/>
          <w:bCs/>
          <w:highlight w:val="yellow"/>
          <w:u w:val="single"/>
        </w:rPr>
        <w:t>climate is actually doing</w:t>
      </w:r>
      <w:r w:rsidRPr="00847831">
        <w:rPr>
          <w:rFonts w:eastAsia="Calibri"/>
          <w:bCs/>
          <w:u w:val="single"/>
        </w:rPr>
        <w:t xml:space="preserve"> and what computer models predict</w:t>
      </w:r>
      <w:r w:rsidRPr="00847831">
        <w:rPr>
          <w:rFonts w:eastAsia="Calibri"/>
          <w:sz w:val="16"/>
        </w:rPr>
        <w:t xml:space="preserve">. The </w:t>
      </w:r>
      <w:r w:rsidRPr="00847831">
        <w:rPr>
          <w:rFonts w:eastAsia="Calibri"/>
          <w:bCs/>
          <w:u w:val="single"/>
        </w:rPr>
        <w:t>observed response</w:t>
      </w:r>
      <w:r w:rsidRPr="00847831">
        <w:rPr>
          <w:rFonts w:eastAsia="Calibri"/>
          <w:sz w:val="16"/>
        </w:rPr>
        <w:t xml:space="preserve"> of the climate to more CO2 </w:t>
      </w:r>
      <w:r w:rsidRPr="00847831">
        <w:rPr>
          <w:rFonts w:eastAsia="Calibri"/>
          <w:bCs/>
          <w:highlight w:val="yellow"/>
          <w:u w:val="single"/>
        </w:rPr>
        <w:t>is not in</w:t>
      </w:r>
      <w:r w:rsidRPr="00847831">
        <w:rPr>
          <w:rFonts w:eastAsia="Calibri"/>
          <w:sz w:val="16"/>
        </w:rPr>
        <w:t xml:space="preserve"> good </w:t>
      </w:r>
      <w:r w:rsidRPr="00847831">
        <w:rPr>
          <w:rFonts w:eastAsia="Calibri"/>
          <w:bCs/>
          <w:highlight w:val="yellow"/>
          <w:u w:val="single"/>
        </w:rPr>
        <w:t>agreement with</w:t>
      </w:r>
      <w:r w:rsidRPr="00847831">
        <w:rPr>
          <w:rFonts w:eastAsia="Calibri"/>
          <w:bCs/>
          <w:u w:val="single"/>
        </w:rPr>
        <w:t xml:space="preserve"> model </w:t>
      </w:r>
      <w:r w:rsidRPr="00847831">
        <w:rPr>
          <w:rFonts w:eastAsia="Calibri"/>
          <w:bCs/>
          <w:highlight w:val="yellow"/>
          <w:u w:val="single"/>
        </w:rPr>
        <w:t>predictions</w:t>
      </w:r>
      <w:r w:rsidRPr="00847831">
        <w:rPr>
          <w:rFonts w:eastAsia="Calibri"/>
        </w:rPr>
        <w:t>.</w:t>
      </w:r>
    </w:p>
    <w:p w:rsidR="00C03CC1" w:rsidRDefault="00C95162" w:rsidP="00C95162">
      <w:pPr>
        <w:pStyle w:val="Heading2"/>
      </w:pPr>
      <w:r>
        <w:lastRenderedPageBreak/>
        <w:t>1AR</w:t>
      </w:r>
    </w:p>
    <w:p w:rsidR="00C95162" w:rsidRDefault="00C95162" w:rsidP="00C95162">
      <w:pPr>
        <w:pStyle w:val="Heading3"/>
      </w:pPr>
      <w:proofErr w:type="spellStart"/>
      <w:r>
        <w:lastRenderedPageBreak/>
        <w:t>Extn</w:t>
      </w:r>
      <w:proofErr w:type="spellEnd"/>
      <w:r>
        <w:t xml:space="preserve"> – Alt Causes</w:t>
      </w:r>
    </w:p>
    <w:p w:rsidR="00C95162" w:rsidRPr="00C95162" w:rsidRDefault="00C95162" w:rsidP="00E2021A">
      <w:pPr>
        <w:pStyle w:val="Heading4"/>
      </w:pPr>
      <w:r>
        <w:t xml:space="preserve">China can’t resuscitate heg </w:t>
      </w:r>
      <w:r w:rsidRPr="00C95162">
        <w:t>– media censorship, fights with US</w:t>
      </w:r>
    </w:p>
    <w:p w:rsidR="00C95162" w:rsidRPr="00B24E0E" w:rsidRDefault="00C95162" w:rsidP="00C95162">
      <w:pPr>
        <w:rPr>
          <w:b/>
          <w:sz w:val="26"/>
          <w:szCs w:val="26"/>
        </w:rPr>
      </w:pPr>
      <w:proofErr w:type="gramStart"/>
      <w:r w:rsidRPr="00B24E0E">
        <w:rPr>
          <w:b/>
          <w:sz w:val="26"/>
          <w:szCs w:val="26"/>
        </w:rPr>
        <w:t>Gao</w:t>
      </w:r>
      <w:proofErr w:type="gramEnd"/>
      <w:r w:rsidRPr="00B24E0E">
        <w:rPr>
          <w:b/>
          <w:sz w:val="26"/>
          <w:szCs w:val="26"/>
        </w:rPr>
        <w:t>, 14</w:t>
      </w:r>
    </w:p>
    <w:p w:rsidR="00C95162" w:rsidRPr="009D6CD7" w:rsidRDefault="00C95162" w:rsidP="00C95162">
      <w:r>
        <w:t xml:space="preserve"> [Helen, reporter for Aljazeera based in Beijing, “China’s misunderstood soft power”, 12/15/13, Aljazeera, </w:t>
      </w:r>
      <w:r w:rsidRPr="00660956">
        <w:t>http://www.aljazeera.com/indepth/opinion/2013/12/china-misunderstood-soft-power-20131213132010506486.html</w:t>
      </w:r>
      <w:r>
        <w:t>]</w:t>
      </w:r>
    </w:p>
    <w:p w:rsidR="00C95162" w:rsidRPr="00E67E39" w:rsidRDefault="00C95162" w:rsidP="00C95162">
      <w:pPr>
        <w:rPr>
          <w:sz w:val="16"/>
        </w:rPr>
      </w:pPr>
      <w:r w:rsidRPr="00674A2B">
        <w:rPr>
          <w:rStyle w:val="Emphasis"/>
        </w:rPr>
        <w:t>There was a time when China had more success convincing the world that it is serious about building its "soft power"</w:t>
      </w:r>
      <w:r w:rsidRPr="00E67E39">
        <w:rPr>
          <w:sz w:val="16"/>
        </w:rPr>
        <w:t>. It opened news bureaus in prime locations in world-class metropolises, vowing to establish a global media brand that rivals BBC and Al Jazeera</w:t>
      </w:r>
      <w:r w:rsidRPr="00674A2B">
        <w:rPr>
          <w:rStyle w:val="StyleUnderline"/>
        </w:rPr>
        <w:t>. It dispatched thousands of teachers to distant continents, to staff the hundreds of government-funded Confucius Institutes that offer free Chinese-language classes to interested learners</w:t>
      </w:r>
      <w:r w:rsidRPr="00674A2B">
        <w:rPr>
          <w:rStyle w:val="Emphasis"/>
        </w:rPr>
        <w:t>. It bankrolled billion-dollar projects in Central and Southeast Asia, while helping to upgrade transportation and energy infrastructure in Africa</w:t>
      </w:r>
      <w:r w:rsidRPr="00E67E39">
        <w:rPr>
          <w:sz w:val="16"/>
        </w:rPr>
        <w:t xml:space="preserve">. These efforts are still continuing, </w:t>
      </w:r>
      <w:r w:rsidRPr="00674A2B">
        <w:rPr>
          <w:rStyle w:val="Emphasis"/>
        </w:rPr>
        <w:t>but the government's latest actions</w:t>
      </w:r>
      <w:r w:rsidRPr="00E67E39">
        <w:rPr>
          <w:sz w:val="16"/>
        </w:rPr>
        <w:t xml:space="preserve">, against foreign media outlets, </w:t>
      </w:r>
      <w:r w:rsidRPr="00674A2B">
        <w:rPr>
          <w:rStyle w:val="Emphasis"/>
        </w:rPr>
        <w:t>seem to be the strongest indicator yet of shifting priorities in its dealing with the world.</w:t>
      </w:r>
      <w:r w:rsidRPr="00E67E39">
        <w:rPr>
          <w:sz w:val="16"/>
        </w:rPr>
        <w:t xml:space="preserve"> In November, it denied a visa to American journalist Paul Mooney, who became the second correspondent, after Melissa Chan of Al Jazeera, to be forced out of the country in the past two years. Later in the month, it conducted unannounced inspections of Bloomberg's bureaus in Beijing and Shanghai, after media reports that Bloomberg spiked a story on the financial ties between a Chinese billionaire and government officials. Most recently, there is growing concern among two dozens of reporters at Bloomberg and the New York Times, that they might not receive visas from the Chinese government in time to continue their work in China next year. Such </w:t>
      </w:r>
      <w:r w:rsidRPr="00674A2B">
        <w:rPr>
          <w:rStyle w:val="Emphasis"/>
        </w:rPr>
        <w:t>steps taken by the government, to punish foreign media for their China coverage, have raised international concern. They prompted US Vice President Joe Biden to warn of a possible American retaliation on his recent visit to China</w:t>
      </w:r>
      <w:r w:rsidRPr="00E67E39">
        <w:rPr>
          <w:sz w:val="16"/>
        </w:rPr>
        <w:t xml:space="preserve">. Moreover, </w:t>
      </w:r>
      <w:r w:rsidRPr="00674A2B">
        <w:rPr>
          <w:rStyle w:val="Emphasis"/>
        </w:rPr>
        <w:t>China's unrelenting attitude, Western observers argue, suggests that it is "losing interest in soft power"</w:t>
      </w:r>
      <w:r w:rsidRPr="00E67E39">
        <w:rPr>
          <w:sz w:val="16"/>
        </w:rPr>
        <w:t xml:space="preserve">. When the government confronts discourses it considers too threatening, it decides, as Evan </w:t>
      </w:r>
      <w:proofErr w:type="spellStart"/>
      <w:r w:rsidRPr="00E67E39">
        <w:rPr>
          <w:sz w:val="16"/>
        </w:rPr>
        <w:t>Osnos</w:t>
      </w:r>
      <w:proofErr w:type="spellEnd"/>
      <w:r w:rsidRPr="00E67E39">
        <w:rPr>
          <w:sz w:val="16"/>
        </w:rPr>
        <w:t xml:space="preserve"> in the New Yorker put it, that "being liked is less important than simply surviving." </w:t>
      </w:r>
    </w:p>
    <w:p w:rsidR="00144B87" w:rsidRPr="00144B87" w:rsidRDefault="00144B87" w:rsidP="00E2021A">
      <w:pPr>
        <w:pStyle w:val="Heading4"/>
      </w:pPr>
      <w:r>
        <w:t xml:space="preserve">Can’t garner trust – military </w:t>
      </w:r>
      <w:proofErr w:type="spellStart"/>
      <w:r>
        <w:t>opperations</w:t>
      </w:r>
      <w:proofErr w:type="spellEnd"/>
    </w:p>
    <w:p w:rsidR="00144B87" w:rsidRPr="00144B87" w:rsidRDefault="00144B87" w:rsidP="00144B87">
      <w:pPr>
        <w:rPr>
          <w:rStyle w:val="Style13ptBold"/>
        </w:rPr>
      </w:pPr>
      <w:proofErr w:type="spellStart"/>
      <w:r w:rsidRPr="00144B87">
        <w:rPr>
          <w:rStyle w:val="Style13ptBold"/>
        </w:rPr>
        <w:t>Heydarian</w:t>
      </w:r>
      <w:proofErr w:type="spellEnd"/>
      <w:r w:rsidRPr="00144B87">
        <w:rPr>
          <w:rStyle w:val="Style13ptBold"/>
        </w:rPr>
        <w:t>, 4/12</w:t>
      </w:r>
      <w:r w:rsidRPr="00144B87">
        <w:rPr>
          <w:rStyle w:val="Style13ptBold"/>
          <w:b w:val="0"/>
        </w:rPr>
        <w:t>/14</w:t>
      </w:r>
    </w:p>
    <w:p w:rsidR="00144B87" w:rsidRDefault="00144B87" w:rsidP="00144B87">
      <w:r w:rsidRPr="00C1733D">
        <w:t xml:space="preserve">{Richard </w:t>
      </w:r>
      <w:proofErr w:type="spellStart"/>
      <w:r w:rsidRPr="00C1733D">
        <w:t>Javad</w:t>
      </w:r>
      <w:proofErr w:type="spellEnd"/>
      <w:r w:rsidRPr="00C1733D">
        <w:t xml:space="preserve">, specialist on Asian geopolitical/ economic affairs for </w:t>
      </w:r>
      <w:proofErr w:type="spellStart"/>
      <w:r w:rsidRPr="00C1733D">
        <w:t>Aljazeera</w:t>
      </w:r>
      <w:proofErr w:type="gramStart"/>
      <w:r w:rsidRPr="00C1733D">
        <w:t>,</w:t>
      </w:r>
      <w:r>
        <w:t>“</w:t>
      </w:r>
      <w:proofErr w:type="gramEnd"/>
      <w:r>
        <w:t>The</w:t>
      </w:r>
      <w:proofErr w:type="spellEnd"/>
      <w:r>
        <w:t xml:space="preserve"> end of China's soft power?” </w:t>
      </w:r>
      <w:r w:rsidRPr="00C1733D">
        <w:t xml:space="preserve"> </w:t>
      </w:r>
      <w:r>
        <w:t xml:space="preserve">4/12/14, Aljazeera, </w:t>
      </w:r>
      <w:hyperlink r:id="rId45" w:history="1">
        <w:r w:rsidRPr="00AB0461">
          <w:rPr>
            <w:rStyle w:val="Hyperlink"/>
          </w:rPr>
          <w:t>http://www.aljazeera.com/indepth/opinion/2014/04/end-china-soft-power-japan-terr-201441014352559758.html</w:t>
        </w:r>
      </w:hyperlink>
      <w:r>
        <w:t>}</w:t>
      </w:r>
    </w:p>
    <w:p w:rsidR="00144B87" w:rsidRDefault="00144B87" w:rsidP="00144B87">
      <w:pPr>
        <w:rPr>
          <w:rStyle w:val="StyleUnderline"/>
        </w:rPr>
      </w:pPr>
      <w:r w:rsidRPr="00E67E39">
        <w:rPr>
          <w:sz w:val="16"/>
        </w:rPr>
        <w:t xml:space="preserve">"Will China invade its neighbors?" This is a question I tend to be bombarded with whenever I present lectures or attend talks on East Asian affairs. From Tehran to Tokyo, one can sense the growing anxiety towards China's international influence. </w:t>
      </w:r>
      <w:r w:rsidRPr="00156096">
        <w:rPr>
          <w:rStyle w:val="StyleUnderline"/>
        </w:rPr>
        <w:t>People are beginning to pay</w:t>
      </w:r>
      <w:r w:rsidRPr="00C1733D">
        <w:rPr>
          <w:rStyle w:val="Emphasis"/>
        </w:rPr>
        <w:t xml:space="preserve"> more attention to China's military budget than its trade and investment relations with the developing world</w:t>
      </w:r>
      <w:r w:rsidRPr="00E67E39">
        <w:rPr>
          <w:sz w:val="16"/>
        </w:rPr>
        <w:t xml:space="preserve">. In sanctions-hit Iran, many merchants have been complaining about China's allegedly opportunistic business practices, while industrialists and consumers have raised concerns over the macroeconomic and safety implications of cheap imports from China. </w:t>
      </w:r>
      <w:r w:rsidRPr="00156096">
        <w:rPr>
          <w:rStyle w:val="StyleUnderline"/>
        </w:rPr>
        <w:t>In Japan,</w:t>
      </w:r>
      <w:r w:rsidRPr="00C1733D">
        <w:rPr>
          <w:rStyle w:val="Emphasis"/>
        </w:rPr>
        <w:t xml:space="preserve"> many are worried</w:t>
      </w:r>
      <w:r w:rsidRPr="00156096">
        <w:rPr>
          <w:rStyle w:val="StyleUnderline"/>
        </w:rPr>
        <w:t xml:space="preserve"> about their country's ability to defend itself against a rising China, with the ongoing dispute in the East China Sea</w:t>
      </w:r>
      <w:r w:rsidRPr="00C1733D">
        <w:rPr>
          <w:rStyle w:val="Emphasis"/>
        </w:rPr>
        <w:t xml:space="preserve"> sparking a national debate </w:t>
      </w:r>
      <w:r w:rsidRPr="00156096">
        <w:rPr>
          <w:rStyle w:val="StyleUnderline"/>
        </w:rPr>
        <w:t xml:space="preserve">over the proposed revision of Japan's post-War pacifist constitution. In countries such as the Philippines, popular views towards China have turned </w:t>
      </w:r>
      <w:r w:rsidRPr="00C1733D">
        <w:rPr>
          <w:rStyle w:val="Emphasis"/>
        </w:rPr>
        <w:t xml:space="preserve">dramatically negative, </w:t>
      </w:r>
      <w:r w:rsidRPr="00156096">
        <w:rPr>
          <w:rStyle w:val="StyleUnderline"/>
        </w:rPr>
        <w:t>particularly due to the</w:t>
      </w:r>
      <w:r w:rsidRPr="00C1733D">
        <w:rPr>
          <w:rStyle w:val="Emphasis"/>
        </w:rPr>
        <w:t xml:space="preserve"> ongoing maritime disputes in the South China Sea.</w:t>
      </w:r>
      <w:r w:rsidRPr="00E67E39">
        <w:rPr>
          <w:sz w:val="16"/>
        </w:rPr>
        <w:t xml:space="preserve"> Worryingly, the antipathy towards China has assumed even an ideological </w:t>
      </w:r>
      <w:proofErr w:type="spellStart"/>
      <w:r w:rsidRPr="00E67E39">
        <w:rPr>
          <w:sz w:val="16"/>
        </w:rPr>
        <w:t>colour</w:t>
      </w:r>
      <w:proofErr w:type="spellEnd"/>
      <w:r w:rsidRPr="00E67E39">
        <w:rPr>
          <w:sz w:val="16"/>
        </w:rPr>
        <w:t xml:space="preserve">, with many Filipinos - including some top-level officials I have come across - rehashing Cold War paranoia </w:t>
      </w:r>
      <w:proofErr w:type="spellStart"/>
      <w:r w:rsidRPr="00E67E39">
        <w:rPr>
          <w:sz w:val="16"/>
        </w:rPr>
        <w:t>vis</w:t>
      </w:r>
      <w:proofErr w:type="spellEnd"/>
      <w:r w:rsidRPr="00E67E39">
        <w:rPr>
          <w:sz w:val="16"/>
        </w:rPr>
        <w:t>-a-</w:t>
      </w:r>
      <w:proofErr w:type="spellStart"/>
      <w:r w:rsidRPr="00E67E39">
        <w:rPr>
          <w:sz w:val="16"/>
        </w:rPr>
        <w:t>vis</w:t>
      </w:r>
      <w:proofErr w:type="spellEnd"/>
      <w:r w:rsidRPr="00E67E39">
        <w:rPr>
          <w:sz w:val="16"/>
        </w:rPr>
        <w:t xml:space="preserve"> communist countries</w:t>
      </w:r>
      <w:r w:rsidRPr="00156096">
        <w:rPr>
          <w:rStyle w:val="StyleUnderline"/>
        </w:rPr>
        <w:t xml:space="preserve">. In fellow communist countries such as Vietnam, China is increasingly seen in </w:t>
      </w:r>
      <w:r w:rsidRPr="00F101B3">
        <w:rPr>
          <w:rStyle w:val="Emphasis"/>
        </w:rPr>
        <w:t>pejoratively historical terms</w:t>
      </w:r>
      <w:r w:rsidRPr="00156096">
        <w:rPr>
          <w:rStyle w:val="StyleUnderline"/>
        </w:rPr>
        <w:t>: as an aggressive imperial power to the north.</w:t>
      </w:r>
    </w:p>
    <w:p w:rsidR="00860917" w:rsidRDefault="00860917" w:rsidP="00860917">
      <w:pPr>
        <w:pStyle w:val="Heading3"/>
      </w:pPr>
      <w:proofErr w:type="spellStart"/>
      <w:r>
        <w:lastRenderedPageBreak/>
        <w:t>Extn</w:t>
      </w:r>
      <w:proofErr w:type="spellEnd"/>
      <w:r>
        <w:t xml:space="preserve"> – Heg Bad – Crowds </w:t>
      </w:r>
      <w:proofErr w:type="gramStart"/>
      <w:r>
        <w:t>Out</w:t>
      </w:r>
      <w:proofErr w:type="gramEnd"/>
      <w:r>
        <w:t xml:space="preserve"> US</w:t>
      </w:r>
    </w:p>
    <w:p w:rsidR="00860917" w:rsidRPr="008E7D36" w:rsidRDefault="00860917" w:rsidP="00860917">
      <w:pPr>
        <w:pStyle w:val="Heading4"/>
      </w:pPr>
      <w:r>
        <w:t>Even if Chinese Heg is good, the shift causes transitions that lead to global wars</w:t>
      </w:r>
    </w:p>
    <w:p w:rsidR="00860917" w:rsidRPr="00E90866" w:rsidRDefault="00860917" w:rsidP="00860917">
      <w:r w:rsidRPr="00F83E63">
        <w:rPr>
          <w:rStyle w:val="Style13ptBold"/>
        </w:rPr>
        <w:t>Khanna, ’09</w:t>
      </w:r>
      <w:r w:rsidRPr="00E90866">
        <w:t xml:space="preserve"> – Director of the Global Governance Initiative at the New America Foundation (</w:t>
      </w:r>
      <w:proofErr w:type="spellStart"/>
      <w:r w:rsidRPr="00E90866">
        <w:t>Parag</w:t>
      </w:r>
      <w:proofErr w:type="spellEnd"/>
      <w:r w:rsidRPr="00E90866">
        <w:t xml:space="preserve">, The second world: how emerging powers are redefining global competition in the twenty-first century, p. 337-338) </w:t>
      </w:r>
    </w:p>
    <w:p w:rsidR="00860917" w:rsidRDefault="00860917" w:rsidP="00860917">
      <w:pPr>
        <w:rPr>
          <w:rStyle w:val="StyleUnderline"/>
          <w:sz w:val="16"/>
          <w:szCs w:val="20"/>
        </w:rPr>
      </w:pPr>
    </w:p>
    <w:p w:rsidR="00860917" w:rsidRDefault="00860917" w:rsidP="00860917">
      <w:pPr>
        <w:rPr>
          <w:rStyle w:val="StyleUnderline"/>
        </w:rPr>
      </w:pPr>
      <w:r w:rsidRPr="00E90866">
        <w:rPr>
          <w:sz w:val="16"/>
        </w:rPr>
        <w:t>Even this scenario is optimistic, for superpowers are by definition willing to encroach on the turf of others—changing the world map in the process.  Much as in geology, such tectonic shifts always result in earthquakes, particularly as rising powers tread on the entrenched position of the reigning hegemon.56</w:t>
      </w:r>
      <w:r w:rsidRPr="00F83E63">
        <w:rPr>
          <w:rStyle w:val="StyleUnderline"/>
        </w:rPr>
        <w:t xml:space="preserve">  The sole exception was the twentieth century Anglo-American transition in which Great Britain and the United States were allies and shared a common culture—and even that took two world wars to complete.57 As the relative levels of power of the three superpowers draw closer, the temptation of the number-two to preemptively knock out the king on the hill grows, as does the lead power’s incentive to preventatively attack and weaken its ascending rival before being eclipsed</w:t>
      </w:r>
      <w:r w:rsidRPr="008E7D36">
        <w:rPr>
          <w:rStyle w:val="StyleUnderline"/>
          <w:sz w:val="16"/>
          <w:szCs w:val="20"/>
        </w:rPr>
        <w:t>.</w:t>
      </w:r>
      <w:r w:rsidRPr="00E90866">
        <w:rPr>
          <w:sz w:val="16"/>
        </w:rPr>
        <w:t>58  David Hume wrote, “It is not a great disproportion between ourselves and others which produces envy, but on the contrary, a proximity.”</w:t>
      </w:r>
      <w:proofErr w:type="gramStart"/>
      <w:r w:rsidRPr="00E90866">
        <w:rPr>
          <w:sz w:val="16"/>
        </w:rPr>
        <w:t>59  While</w:t>
      </w:r>
      <w:proofErr w:type="gramEnd"/>
      <w:r w:rsidRPr="00E90866">
        <w:rPr>
          <w:sz w:val="16"/>
        </w:rPr>
        <w:t xml:space="preserve"> the density of contacts among the three superpowers makes the creation of a society of states more possible than ever—all the foreign ministers have one </w:t>
      </w:r>
      <w:proofErr w:type="spellStart"/>
      <w:r w:rsidRPr="00E90866">
        <w:rPr>
          <w:sz w:val="16"/>
        </w:rPr>
        <w:t>anothers</w:t>
      </w:r>
      <w:proofErr w:type="spellEnd"/>
      <w:r w:rsidRPr="00E90866">
        <w:rPr>
          <w:sz w:val="16"/>
        </w:rPr>
        <w:t xml:space="preserve">’ mobile phone numbers—the deep differences in interests among the three make forging a “culture of peace” more challenging than ever.60  China seas, </w:t>
      </w:r>
      <w:proofErr w:type="spellStart"/>
      <w:r w:rsidRPr="00E90866">
        <w:rPr>
          <w:sz w:val="16"/>
        </w:rPr>
        <w:t>hyperterrorism</w:t>
      </w:r>
      <w:proofErr w:type="spellEnd"/>
      <w:r w:rsidRPr="00E90866">
        <w:rPr>
          <w:sz w:val="16"/>
        </w:rPr>
        <w:t xml:space="preserve"> with nuclear weapons, an attack in the Gulf of Aden or the Straits of Malacca.</w:t>
      </w:r>
      <w:r w:rsidRPr="008E7D36">
        <w:rPr>
          <w:rStyle w:val="StyleUnderline"/>
          <w:sz w:val="16"/>
          <w:szCs w:val="20"/>
        </w:rPr>
        <w:t xml:space="preserve">  </w:t>
      </w:r>
      <w:r w:rsidRPr="00F83E63">
        <w:rPr>
          <w:rStyle w:val="StyleUnderline"/>
        </w:rPr>
        <w:t>The uncertain alignments of lesser but still substantial powers such as Russia, Japan, and India could also cause escalation.  Furthermore, America’s foreign lenders could pull the plug to undermine its grand strategy, sparking economic turmoil, political acrimony, and military tension.  War brings profit to the military-industrial complex and is always supported by the large patriotic camps on all sides.</w:t>
      </w:r>
      <w:r w:rsidRPr="008E7D36">
        <w:rPr>
          <w:rStyle w:val="StyleUnderline"/>
          <w:sz w:val="16"/>
          <w:szCs w:val="20"/>
        </w:rPr>
        <w:t xml:space="preserve">  </w:t>
      </w:r>
      <w:r w:rsidRPr="00E90866">
        <w:rPr>
          <w:sz w:val="16"/>
        </w:rPr>
        <w:t xml:space="preserve">Yet the notion of a Sino-U.S. rivalry to lead the world is also premature and simplistic, for in the event of their conflict, </w:t>
      </w:r>
      <w:smartTag w:uri="urn:schemas-microsoft-com:office:smarttags" w:element="place">
        <w:r w:rsidRPr="00E90866">
          <w:rPr>
            <w:sz w:val="16"/>
          </w:rPr>
          <w:t>Europe</w:t>
        </w:r>
      </w:smartTag>
      <w:r w:rsidRPr="00E90866">
        <w:rPr>
          <w:sz w:val="16"/>
        </w:rPr>
        <w:t xml:space="preserve"> would be the winner, as capital would flee to its sanctuaries.   These great tensions are being played out in the world today, as each superpower strives to attain the most advantageous position for itself, while none are powerful enough to dictate the system by itself.</w:t>
      </w:r>
      <w:r w:rsidRPr="008E7D36">
        <w:rPr>
          <w:rStyle w:val="StyleUnderline"/>
          <w:sz w:val="16"/>
          <w:szCs w:val="20"/>
        </w:rPr>
        <w:t xml:space="preserve">  </w:t>
      </w:r>
      <w:r w:rsidRPr="008E7D36">
        <w:rPr>
          <w:rStyle w:val="StyleUnderline"/>
          <w:szCs w:val="20"/>
        </w:rPr>
        <w:t>G</w:t>
      </w:r>
      <w:r w:rsidRPr="00F83E63">
        <w:rPr>
          <w:rStyle w:val="StyleUnderline"/>
        </w:rPr>
        <w:t>lobal stability thus hangs between the bookends Raymond Aron identified as “peace by law” and “peace by empire,”</w:t>
      </w:r>
      <w:r w:rsidRPr="008E7D36">
        <w:rPr>
          <w:rStyle w:val="StyleUnderline"/>
          <w:sz w:val="16"/>
          <w:szCs w:val="20"/>
        </w:rPr>
        <w:t xml:space="preserve"> </w:t>
      </w:r>
      <w:r w:rsidRPr="00E90866">
        <w:rPr>
          <w:sz w:val="16"/>
        </w:rPr>
        <w:t xml:space="preserve">the former toothless and the latter prone to excess.61  Historically, successive iterations of balance of power and collective security doctrines have evolved from justifying war for strategic advantage into building systems to avoid it, with the post-Napoleonic “Concert of Europe” as the first of the modern era.62  Because it followed rules, it was itself something of a societal system.*  Even where these attempts at creating a stable world order have failed—including the League of Nations after World War I—systemic learning takes place in which states (particularly democracies) internalize the lessons of the past into their institutions to prevent history from repeating itself.63  Toynbee too viewed history as progressive rather than purely cyclical, a wheel that not only turns around and around but also moves forward such that Civilization (with a big C) could become civilized.64  But did he “give too much credit to time’s arrows and not enough to time’s cycle”?65 </w:t>
      </w:r>
      <w:r w:rsidRPr="00F83E63">
        <w:rPr>
          <w:rStyle w:val="StyleUnderline"/>
        </w:rPr>
        <w:t>Empires and superpowers usually promise peace but bring wars.66  The time to recognize the current revolutionary situation is now—before the next world war.67</w:t>
      </w:r>
    </w:p>
    <w:p w:rsidR="00860917" w:rsidRPr="00860917" w:rsidRDefault="00860917" w:rsidP="00860917">
      <w:pPr>
        <w:pStyle w:val="Heading4"/>
      </w:pPr>
      <w:r w:rsidRPr="00860917">
        <w:t xml:space="preserve">That said, US still is key </w:t>
      </w:r>
      <w:r>
        <w:t>–</w:t>
      </w:r>
      <w:r w:rsidRPr="00860917">
        <w:t xml:space="preserve"> Heg prevents great power wars, regional instability and </w:t>
      </w:r>
      <w:proofErr w:type="spellStart"/>
      <w:r w:rsidRPr="00860917">
        <w:t>prolif</w:t>
      </w:r>
      <w:proofErr w:type="spellEnd"/>
    </w:p>
    <w:p w:rsidR="00860917" w:rsidRDefault="00860917" w:rsidP="00860917">
      <w:r>
        <w:t>-provides leverage for de-escalation</w:t>
      </w:r>
    </w:p>
    <w:p w:rsidR="00860917" w:rsidRDefault="00860917" w:rsidP="00860917">
      <w:r>
        <w:t>-creates alliances</w:t>
      </w:r>
    </w:p>
    <w:p w:rsidR="00860917" w:rsidRDefault="00860917" w:rsidP="00860917">
      <w:r>
        <w:t xml:space="preserve">-bolsters deterrence </w:t>
      </w:r>
    </w:p>
    <w:p w:rsidR="00860917" w:rsidRPr="00005190" w:rsidRDefault="00860917" w:rsidP="00860917">
      <w:r>
        <w:t>-checks anarchy</w:t>
      </w:r>
    </w:p>
    <w:p w:rsidR="00860917" w:rsidRPr="00626EBF" w:rsidRDefault="00860917" w:rsidP="00860917">
      <w:pPr>
        <w:rPr>
          <w:rStyle w:val="Style13ptBold"/>
        </w:rPr>
      </w:pPr>
      <w:r w:rsidRPr="00626EBF">
        <w:rPr>
          <w:rStyle w:val="Style13ptBold"/>
        </w:rPr>
        <w:t>Brooks 13</w:t>
      </w:r>
    </w:p>
    <w:p w:rsidR="00860917" w:rsidRPr="00626EBF" w:rsidRDefault="00860917" w:rsidP="00860917">
      <w:r w:rsidRPr="00626EBF">
        <w:t xml:space="preserve">[Stephen, Associate Professor of Government (Dartmouth), M.A., M.Phil., Ph.D., Political Science (Yale), written in collaboration with </w:t>
      </w:r>
      <w:proofErr w:type="spellStart"/>
      <w:r w:rsidRPr="00626EBF">
        <w:t>Ikenberry</w:t>
      </w:r>
      <w:proofErr w:type="spellEnd"/>
      <w:r w:rsidRPr="00626EBF">
        <w:t xml:space="preserve"> and </w:t>
      </w:r>
      <w:proofErr w:type="spellStart"/>
      <w:r w:rsidRPr="00626EBF">
        <w:t>Wohlforth</w:t>
      </w:r>
      <w:proofErr w:type="spellEnd"/>
      <w:r w:rsidRPr="00626EBF">
        <w:t xml:space="preserve">, </w:t>
      </w:r>
      <w:r w:rsidRPr="00626EBF">
        <w:br/>
        <w:t xml:space="preserve">“Don’t Come Home America: the Case Against Retrenchment, International Security, Vol. 37, No. 3 (Winter 2012/13), pp. 7–51, </w:t>
      </w:r>
      <w:hyperlink r:id="rId46" w:history="1">
        <w:r w:rsidRPr="00626EBF">
          <w:rPr>
            <w:rStyle w:val="Hyperlink"/>
          </w:rPr>
          <w:t>http://belfercenter.ksg.harvard.edu/files/IS3703_Brooks%20Wohlforth%20Ikenberry.pdf</w:t>
        </w:r>
      </w:hyperlink>
      <w:r w:rsidRPr="00626EBF">
        <w:t>]</w:t>
      </w:r>
    </w:p>
    <w:p w:rsidR="00860917" w:rsidRPr="00440AD4" w:rsidRDefault="00860917" w:rsidP="00860917"/>
    <w:p w:rsidR="00860917" w:rsidRPr="00E7313E" w:rsidRDefault="00860917" w:rsidP="00860917">
      <w:pPr>
        <w:rPr>
          <w:u w:val="single"/>
        </w:rPr>
      </w:pPr>
      <w:r w:rsidRPr="00005190">
        <w:rPr>
          <w:sz w:val="16"/>
        </w:rPr>
        <w:t xml:space="preserve">A core premise of </w:t>
      </w:r>
      <w:r w:rsidRPr="00005190">
        <w:rPr>
          <w:rStyle w:val="StyleUnderline"/>
        </w:rPr>
        <w:t>deep engagement</w:t>
      </w:r>
      <w:r w:rsidRPr="00005190">
        <w:rPr>
          <w:sz w:val="16"/>
        </w:rPr>
        <w:t xml:space="preserve"> is that it </w:t>
      </w:r>
      <w:r w:rsidRPr="00005190">
        <w:rPr>
          <w:rStyle w:val="StyleUnderline"/>
        </w:rPr>
        <w:t xml:space="preserve">prevents the emergence of a </w:t>
      </w:r>
      <w:r w:rsidRPr="00005190">
        <w:rPr>
          <w:rStyle w:val="Emphasis"/>
        </w:rPr>
        <w:t>far more dangerous</w:t>
      </w:r>
      <w:r w:rsidRPr="00005190">
        <w:rPr>
          <w:rStyle w:val="StyleUnderline"/>
        </w:rPr>
        <w:t xml:space="preserve"> global security environment</w:t>
      </w:r>
      <w:r w:rsidRPr="00005190">
        <w:rPr>
          <w:sz w:val="16"/>
        </w:rPr>
        <w:t xml:space="preserve">. For one thing, as noted above, the United States’ </w:t>
      </w:r>
      <w:r w:rsidRPr="00005190">
        <w:rPr>
          <w:rStyle w:val="StyleUnderline"/>
        </w:rPr>
        <w:t>overseas presence gives</w:t>
      </w:r>
      <w:r w:rsidRPr="00005190">
        <w:rPr>
          <w:sz w:val="16"/>
        </w:rPr>
        <w:t xml:space="preserve"> it the </w:t>
      </w:r>
      <w:r w:rsidRPr="00005190">
        <w:rPr>
          <w:rStyle w:val="StyleUnderline"/>
        </w:rPr>
        <w:t xml:space="preserve">leverage to </w:t>
      </w:r>
      <w:r w:rsidRPr="00005190">
        <w:rPr>
          <w:rStyle w:val="Emphasis"/>
        </w:rPr>
        <w:lastRenderedPageBreak/>
        <w:t>restrain partners</w:t>
      </w:r>
      <w:r w:rsidRPr="00005190">
        <w:rPr>
          <w:rStyle w:val="StyleUnderline"/>
        </w:rPr>
        <w:t xml:space="preserve"> from taking provocative action</w:t>
      </w:r>
      <w:r w:rsidRPr="00005190">
        <w:rPr>
          <w:sz w:val="16"/>
        </w:rPr>
        <w:t xml:space="preserve">. Perhaps more important, </w:t>
      </w:r>
      <w:r w:rsidRPr="00005190">
        <w:rPr>
          <w:rStyle w:val="StyleUnderline"/>
        </w:rPr>
        <w:t xml:space="preserve">its core alliance commitments </w:t>
      </w:r>
      <w:r w:rsidRPr="00005190">
        <w:rPr>
          <w:rStyle w:val="Emphasis"/>
        </w:rPr>
        <w:t>also deter states</w:t>
      </w:r>
      <w:r w:rsidRPr="00005190">
        <w:rPr>
          <w:rStyle w:val="StyleUnderline"/>
        </w:rPr>
        <w:t xml:space="preserve"> with aspirations to regional hegemony from contemplating expansion and make its partners </w:t>
      </w:r>
      <w:r w:rsidRPr="00005190">
        <w:rPr>
          <w:rStyle w:val="Emphasis"/>
        </w:rPr>
        <w:t>more secure</w:t>
      </w:r>
      <w:r w:rsidRPr="00005190">
        <w:rPr>
          <w:rStyle w:val="StyleUnderline"/>
        </w:rPr>
        <w:t>, reducing their incentive to adopt solutions</w:t>
      </w:r>
      <w:r w:rsidRPr="00005190">
        <w:rPr>
          <w:sz w:val="16"/>
        </w:rPr>
        <w:t xml:space="preserve"> to their security problems </w:t>
      </w:r>
      <w:r w:rsidRPr="00005190">
        <w:rPr>
          <w:rStyle w:val="StyleUnderline"/>
        </w:rPr>
        <w:t>that threaten others and thus stoke security dilemmas</w:t>
      </w:r>
      <w:r w:rsidRPr="00005190">
        <w:rPr>
          <w:sz w:val="16"/>
        </w:rPr>
        <w:t xml:space="preserve">. The contention that engaged </w:t>
      </w:r>
      <w:r w:rsidRPr="00005190">
        <w:rPr>
          <w:rStyle w:val="StyleUnderline"/>
        </w:rPr>
        <w:t xml:space="preserve">U.S. power </w:t>
      </w:r>
      <w:r w:rsidRPr="00005190">
        <w:rPr>
          <w:rStyle w:val="Emphasis"/>
        </w:rPr>
        <w:t>dampens the baleful effects</w:t>
      </w:r>
      <w:r w:rsidRPr="00005190">
        <w:rPr>
          <w:rStyle w:val="StyleUnderline"/>
        </w:rPr>
        <w:t xml:space="preserve"> of anarchy</w:t>
      </w:r>
      <w:r w:rsidRPr="00005190">
        <w:rPr>
          <w:sz w:val="16"/>
        </w:rPr>
        <w:t xml:space="preserve"> is consistent with influential variants of realist theory. Indeed, arguably </w:t>
      </w:r>
      <w:r w:rsidRPr="00005190">
        <w:rPr>
          <w:rStyle w:val="StyleUnderline"/>
        </w:rPr>
        <w:t xml:space="preserve">the </w:t>
      </w:r>
      <w:r w:rsidRPr="00005190">
        <w:rPr>
          <w:rStyle w:val="Emphasis"/>
        </w:rPr>
        <w:t>scariest portrayal</w:t>
      </w:r>
      <w:r w:rsidRPr="00005190">
        <w:rPr>
          <w:rStyle w:val="StyleUnderline"/>
        </w:rPr>
        <w:t xml:space="preserve"> of the war-prone world</w:t>
      </w:r>
      <w:r w:rsidRPr="00005190">
        <w:rPr>
          <w:sz w:val="16"/>
        </w:rPr>
        <w:t xml:space="preserve"> that would </w:t>
      </w:r>
      <w:r w:rsidRPr="00005190">
        <w:rPr>
          <w:rStyle w:val="StyleUnderline"/>
        </w:rPr>
        <w:t xml:space="preserve">emerge </w:t>
      </w:r>
      <w:r w:rsidRPr="00005190">
        <w:rPr>
          <w:rStyle w:val="Emphasis"/>
        </w:rPr>
        <w:t>absent the “American Pacifier</w:t>
      </w:r>
      <w:r w:rsidRPr="00005190">
        <w:rPr>
          <w:sz w:val="16"/>
        </w:rPr>
        <w:t xml:space="preserve">” is provided in the works of John </w:t>
      </w:r>
      <w:r w:rsidRPr="00005190">
        <w:rPr>
          <w:rStyle w:val="StyleUnderline"/>
        </w:rPr>
        <w:t>Mearsheimer</w:t>
      </w:r>
      <w:r w:rsidRPr="00005190">
        <w:rPr>
          <w:sz w:val="16"/>
        </w:rPr>
        <w:t xml:space="preserve">, who </w:t>
      </w:r>
      <w:r w:rsidRPr="00005190">
        <w:rPr>
          <w:rStyle w:val="StyleUnderline"/>
        </w:rPr>
        <w:t xml:space="preserve">forecasts </w:t>
      </w:r>
      <w:r w:rsidRPr="00005190">
        <w:rPr>
          <w:rStyle w:val="Emphasis"/>
        </w:rPr>
        <w:t>dangerous multipolar regions</w:t>
      </w:r>
      <w:r w:rsidRPr="00005190">
        <w:rPr>
          <w:rStyle w:val="StyleUnderline"/>
        </w:rPr>
        <w:t xml:space="preserve"> replete with security competition, arms races, nuclear proliferation and associated preventive war temptations, regional rivalries, and even runs at regional hegemony and full-scale </w:t>
      </w:r>
      <w:r w:rsidRPr="00005190">
        <w:rPr>
          <w:rStyle w:val="Emphasis"/>
        </w:rPr>
        <w:t>great power war</w:t>
      </w:r>
      <w:r w:rsidRPr="00005190">
        <w:rPr>
          <w:rStyle w:val="StyleUnderline"/>
        </w:rPr>
        <w:t>.</w:t>
      </w:r>
    </w:p>
    <w:p w:rsidR="00E7313E" w:rsidRDefault="00E7313E" w:rsidP="00E7313E">
      <w:pPr>
        <w:pStyle w:val="Heading4"/>
      </w:pPr>
      <w:r>
        <w:t>Global nuclear war</w:t>
      </w:r>
    </w:p>
    <w:p w:rsidR="00E7313E" w:rsidRDefault="00E7313E" w:rsidP="00E7313E">
      <w:r w:rsidRPr="00367E1F">
        <w:rPr>
          <w:rStyle w:val="Style13ptBold"/>
        </w:rPr>
        <w:t>Brooks 13</w:t>
      </w:r>
      <w:r>
        <w:t xml:space="preserve"> – Stephen G., Associate Professor of Government at Dartmouth College, G. John </w:t>
      </w:r>
      <w:proofErr w:type="spellStart"/>
      <w:r>
        <w:t>ikenberry</w:t>
      </w:r>
      <w:proofErr w:type="spellEnd"/>
      <w:r>
        <w:t xml:space="preserve">, Albert G. Milbank Professor of Politics and International Affairs at Princeton University and Global Eminence Scholar at Kyung </w:t>
      </w:r>
      <w:proofErr w:type="spellStart"/>
      <w:r>
        <w:t>Hee</w:t>
      </w:r>
      <w:proofErr w:type="spellEnd"/>
      <w:r>
        <w:t xml:space="preserve"> University in Seoul and William C. </w:t>
      </w:r>
      <w:proofErr w:type="spellStart"/>
      <w:r>
        <w:t>Wohlforth</w:t>
      </w:r>
      <w:proofErr w:type="spellEnd"/>
      <w:r>
        <w:t>, Professor of Government at Dartmouth College, “Lean Forward”, Foreign Affairs, January / February, 92(1)</w:t>
      </w:r>
    </w:p>
    <w:p w:rsidR="00E7313E" w:rsidRDefault="00E7313E" w:rsidP="00E7313E"/>
    <w:p w:rsidR="00860917" w:rsidRPr="00E7313E" w:rsidRDefault="00E7313E" w:rsidP="00860917">
      <w:pPr>
        <w:rPr>
          <w:sz w:val="10"/>
        </w:rPr>
      </w:pPr>
      <w:r w:rsidRPr="00F428D9">
        <w:rPr>
          <w:sz w:val="10"/>
        </w:rPr>
        <w:t xml:space="preserve">They are wrong. In making their case, </w:t>
      </w:r>
      <w:r w:rsidRPr="001D4E8A">
        <w:rPr>
          <w:rStyle w:val="StyleUnderline"/>
        </w:rPr>
        <w:t>advocates of retrenchment overstate</w:t>
      </w:r>
      <w:r w:rsidRPr="00F428D9">
        <w:rPr>
          <w:sz w:val="10"/>
        </w:rPr>
        <w:t xml:space="preserve"> the </w:t>
      </w:r>
      <w:r w:rsidRPr="001D4E8A">
        <w:rPr>
          <w:rStyle w:val="StyleUnderline"/>
        </w:rPr>
        <w:t>costs</w:t>
      </w:r>
      <w:r w:rsidRPr="00F428D9">
        <w:rPr>
          <w:sz w:val="10"/>
        </w:rPr>
        <w:t xml:space="preserve"> of the current grand strategy </w:t>
      </w:r>
      <w:r w:rsidRPr="001D4E8A">
        <w:rPr>
          <w:rStyle w:val="StyleUnderline"/>
        </w:rPr>
        <w:t>and understate</w:t>
      </w:r>
      <w:r w:rsidRPr="00F428D9">
        <w:rPr>
          <w:sz w:val="10"/>
        </w:rPr>
        <w:t xml:space="preserve"> its </w:t>
      </w:r>
      <w:r w:rsidRPr="001D4E8A">
        <w:rPr>
          <w:rStyle w:val="StyleUnderline"/>
        </w:rPr>
        <w:t>benefits</w:t>
      </w:r>
      <w:r w:rsidRPr="00F428D9">
        <w:rPr>
          <w:sz w:val="10"/>
        </w:rPr>
        <w:t xml:space="preserve">. In fact, the </w:t>
      </w:r>
      <w:r w:rsidRPr="001D4E8A">
        <w:rPr>
          <w:rStyle w:val="StyleUnderline"/>
        </w:rPr>
        <w:t>budgetary savings</w:t>
      </w:r>
      <w:r w:rsidRPr="00F428D9">
        <w:rPr>
          <w:sz w:val="10"/>
        </w:rPr>
        <w:t xml:space="preserve"> of lowering the United States' international profile </w:t>
      </w:r>
      <w:r w:rsidRPr="001D4E8A">
        <w:rPr>
          <w:rStyle w:val="StyleUnderline"/>
        </w:rPr>
        <w:t>are debatable, and</w:t>
      </w:r>
      <w:r w:rsidRPr="00F428D9">
        <w:rPr>
          <w:sz w:val="10"/>
        </w:rPr>
        <w:t xml:space="preserve"> there is </w:t>
      </w:r>
      <w:r w:rsidRPr="001D4E8A">
        <w:rPr>
          <w:rStyle w:val="StyleUnderline"/>
        </w:rPr>
        <w:t>little evidence</w:t>
      </w:r>
      <w:r w:rsidRPr="00F428D9">
        <w:rPr>
          <w:sz w:val="10"/>
        </w:rPr>
        <w:t xml:space="preserve"> to </w:t>
      </w:r>
      <w:r w:rsidRPr="001D4E8A">
        <w:rPr>
          <w:rStyle w:val="StyleUnderline"/>
        </w:rPr>
        <w:t>suggest</w:t>
      </w:r>
      <w:r w:rsidRPr="00F428D9">
        <w:rPr>
          <w:sz w:val="10"/>
        </w:rPr>
        <w:t xml:space="preserve"> that </w:t>
      </w:r>
      <w:r w:rsidRPr="001D4E8A">
        <w:rPr>
          <w:rStyle w:val="StyleUnderline"/>
        </w:rPr>
        <w:t>an</w:t>
      </w:r>
      <w:r w:rsidRPr="00F428D9">
        <w:rPr>
          <w:sz w:val="10"/>
        </w:rPr>
        <w:t xml:space="preserve"> internationally </w:t>
      </w:r>
      <w:r w:rsidRPr="001D4E8A">
        <w:rPr>
          <w:rStyle w:val="StyleUnderline"/>
        </w:rPr>
        <w:t>engaged America provokes other countries to balance</w:t>
      </w:r>
      <w:r w:rsidRPr="00F428D9">
        <w:rPr>
          <w:sz w:val="10"/>
        </w:rPr>
        <w:t xml:space="preserve"> against it, </w:t>
      </w:r>
      <w:r w:rsidRPr="001D4E8A">
        <w:rPr>
          <w:rStyle w:val="StyleUnderline"/>
        </w:rPr>
        <w:t>becomes overextended, or gets dragged into</w:t>
      </w:r>
      <w:r w:rsidRPr="00F428D9">
        <w:rPr>
          <w:sz w:val="10"/>
        </w:rPr>
        <w:t xml:space="preserve"> unnecessary </w:t>
      </w:r>
      <w:r w:rsidRPr="001D4E8A">
        <w:rPr>
          <w:rStyle w:val="StyleUnderline"/>
        </w:rPr>
        <w:t>wars</w:t>
      </w:r>
      <w:r w:rsidRPr="00F428D9">
        <w:rPr>
          <w:sz w:val="10"/>
        </w:rPr>
        <w:t xml:space="preserve">. The </w:t>
      </w:r>
      <w:r w:rsidRPr="001D4E8A">
        <w:rPr>
          <w:rStyle w:val="StyleUnderline"/>
        </w:rPr>
        <w:t xml:space="preserve">benefits of deep engagement, on the other hand, are legion. U.S. </w:t>
      </w:r>
      <w:r w:rsidRPr="005967F2">
        <w:rPr>
          <w:rStyle w:val="StyleUnderline"/>
          <w:highlight w:val="yellow"/>
        </w:rPr>
        <w:t xml:space="preserve">security commitments </w:t>
      </w:r>
      <w:r w:rsidRPr="005967F2">
        <w:rPr>
          <w:rStyle w:val="Emphasis"/>
          <w:highlight w:val="yellow"/>
        </w:rPr>
        <w:t>reduce competition</w:t>
      </w:r>
      <w:r w:rsidRPr="001D4E8A">
        <w:rPr>
          <w:rStyle w:val="StyleUnderline"/>
        </w:rPr>
        <w:t xml:space="preserve"> in </w:t>
      </w:r>
      <w:r w:rsidRPr="001D4E8A">
        <w:rPr>
          <w:rStyle w:val="Emphasis"/>
        </w:rPr>
        <w:t>key regions</w:t>
      </w:r>
      <w:r w:rsidRPr="001D4E8A">
        <w:rPr>
          <w:rStyle w:val="StyleUnderline"/>
        </w:rPr>
        <w:t xml:space="preserve"> </w:t>
      </w:r>
      <w:r w:rsidRPr="005967F2">
        <w:rPr>
          <w:rStyle w:val="StyleUnderline"/>
          <w:highlight w:val="yellow"/>
        </w:rPr>
        <w:t>and</w:t>
      </w:r>
      <w:r w:rsidRPr="001D4E8A">
        <w:rPr>
          <w:rStyle w:val="StyleUnderline"/>
        </w:rPr>
        <w:t xml:space="preserve"> act as a </w:t>
      </w:r>
      <w:r w:rsidRPr="005967F2">
        <w:rPr>
          <w:rStyle w:val="Emphasis"/>
          <w:highlight w:val="yellow"/>
        </w:rPr>
        <w:t>check</w:t>
      </w:r>
      <w:r w:rsidRPr="001D4E8A">
        <w:rPr>
          <w:rStyle w:val="Emphasis"/>
        </w:rPr>
        <w:t xml:space="preserve"> against potential </w:t>
      </w:r>
      <w:r w:rsidRPr="005967F2">
        <w:rPr>
          <w:rStyle w:val="Emphasis"/>
          <w:highlight w:val="yellow"/>
        </w:rPr>
        <w:t>rivals</w:t>
      </w:r>
      <w:r w:rsidRPr="005967F2">
        <w:rPr>
          <w:rStyle w:val="StyleUnderline"/>
          <w:highlight w:val="yellow"/>
        </w:rPr>
        <w:t>. They</w:t>
      </w:r>
      <w:r w:rsidRPr="001D4E8A">
        <w:rPr>
          <w:rStyle w:val="StyleUnderline"/>
        </w:rPr>
        <w:t xml:space="preserve"> help </w:t>
      </w:r>
      <w:r w:rsidRPr="005967F2">
        <w:rPr>
          <w:rStyle w:val="StyleUnderline"/>
          <w:highlight w:val="yellow"/>
        </w:rPr>
        <w:t>maintain</w:t>
      </w:r>
      <w:r w:rsidRPr="001D4E8A">
        <w:rPr>
          <w:rStyle w:val="StyleUnderline"/>
        </w:rPr>
        <w:t xml:space="preserve"> an open </w:t>
      </w:r>
      <w:r w:rsidRPr="005967F2">
        <w:rPr>
          <w:rStyle w:val="Emphasis"/>
          <w:highlight w:val="yellow"/>
        </w:rPr>
        <w:t>world economy</w:t>
      </w:r>
      <w:r w:rsidRPr="005967F2">
        <w:rPr>
          <w:rStyle w:val="StyleUnderline"/>
          <w:highlight w:val="yellow"/>
        </w:rPr>
        <w:t xml:space="preserve"> and</w:t>
      </w:r>
      <w:r w:rsidRPr="001D4E8A">
        <w:rPr>
          <w:rStyle w:val="StyleUnderline"/>
        </w:rPr>
        <w:t xml:space="preserve"> give Washington leverage in economic negotiations. And they make it easier for the </w:t>
      </w:r>
      <w:r w:rsidRPr="001D4E8A">
        <w:rPr>
          <w:rStyle w:val="Emphasis"/>
        </w:rPr>
        <w:t>U</w:t>
      </w:r>
      <w:r w:rsidRPr="00F428D9">
        <w:rPr>
          <w:sz w:val="10"/>
        </w:rPr>
        <w:t xml:space="preserve">nited </w:t>
      </w:r>
      <w:r w:rsidRPr="001D4E8A">
        <w:rPr>
          <w:rStyle w:val="Emphasis"/>
        </w:rPr>
        <w:t>S</w:t>
      </w:r>
      <w:r w:rsidRPr="00F428D9">
        <w:rPr>
          <w:sz w:val="10"/>
        </w:rPr>
        <w:t xml:space="preserve">tates </w:t>
      </w:r>
      <w:r w:rsidRPr="001D4E8A">
        <w:rPr>
          <w:rStyle w:val="StyleUnderline"/>
        </w:rPr>
        <w:t xml:space="preserve">to </w:t>
      </w:r>
      <w:r w:rsidRPr="005967F2">
        <w:rPr>
          <w:rStyle w:val="StyleUnderline"/>
          <w:highlight w:val="yellow"/>
        </w:rPr>
        <w:t>secure cooperation for</w:t>
      </w:r>
      <w:r w:rsidRPr="001D4E8A">
        <w:rPr>
          <w:rStyle w:val="StyleUnderline"/>
        </w:rPr>
        <w:t xml:space="preserve"> combating a </w:t>
      </w:r>
      <w:r w:rsidRPr="005967F2">
        <w:rPr>
          <w:rStyle w:val="Emphasis"/>
          <w:highlight w:val="yellow"/>
        </w:rPr>
        <w:t>wide</w:t>
      </w:r>
      <w:r w:rsidRPr="001D4E8A">
        <w:rPr>
          <w:rStyle w:val="Emphasis"/>
        </w:rPr>
        <w:t xml:space="preserve"> range of </w:t>
      </w:r>
      <w:r w:rsidRPr="005967F2">
        <w:rPr>
          <w:rStyle w:val="Emphasis"/>
          <w:highlight w:val="yellow"/>
        </w:rPr>
        <w:t>global threats</w:t>
      </w:r>
      <w:r w:rsidRPr="001D4E8A">
        <w:rPr>
          <w:rStyle w:val="StyleUnderline"/>
        </w:rPr>
        <w:t xml:space="preserve">. Were the </w:t>
      </w:r>
      <w:r w:rsidRPr="001D4E8A">
        <w:rPr>
          <w:rStyle w:val="Emphasis"/>
        </w:rPr>
        <w:t>U</w:t>
      </w:r>
      <w:r w:rsidRPr="00F428D9">
        <w:rPr>
          <w:sz w:val="10"/>
        </w:rPr>
        <w:t xml:space="preserve">nited </w:t>
      </w:r>
      <w:r w:rsidRPr="001D4E8A">
        <w:rPr>
          <w:rStyle w:val="Emphasis"/>
        </w:rPr>
        <w:t>S</w:t>
      </w:r>
      <w:r w:rsidRPr="00F428D9">
        <w:rPr>
          <w:sz w:val="10"/>
        </w:rPr>
        <w:t xml:space="preserve">tates </w:t>
      </w:r>
      <w:r w:rsidRPr="001D4E8A">
        <w:rPr>
          <w:rStyle w:val="StyleUnderline"/>
        </w:rPr>
        <w:t>to cede</w:t>
      </w:r>
      <w:r w:rsidRPr="00F428D9">
        <w:rPr>
          <w:sz w:val="10"/>
        </w:rPr>
        <w:t xml:space="preserve"> its </w:t>
      </w:r>
      <w:r w:rsidRPr="001D4E8A">
        <w:rPr>
          <w:rStyle w:val="StyleUnderline"/>
        </w:rPr>
        <w:t>global leadership</w:t>
      </w:r>
      <w:r w:rsidRPr="00F428D9">
        <w:rPr>
          <w:sz w:val="10"/>
        </w:rPr>
        <w:t xml:space="preserve"> role, it </w:t>
      </w:r>
      <w:r w:rsidRPr="001D4E8A">
        <w:rPr>
          <w:rStyle w:val="StyleUnderline"/>
        </w:rPr>
        <w:t>would forgo</w:t>
      </w:r>
      <w:r w:rsidRPr="00F428D9">
        <w:rPr>
          <w:sz w:val="10"/>
        </w:rPr>
        <w:t xml:space="preserve"> these </w:t>
      </w:r>
      <w:r w:rsidRPr="001D4E8A">
        <w:rPr>
          <w:rStyle w:val="StyleUnderline"/>
        </w:rPr>
        <w:t>proven upsides while exposing itself to</w:t>
      </w:r>
      <w:r w:rsidRPr="00F428D9">
        <w:rPr>
          <w:sz w:val="10"/>
        </w:rPr>
        <w:t xml:space="preserve"> the </w:t>
      </w:r>
      <w:r w:rsidRPr="001D4E8A">
        <w:rPr>
          <w:rStyle w:val="StyleUnderline"/>
        </w:rPr>
        <w:t>unprecedented downsides</w:t>
      </w:r>
      <w:r w:rsidRPr="00F428D9">
        <w:rPr>
          <w:sz w:val="10"/>
        </w:rPr>
        <w:t xml:space="preserve"> of a world in which the country was less secure, prosperous, and influential. AN AFFORDABLE STRATEGY Many advocates of retrenchment consider the United States' assertive global posture simply too expensive. The international relations scholar Christopher </w:t>
      </w:r>
      <w:r w:rsidRPr="00C50D12">
        <w:rPr>
          <w:rStyle w:val="StyleUnderline"/>
        </w:rPr>
        <w:t>Layne</w:t>
      </w:r>
      <w:r w:rsidRPr="00F428D9">
        <w:rPr>
          <w:sz w:val="10"/>
        </w:rPr>
        <w:t xml:space="preserve">, for example, has </w:t>
      </w:r>
      <w:r w:rsidRPr="00C50D12">
        <w:rPr>
          <w:rStyle w:val="StyleUnderline"/>
        </w:rPr>
        <w:t>warned of</w:t>
      </w:r>
      <w:r w:rsidRPr="00F428D9">
        <w:rPr>
          <w:sz w:val="10"/>
        </w:rPr>
        <w:t xml:space="preserve"> the country's "</w:t>
      </w:r>
      <w:r w:rsidRPr="00C50D12">
        <w:rPr>
          <w:rStyle w:val="StyleUnderline"/>
        </w:rPr>
        <w:t>ballooning</w:t>
      </w:r>
      <w:r w:rsidRPr="00F428D9">
        <w:rPr>
          <w:sz w:val="10"/>
        </w:rPr>
        <w:t xml:space="preserve"> budget </w:t>
      </w:r>
      <w:r w:rsidRPr="00C50D12">
        <w:rPr>
          <w:rStyle w:val="StyleUnderline"/>
        </w:rPr>
        <w:t>deficits</w:t>
      </w:r>
      <w:r w:rsidRPr="00F428D9">
        <w:rPr>
          <w:sz w:val="10"/>
        </w:rPr>
        <w:t xml:space="preserve">" and argued that "its strategic commitments exceed the resources available to support them." Calculating the savings of switching grand strategies, however, is not so simple, because it depends on the expenditures the current strategy demands and the amount required for its replacement--numbers that are hard to pin down. If the United States revoked all its security guarantees, brought home all its troops, shrank every branch of the military, and slashed its nuclear arsenal, it would save around $900 billion over ten years, according to Benjamin Friedman and Justin Logan of the Cato Institute. But few advocates of retrenchment endorse such a radical reduction; instead, most call for "restraint," an </w:t>
      </w:r>
      <w:r w:rsidRPr="005967F2">
        <w:rPr>
          <w:rStyle w:val="StyleUnderline"/>
          <w:highlight w:val="yellow"/>
        </w:rPr>
        <w:t>"offshore balancing"</w:t>
      </w:r>
      <w:r w:rsidRPr="00F428D9">
        <w:rPr>
          <w:sz w:val="10"/>
        </w:rPr>
        <w:t xml:space="preserve"> strategy, or an "over the horizon" military posture. The </w:t>
      </w:r>
      <w:r w:rsidRPr="00C50D12">
        <w:rPr>
          <w:rStyle w:val="StyleUnderline"/>
        </w:rPr>
        <w:t>savings</w:t>
      </w:r>
      <w:r w:rsidRPr="00F428D9">
        <w:rPr>
          <w:sz w:val="10"/>
        </w:rPr>
        <w:t xml:space="preserve"> these approaches would yield </w:t>
      </w:r>
      <w:r w:rsidRPr="00C50D12">
        <w:rPr>
          <w:rStyle w:val="StyleUnderline"/>
        </w:rPr>
        <w:t>are less clear</w:t>
      </w:r>
      <w:r w:rsidRPr="00F428D9">
        <w:rPr>
          <w:sz w:val="10"/>
        </w:rPr>
        <w:t xml:space="preserve">, since they depend on which security commitments Washington would abandon outright and how much it would cost to keep the remaining ones. If retrenchment simply meant shipping foreign-based U.S. forces back to the United States, then the </w:t>
      </w:r>
      <w:r w:rsidRPr="00C50D12">
        <w:rPr>
          <w:rStyle w:val="StyleUnderline"/>
        </w:rPr>
        <w:t xml:space="preserve">savings </w:t>
      </w:r>
      <w:r w:rsidRPr="005967F2">
        <w:rPr>
          <w:rStyle w:val="StyleUnderline"/>
          <w:highlight w:val="yellow"/>
        </w:rPr>
        <w:t xml:space="preserve">would be </w:t>
      </w:r>
      <w:r w:rsidRPr="005967F2">
        <w:rPr>
          <w:rStyle w:val="Emphasis"/>
          <w:highlight w:val="yellow"/>
        </w:rPr>
        <w:t>modest</w:t>
      </w:r>
      <w:r w:rsidRPr="00C50D12">
        <w:rPr>
          <w:rStyle w:val="Emphasis"/>
        </w:rPr>
        <w:t xml:space="preserve"> at best</w:t>
      </w:r>
      <w:r w:rsidRPr="00C50D12">
        <w:rPr>
          <w:rStyle w:val="StyleUnderline"/>
        </w:rPr>
        <w:t xml:space="preserve">, </w:t>
      </w:r>
      <w:r w:rsidRPr="005967F2">
        <w:rPr>
          <w:rStyle w:val="StyleUnderline"/>
          <w:highlight w:val="yellow"/>
        </w:rPr>
        <w:t>since</w:t>
      </w:r>
      <w:r w:rsidRPr="00F428D9">
        <w:rPr>
          <w:sz w:val="10"/>
        </w:rPr>
        <w:t xml:space="preserve"> the </w:t>
      </w:r>
      <w:r w:rsidRPr="005967F2">
        <w:rPr>
          <w:rStyle w:val="StyleUnderline"/>
          <w:highlight w:val="yellow"/>
        </w:rPr>
        <w:t>countries hosting</w:t>
      </w:r>
      <w:r w:rsidRPr="00C50D12">
        <w:rPr>
          <w:rStyle w:val="StyleUnderline"/>
        </w:rPr>
        <w:t xml:space="preserve"> U.S. forces</w:t>
      </w:r>
      <w:r w:rsidRPr="00F428D9">
        <w:rPr>
          <w:sz w:val="10"/>
        </w:rPr>
        <w:t xml:space="preserve"> usually </w:t>
      </w:r>
      <w:r w:rsidRPr="005967F2">
        <w:rPr>
          <w:rStyle w:val="StyleUnderline"/>
          <w:highlight w:val="yellow"/>
        </w:rPr>
        <w:t>cover</w:t>
      </w:r>
      <w:r w:rsidRPr="00C50D12">
        <w:rPr>
          <w:rStyle w:val="StyleUnderline"/>
        </w:rPr>
        <w:t xml:space="preserve"> a large portion of</w:t>
      </w:r>
      <w:r w:rsidRPr="00F428D9">
        <w:rPr>
          <w:sz w:val="10"/>
        </w:rPr>
        <w:t xml:space="preserve"> the </w:t>
      </w:r>
      <w:r w:rsidRPr="00C50D12">
        <w:rPr>
          <w:rStyle w:val="StyleUnderline"/>
        </w:rPr>
        <w:t xml:space="preserve">basing </w:t>
      </w:r>
      <w:r w:rsidRPr="005967F2">
        <w:rPr>
          <w:rStyle w:val="StyleUnderline"/>
          <w:highlight w:val="yellow"/>
        </w:rPr>
        <w:t>costs</w:t>
      </w:r>
      <w:r w:rsidRPr="00F428D9">
        <w:rPr>
          <w:sz w:val="10"/>
        </w:rPr>
        <w:t xml:space="preserve">. And if it meant maintaining a major expeditionary capacity, then any savings would again be small, since the Pentagon would still have to pay for the expensive weaponry and equipment required for projecting power abroad. The other side of the cost equation, the price of continued engagement, is also in flux. Although the fat defense budgets of the past decade make an easy target for advocates of retrenchment, such </w:t>
      </w:r>
      <w:r w:rsidRPr="005967F2">
        <w:rPr>
          <w:rStyle w:val="StyleUnderline"/>
          <w:highlight w:val="yellow"/>
        </w:rPr>
        <w:t>high levels</w:t>
      </w:r>
      <w:r w:rsidRPr="00C50D12">
        <w:rPr>
          <w:rStyle w:val="StyleUnderline"/>
        </w:rPr>
        <w:t xml:space="preserve"> of spending </w:t>
      </w:r>
      <w:r w:rsidRPr="005967F2">
        <w:rPr>
          <w:rStyle w:val="StyleUnderline"/>
          <w:highlight w:val="yellow"/>
        </w:rPr>
        <w:t>aren't needed</w:t>
      </w:r>
      <w:r w:rsidRPr="00C50D12">
        <w:rPr>
          <w:rStyle w:val="StyleUnderline"/>
        </w:rPr>
        <w:t xml:space="preserve"> to maintain an engaged global posture. </w:t>
      </w:r>
      <w:r w:rsidRPr="005967F2">
        <w:rPr>
          <w:rStyle w:val="StyleUnderline"/>
          <w:highlight w:val="yellow"/>
        </w:rPr>
        <w:t>Spending</w:t>
      </w:r>
      <w:r w:rsidRPr="00F428D9">
        <w:rPr>
          <w:sz w:val="10"/>
        </w:rPr>
        <w:t xml:space="preserve"> skyrocketed after 9/11, but it </w:t>
      </w:r>
      <w:r w:rsidRPr="005967F2">
        <w:rPr>
          <w:rStyle w:val="StyleUnderline"/>
          <w:highlight w:val="yellow"/>
        </w:rPr>
        <w:t>has already begun to fall</w:t>
      </w:r>
      <w:r w:rsidRPr="00F428D9">
        <w:rPr>
          <w:sz w:val="10"/>
        </w:rPr>
        <w:t xml:space="preserve"> back to earth as the United States winds down its two costly wars and trims its base level of </w:t>
      </w:r>
      <w:proofErr w:type="spellStart"/>
      <w:r w:rsidRPr="00F428D9">
        <w:rPr>
          <w:sz w:val="10"/>
        </w:rPr>
        <w:t>nonwar</w:t>
      </w:r>
      <w:proofErr w:type="spellEnd"/>
      <w:r w:rsidRPr="00F428D9">
        <w:rPr>
          <w:sz w:val="10"/>
        </w:rPr>
        <w:t xml:space="preserve"> spending. As of the fall of 2012, the Defense Department was planning for cuts of just under $500 billion over the next five years, which it maintains will not compromise national security. These reductions would lower military spending to a little less than three percent of GDP by 2017, from its current level of 4.5 percent. The Pentagon could save even more with no ill effects by reforming its procurement practices and compensation policies. Even without major budget cuts, however, the country can afford the costs of its ambitious grand strategy. The significant increases in military spending proposed by Mitt Romney, the Republican candidate, during the 2012 presidential campaign would still have kept military spending below its current share of GDP, since spending on the wars in Afghanistan and Iraq would still have gone down and Romney s proposed non- war spending levels would not have kept pace with economic growth. Small wonder, then, that the case for pulling back rests more on the nonmonetary costs that the current strategy supposedly incurs. UNBALANCED </w:t>
      </w:r>
      <w:r w:rsidRPr="00C50D12">
        <w:rPr>
          <w:rStyle w:val="StyleUnderline"/>
        </w:rPr>
        <w:t>One</w:t>
      </w:r>
      <w:r w:rsidRPr="00F428D9">
        <w:rPr>
          <w:sz w:val="10"/>
        </w:rPr>
        <w:t xml:space="preserve"> such </w:t>
      </w:r>
      <w:r w:rsidRPr="00C50D12">
        <w:rPr>
          <w:rStyle w:val="StyleUnderline"/>
        </w:rPr>
        <w:t>alleged cost</w:t>
      </w:r>
      <w:r w:rsidRPr="00F428D9">
        <w:rPr>
          <w:sz w:val="10"/>
        </w:rPr>
        <w:t xml:space="preserve"> of the current grand strategy </w:t>
      </w:r>
      <w:r w:rsidRPr="00C50D12">
        <w:rPr>
          <w:rStyle w:val="StyleUnderline"/>
        </w:rPr>
        <w:t>is that</w:t>
      </w:r>
      <w:r w:rsidRPr="00F428D9">
        <w:rPr>
          <w:sz w:val="10"/>
        </w:rPr>
        <w:t xml:space="preserve">, in the words of the political scientist Barry Posen, </w:t>
      </w:r>
      <w:r w:rsidRPr="00C50D12">
        <w:rPr>
          <w:rStyle w:val="StyleUnderline"/>
        </w:rPr>
        <w:t>it "prompts states to balance</w:t>
      </w:r>
      <w:r w:rsidRPr="00F428D9">
        <w:rPr>
          <w:sz w:val="10"/>
        </w:rPr>
        <w:t xml:space="preserve"> against U.S. power however they can." </w:t>
      </w:r>
      <w:r w:rsidRPr="00C50D12">
        <w:rPr>
          <w:rStyle w:val="StyleUnderline"/>
        </w:rPr>
        <w:t xml:space="preserve">Yet </w:t>
      </w:r>
      <w:r w:rsidRPr="005967F2">
        <w:rPr>
          <w:rStyle w:val="StyleUnderline"/>
          <w:highlight w:val="yellow"/>
        </w:rPr>
        <w:t xml:space="preserve">there is </w:t>
      </w:r>
      <w:r w:rsidRPr="005967F2">
        <w:rPr>
          <w:rStyle w:val="Emphasis"/>
          <w:highlight w:val="yellow"/>
        </w:rPr>
        <w:t>no evidence</w:t>
      </w:r>
      <w:r w:rsidRPr="00F428D9">
        <w:rPr>
          <w:sz w:val="10"/>
        </w:rPr>
        <w:t xml:space="preserve"> that </w:t>
      </w:r>
      <w:r w:rsidRPr="005967F2">
        <w:rPr>
          <w:rStyle w:val="StyleUnderline"/>
          <w:highlight w:val="yellow"/>
        </w:rPr>
        <w:t>countries</w:t>
      </w:r>
      <w:r w:rsidRPr="00C50D12">
        <w:rPr>
          <w:rStyle w:val="StyleUnderline"/>
        </w:rPr>
        <w:t xml:space="preserve"> have </w:t>
      </w:r>
      <w:r w:rsidRPr="005967F2">
        <w:rPr>
          <w:rStyle w:val="StyleUnderline"/>
          <w:highlight w:val="yellow"/>
        </w:rPr>
        <w:t>band</w:t>
      </w:r>
      <w:r w:rsidRPr="00C50D12">
        <w:rPr>
          <w:rStyle w:val="StyleUnderline"/>
        </w:rPr>
        <w:t xml:space="preserve">ed together </w:t>
      </w:r>
      <w:r w:rsidRPr="005967F2">
        <w:rPr>
          <w:rStyle w:val="StyleUnderline"/>
          <w:highlight w:val="yellow"/>
        </w:rPr>
        <w:t>in anti-American alliances</w:t>
      </w:r>
      <w:r w:rsidRPr="00C50D12">
        <w:rPr>
          <w:rStyle w:val="StyleUnderline"/>
        </w:rPr>
        <w:t xml:space="preserve"> or tried to match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military capacity on their own-- or that they will do so in the future</w:t>
      </w:r>
      <w:r w:rsidRPr="00F428D9">
        <w:rPr>
          <w:sz w:val="10"/>
        </w:rPr>
        <w:t xml:space="preserve">. Indeed, </w:t>
      </w:r>
      <w:r w:rsidRPr="00C50D12">
        <w:rPr>
          <w:rStyle w:val="StyleUnderline"/>
        </w:rPr>
        <w:t>it's hard to see how the</w:t>
      </w:r>
      <w:r w:rsidRPr="00F428D9">
        <w:rPr>
          <w:sz w:val="10"/>
        </w:rPr>
        <w:t xml:space="preserve"> current </w:t>
      </w:r>
      <w:r w:rsidRPr="00C50D12">
        <w:rPr>
          <w:rStyle w:val="StyleUnderline"/>
        </w:rPr>
        <w:t>grand strategy could generate true counterbalancing</w:t>
      </w:r>
      <w:r w:rsidRPr="00F428D9">
        <w:rPr>
          <w:sz w:val="10"/>
        </w:rPr>
        <w:t xml:space="preserve">. Unlike past hegemons, the </w:t>
      </w:r>
      <w:r w:rsidRPr="005967F2">
        <w:rPr>
          <w:rStyle w:val="Emphasis"/>
          <w:highlight w:val="yellow"/>
        </w:rPr>
        <w:t>U</w:t>
      </w:r>
      <w:r w:rsidRPr="00F428D9">
        <w:rPr>
          <w:sz w:val="10"/>
        </w:rPr>
        <w:t xml:space="preserve">nited </w:t>
      </w:r>
      <w:r w:rsidRPr="005967F2">
        <w:rPr>
          <w:rStyle w:val="Emphasis"/>
          <w:highlight w:val="yellow"/>
        </w:rPr>
        <w:t>S</w:t>
      </w:r>
      <w:r w:rsidRPr="00F428D9">
        <w:rPr>
          <w:sz w:val="10"/>
        </w:rPr>
        <w:t xml:space="preserve">tates </w:t>
      </w:r>
      <w:r w:rsidRPr="005967F2">
        <w:rPr>
          <w:rStyle w:val="StyleUnderline"/>
          <w:highlight w:val="yellow"/>
        </w:rPr>
        <w:t>is geographically isolated</w:t>
      </w:r>
      <w:r w:rsidRPr="00C50D12">
        <w:rPr>
          <w:rStyle w:val="StyleUnderline"/>
        </w:rPr>
        <w:t>, which means</w:t>
      </w:r>
      <w:r w:rsidRPr="00F428D9">
        <w:rPr>
          <w:sz w:val="10"/>
        </w:rPr>
        <w:t xml:space="preserve"> that </w:t>
      </w:r>
      <w:r w:rsidRPr="00C50D12">
        <w:rPr>
          <w:rStyle w:val="StyleUnderline"/>
        </w:rPr>
        <w:t>it is far less threatening</w:t>
      </w:r>
      <w:r w:rsidRPr="00F428D9">
        <w:rPr>
          <w:sz w:val="10"/>
        </w:rPr>
        <w:t xml:space="preserve"> to other major states </w:t>
      </w:r>
      <w:r w:rsidRPr="00C50D12">
        <w:rPr>
          <w:rStyle w:val="StyleUnderline"/>
        </w:rPr>
        <w:t>and</w:t>
      </w:r>
      <w:r w:rsidRPr="00F428D9">
        <w:rPr>
          <w:sz w:val="10"/>
        </w:rPr>
        <w:t xml:space="preserve"> that it </w:t>
      </w:r>
      <w:r w:rsidRPr="00C50D12">
        <w:rPr>
          <w:rStyle w:val="StyleUnderline"/>
        </w:rPr>
        <w:t>faces no contiguous great-power rivals</w:t>
      </w:r>
      <w:r w:rsidRPr="00F428D9">
        <w:rPr>
          <w:sz w:val="10"/>
        </w:rPr>
        <w:t xml:space="preserve"> that could step up to the task of balancing against it. Moreover, </w:t>
      </w:r>
      <w:r w:rsidRPr="00C50D12">
        <w:rPr>
          <w:rStyle w:val="StyleUnderline"/>
        </w:rPr>
        <w:t xml:space="preserve">any </w:t>
      </w:r>
      <w:r w:rsidRPr="005967F2">
        <w:rPr>
          <w:rStyle w:val="StyleUnderline"/>
          <w:highlight w:val="yellow"/>
        </w:rPr>
        <w:t>competitor would have a hard time matching</w:t>
      </w:r>
      <w:r w:rsidRPr="00C50D12">
        <w:rPr>
          <w:rStyle w:val="StyleUnderline"/>
        </w:rPr>
        <w:t xml:space="preserve"> the U.S. military</w:t>
      </w:r>
      <w:r w:rsidRPr="00F428D9">
        <w:rPr>
          <w:sz w:val="10"/>
        </w:rPr>
        <w:t xml:space="preserve">. Not only is the United States so far ahead militarily in both quantitative and qualitative terms, but its </w:t>
      </w:r>
      <w:r w:rsidRPr="005967F2">
        <w:rPr>
          <w:rStyle w:val="StyleUnderline"/>
          <w:highlight w:val="yellow"/>
        </w:rPr>
        <w:t>security guarantees</w:t>
      </w:r>
      <w:r w:rsidRPr="00F428D9">
        <w:rPr>
          <w:sz w:val="10"/>
        </w:rPr>
        <w:t xml:space="preserve"> also </w:t>
      </w:r>
      <w:r w:rsidRPr="005967F2">
        <w:rPr>
          <w:rStyle w:val="StyleUnderline"/>
          <w:highlight w:val="yellow"/>
        </w:rPr>
        <w:t>give</w:t>
      </w:r>
      <w:r w:rsidRPr="00C50D12">
        <w:rPr>
          <w:rStyle w:val="StyleUnderline"/>
        </w:rPr>
        <w:t xml:space="preserve"> it</w:t>
      </w:r>
      <w:r w:rsidRPr="00F428D9">
        <w:rPr>
          <w:sz w:val="10"/>
        </w:rPr>
        <w:t xml:space="preserve"> the </w:t>
      </w:r>
      <w:r w:rsidRPr="005967F2">
        <w:rPr>
          <w:rStyle w:val="StyleUnderline"/>
          <w:highlight w:val="yellow"/>
        </w:rPr>
        <w:t>leverage to prevent allies from giving</w:t>
      </w:r>
      <w:r w:rsidRPr="00C50D12">
        <w:rPr>
          <w:rStyle w:val="StyleUnderline"/>
        </w:rPr>
        <w:t xml:space="preserve"> military </w:t>
      </w:r>
      <w:r w:rsidRPr="005967F2">
        <w:rPr>
          <w:rStyle w:val="StyleUnderline"/>
          <w:highlight w:val="yellow"/>
        </w:rPr>
        <w:t>tech</w:t>
      </w:r>
      <w:r w:rsidRPr="00C50D12">
        <w:rPr>
          <w:rStyle w:val="StyleUnderline"/>
        </w:rPr>
        <w:t xml:space="preserve">nology </w:t>
      </w:r>
      <w:r w:rsidRPr="005967F2">
        <w:rPr>
          <w:rStyle w:val="StyleUnderline"/>
          <w:highlight w:val="yellow"/>
        </w:rPr>
        <w:t>to</w:t>
      </w:r>
      <w:r w:rsidRPr="00C50D12">
        <w:rPr>
          <w:rStyle w:val="StyleUnderline"/>
        </w:rPr>
        <w:t xml:space="preserve"> potential</w:t>
      </w:r>
      <w:r w:rsidRPr="00F428D9">
        <w:rPr>
          <w:sz w:val="10"/>
        </w:rPr>
        <w:t xml:space="preserve"> U.S. </w:t>
      </w:r>
      <w:r w:rsidRPr="005967F2">
        <w:rPr>
          <w:rStyle w:val="StyleUnderline"/>
          <w:highlight w:val="yellow"/>
        </w:rPr>
        <w:t>rivals</w:t>
      </w:r>
      <w:r w:rsidRPr="00F428D9">
        <w:rPr>
          <w:sz w:val="10"/>
        </w:rPr>
        <w:t xml:space="preserve">. Because the </w:t>
      </w:r>
      <w:r w:rsidRPr="00F428D9">
        <w:rPr>
          <w:sz w:val="10"/>
        </w:rPr>
        <w:lastRenderedPageBreak/>
        <w:t xml:space="preserve">United States dominates the high-end defense industry, it can trade access to its defense market for allies' agreement not to transfer key military technologies to its competitors. The embargo that the United States has convinced the EU to maintain on military sales to China since 1989 is a case in point. If U.S. global leadership were prompting balancing, then one would expect actual examples of pushback--especially during the administration of George W. Bush, who pursued a foreign policy that seemed particularly unilateral. Yet </w:t>
      </w:r>
      <w:r w:rsidRPr="00C50D12">
        <w:rPr>
          <w:rStyle w:val="StyleUnderline"/>
        </w:rPr>
        <w:t xml:space="preserve">since the Soviet Union collapsed, no major powers have tried to balance against the </w:t>
      </w:r>
      <w:r w:rsidRPr="00C50D12">
        <w:rPr>
          <w:rStyle w:val="Emphasis"/>
        </w:rPr>
        <w:t>U</w:t>
      </w:r>
      <w:r w:rsidRPr="00F428D9">
        <w:rPr>
          <w:sz w:val="10"/>
        </w:rPr>
        <w:t xml:space="preserve">nited </w:t>
      </w:r>
      <w:r w:rsidRPr="00C50D12">
        <w:rPr>
          <w:rStyle w:val="Emphasis"/>
        </w:rPr>
        <w:t>S</w:t>
      </w:r>
      <w:r w:rsidRPr="00F428D9">
        <w:rPr>
          <w:sz w:val="10"/>
        </w:rPr>
        <w:t xml:space="preserve">tates by seeking to match its military might or by assembling a formidable alliance; </w:t>
      </w:r>
      <w:r w:rsidRPr="00C50D12">
        <w:rPr>
          <w:rStyle w:val="StyleUnderline"/>
        </w:rPr>
        <w:t xml:space="preserve">the prospect is simply too daunting. </w:t>
      </w:r>
      <w:r w:rsidRPr="005967F2">
        <w:rPr>
          <w:rStyle w:val="StyleUnderline"/>
          <w:highlight w:val="yellow"/>
        </w:rPr>
        <w:t>Instead, they</w:t>
      </w:r>
      <w:r w:rsidRPr="00C50D12">
        <w:rPr>
          <w:rStyle w:val="StyleUnderline"/>
        </w:rPr>
        <w:t xml:space="preserve"> have resorted to</w:t>
      </w:r>
      <w:r w:rsidRPr="00F428D9">
        <w:rPr>
          <w:sz w:val="10"/>
        </w:rPr>
        <w:t xml:space="preserve"> what scholars call </w:t>
      </w:r>
      <w:r w:rsidRPr="00C50D12">
        <w:rPr>
          <w:rStyle w:val="StyleUnderline"/>
        </w:rPr>
        <w:t>"</w:t>
      </w:r>
      <w:r w:rsidRPr="005967F2">
        <w:rPr>
          <w:rStyle w:val="StyleUnderline"/>
          <w:highlight w:val="yellow"/>
        </w:rPr>
        <w:t>soft balanc</w:t>
      </w:r>
      <w:r w:rsidRPr="00C50D12">
        <w:rPr>
          <w:rStyle w:val="StyleUnderline"/>
        </w:rPr>
        <w:t>ing,"</w:t>
      </w:r>
      <w:r w:rsidRPr="00F428D9">
        <w:rPr>
          <w:sz w:val="10"/>
        </w:rPr>
        <w:t xml:space="preserve"> using international institutions and norms to constrain Washington. Setting aside the fact that soft balancing is </w:t>
      </w:r>
      <w:r w:rsidRPr="005967F2">
        <w:rPr>
          <w:rStyle w:val="StyleUnderline"/>
          <w:highlight w:val="yellow"/>
        </w:rPr>
        <w:t>a slippery concept</w:t>
      </w:r>
      <w:r w:rsidRPr="00F428D9">
        <w:rPr>
          <w:sz w:val="10"/>
        </w:rPr>
        <w:t xml:space="preserve"> and </w:t>
      </w:r>
      <w:r w:rsidRPr="005967F2">
        <w:rPr>
          <w:rStyle w:val="StyleUnderline"/>
          <w:highlight w:val="yellow"/>
        </w:rPr>
        <w:t>difficult to distinguish from</w:t>
      </w:r>
      <w:r w:rsidRPr="00C50D12">
        <w:rPr>
          <w:rStyle w:val="StyleUnderline"/>
        </w:rPr>
        <w:t xml:space="preserve"> everyday </w:t>
      </w:r>
      <w:r w:rsidRPr="005967F2">
        <w:rPr>
          <w:rStyle w:val="StyleUnderline"/>
          <w:highlight w:val="yellow"/>
        </w:rPr>
        <w:t>diplomatic competition</w:t>
      </w:r>
      <w:r w:rsidRPr="00F428D9">
        <w:rPr>
          <w:sz w:val="10"/>
        </w:rPr>
        <w:t xml:space="preserve">, it is wrong to say that the practice only harms the United States. Arguably, as the global leader,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benefits from</w:t>
      </w:r>
      <w:r w:rsidRPr="00F428D9">
        <w:rPr>
          <w:sz w:val="10"/>
        </w:rPr>
        <w:t xml:space="preserve"> employing </w:t>
      </w:r>
      <w:r w:rsidRPr="00C50D12">
        <w:rPr>
          <w:rStyle w:val="StyleUnderline"/>
        </w:rPr>
        <w:t>soft-balancing</w:t>
      </w:r>
      <w:r w:rsidRPr="00F428D9">
        <w:rPr>
          <w:sz w:val="10"/>
        </w:rPr>
        <w:t xml:space="preserve">-style leverage more than any other country. After all, today's rules and institutions came about under its auspices and largely reflect its interests, and so they are in fact tailor-made for soft balancing by the United States itself. In 2011, for example, Washington coordinated action with several Southeast Asian states to oppose Beijing's claims in the South China Sea by pointing to established international law and norms. </w:t>
      </w:r>
      <w:r w:rsidRPr="00C50D12">
        <w:rPr>
          <w:rStyle w:val="StyleUnderline"/>
        </w:rPr>
        <w:t>Another argument</w:t>
      </w:r>
      <w:r w:rsidRPr="00F428D9">
        <w:rPr>
          <w:sz w:val="10"/>
        </w:rPr>
        <w:t xml:space="preserve"> for retrenchment </w:t>
      </w:r>
      <w:r w:rsidRPr="00C50D12">
        <w:rPr>
          <w:rStyle w:val="StyleUnderline"/>
        </w:rPr>
        <w:t>holds</w:t>
      </w:r>
      <w:r w:rsidRPr="00F428D9">
        <w:rPr>
          <w:sz w:val="10"/>
        </w:rPr>
        <w:t xml:space="preserve"> that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will</w:t>
      </w:r>
      <w:r w:rsidRPr="00F428D9">
        <w:rPr>
          <w:sz w:val="10"/>
        </w:rPr>
        <w:t xml:space="preserve"> fall prey to the same fate as past hegemons and </w:t>
      </w:r>
      <w:r w:rsidRPr="00C50D12">
        <w:rPr>
          <w:rStyle w:val="StyleUnderline"/>
        </w:rPr>
        <w:t>accelerate its own decline</w:t>
      </w:r>
      <w:r w:rsidRPr="00F428D9">
        <w:rPr>
          <w:sz w:val="10"/>
        </w:rPr>
        <w:t xml:space="preserve">. In order to keep its ambitious strategy in place, the logic goes, the country will have to divert resources away from more productive purposes--infrastructure, education, scientific research, and so on--that are necessary to keep its economy competitive. Allies, meanwhile, can get away with lower military expenditures and grow faster than they otherwise would. The </w:t>
      </w:r>
      <w:r w:rsidRPr="005967F2">
        <w:rPr>
          <w:rStyle w:val="StyleUnderline"/>
          <w:highlight w:val="yellow"/>
        </w:rPr>
        <w:t>historical evidence</w:t>
      </w:r>
      <w:r w:rsidRPr="00F428D9">
        <w:rPr>
          <w:sz w:val="10"/>
        </w:rPr>
        <w:t xml:space="preserve"> for this phenomenon </w:t>
      </w:r>
      <w:r w:rsidRPr="005967F2">
        <w:rPr>
          <w:rStyle w:val="StyleUnderline"/>
          <w:highlight w:val="yellow"/>
        </w:rPr>
        <w:t>is thin; for</w:t>
      </w:r>
      <w:r w:rsidRPr="00F428D9">
        <w:rPr>
          <w:sz w:val="10"/>
        </w:rPr>
        <w:t xml:space="preserve"> the most part, </w:t>
      </w:r>
      <w:r w:rsidRPr="00C50D12">
        <w:rPr>
          <w:rStyle w:val="StyleUnderline"/>
        </w:rPr>
        <w:t>past superpowers lost</w:t>
      </w:r>
      <w:r w:rsidRPr="00F428D9">
        <w:rPr>
          <w:sz w:val="10"/>
        </w:rPr>
        <w:t xml:space="preserve"> their </w:t>
      </w:r>
      <w:r w:rsidRPr="00C50D12">
        <w:rPr>
          <w:rStyle w:val="StyleUnderline"/>
        </w:rPr>
        <w:t>leadership</w:t>
      </w:r>
      <w:r w:rsidRPr="00F428D9">
        <w:rPr>
          <w:sz w:val="10"/>
        </w:rPr>
        <w:t xml:space="preserve"> not because they pursued hegemony but </w:t>
      </w:r>
      <w:r w:rsidRPr="00C50D12">
        <w:rPr>
          <w:rStyle w:val="StyleUnderline"/>
        </w:rPr>
        <w:t>because other major powers balanced</w:t>
      </w:r>
      <w:r w:rsidRPr="00F428D9">
        <w:rPr>
          <w:sz w:val="10"/>
        </w:rPr>
        <w:t xml:space="preserve"> against them--</w:t>
      </w:r>
      <w:r w:rsidRPr="00C50D12">
        <w:rPr>
          <w:rStyle w:val="StyleUnderline"/>
        </w:rPr>
        <w:t>a prospect</w:t>
      </w:r>
      <w:r w:rsidRPr="00F428D9">
        <w:rPr>
          <w:sz w:val="10"/>
        </w:rPr>
        <w:t xml:space="preserve"> that is </w:t>
      </w:r>
      <w:r w:rsidRPr="00C50D12">
        <w:rPr>
          <w:rStyle w:val="StyleUnderline"/>
        </w:rPr>
        <w:t>not in the cards today</w:t>
      </w:r>
      <w:r w:rsidRPr="00F428D9">
        <w:rPr>
          <w:sz w:val="10"/>
        </w:rPr>
        <w:t xml:space="preserve">. (If anything, leading states can use their position to stave off their decline.) </w:t>
      </w:r>
      <w:r w:rsidRPr="00C50D12">
        <w:rPr>
          <w:rStyle w:val="StyleUnderline"/>
        </w:rPr>
        <w:t>A</w:t>
      </w:r>
      <w:r w:rsidRPr="00F428D9">
        <w:rPr>
          <w:sz w:val="10"/>
        </w:rPr>
        <w:t xml:space="preserve"> bigger </w:t>
      </w:r>
      <w:r w:rsidRPr="00C50D12">
        <w:rPr>
          <w:rStyle w:val="StyleUnderline"/>
        </w:rPr>
        <w:t>problem with</w:t>
      </w:r>
      <w:r w:rsidRPr="00F428D9">
        <w:rPr>
          <w:sz w:val="10"/>
        </w:rPr>
        <w:t xml:space="preserve"> the warnings against "imperial </w:t>
      </w:r>
      <w:r w:rsidRPr="005967F2">
        <w:rPr>
          <w:rStyle w:val="StyleUnderline"/>
          <w:highlight w:val="yellow"/>
        </w:rPr>
        <w:t>overstretch</w:t>
      </w:r>
      <w:r w:rsidRPr="00C50D12">
        <w:rPr>
          <w:rStyle w:val="StyleUnderline"/>
        </w:rPr>
        <w:t>" is</w:t>
      </w:r>
      <w:r w:rsidRPr="00F428D9">
        <w:rPr>
          <w:sz w:val="10"/>
        </w:rPr>
        <w:t xml:space="preserve"> that </w:t>
      </w:r>
      <w:r w:rsidRPr="00C50D12">
        <w:rPr>
          <w:rStyle w:val="StyleUnderline"/>
        </w:rPr>
        <w:t>there is no reason to believe</w:t>
      </w:r>
      <w:r w:rsidRPr="00F428D9">
        <w:rPr>
          <w:sz w:val="10"/>
        </w:rPr>
        <w:t xml:space="preserve"> that the </w:t>
      </w:r>
      <w:r w:rsidRPr="00C50D12">
        <w:rPr>
          <w:rStyle w:val="StyleUnderline"/>
        </w:rPr>
        <w:t xml:space="preserve">pursuit of global leadership saps economic growth. Instead, </w:t>
      </w:r>
      <w:r w:rsidRPr="005967F2">
        <w:rPr>
          <w:rStyle w:val="StyleUnderline"/>
          <w:highlight w:val="yellow"/>
        </w:rPr>
        <w:t>most studies</w:t>
      </w:r>
      <w:r w:rsidRPr="00C50D12">
        <w:rPr>
          <w:rStyle w:val="StyleUnderline"/>
        </w:rPr>
        <w:t xml:space="preserve"> by economists </w:t>
      </w:r>
      <w:r w:rsidRPr="005967F2">
        <w:rPr>
          <w:rStyle w:val="StyleUnderline"/>
          <w:highlight w:val="yellow"/>
        </w:rPr>
        <w:t>find no</w:t>
      </w:r>
      <w:r w:rsidRPr="00C50D12">
        <w:rPr>
          <w:rStyle w:val="StyleUnderline"/>
        </w:rPr>
        <w:t xml:space="preserve"> clear </w:t>
      </w:r>
      <w:r w:rsidRPr="005967F2">
        <w:rPr>
          <w:rStyle w:val="StyleUnderline"/>
          <w:highlight w:val="yellow"/>
        </w:rPr>
        <w:t>relations</w:t>
      </w:r>
      <w:r w:rsidRPr="00C50D12">
        <w:rPr>
          <w:rStyle w:val="StyleUnderline"/>
        </w:rPr>
        <w:t xml:space="preserve">hip </w:t>
      </w:r>
      <w:r w:rsidRPr="005967F2">
        <w:rPr>
          <w:rStyle w:val="StyleUnderline"/>
          <w:highlight w:val="yellow"/>
        </w:rPr>
        <w:t>between military expenditures and economic decline</w:t>
      </w:r>
      <w:r w:rsidRPr="00F428D9">
        <w:rPr>
          <w:sz w:val="10"/>
        </w:rPr>
        <w:t xml:space="preserve">. To be sure, if the United States were a dramatic outlier and spent around A quarter of its GDP on defense, as the Soviet Union did in its last decades, its growth and competitiveness would suffer. But in 2012, even as it fought a war in Afghanistan and conducted counterterrorism operations around the globe, Washington spent just 4.5 percent of GDP on defense--a relatively small fraction, historically speaking. (From 1950 to 1990, that figure averaged 7.6 percent.) Recent economic difficulties might prompt Washington to reevaluate its defense budgets and international commitments, but that does not mean that those policies caused the downturn. And </w:t>
      </w:r>
      <w:r w:rsidRPr="00C50D12">
        <w:rPr>
          <w:rStyle w:val="StyleUnderline"/>
        </w:rPr>
        <w:t xml:space="preserve">any </w:t>
      </w:r>
      <w:r w:rsidRPr="005967F2">
        <w:rPr>
          <w:rStyle w:val="StyleUnderline"/>
          <w:highlight w:val="yellow"/>
        </w:rPr>
        <w:t>money freed up</w:t>
      </w:r>
      <w:r w:rsidRPr="00C50D12">
        <w:rPr>
          <w:rStyle w:val="StyleUnderline"/>
        </w:rPr>
        <w:t xml:space="preserve"> from dropping global commitments </w:t>
      </w:r>
      <w:r w:rsidRPr="005967F2">
        <w:rPr>
          <w:rStyle w:val="StyleUnderline"/>
          <w:highlight w:val="yellow"/>
        </w:rPr>
        <w:t>would not</w:t>
      </w:r>
      <w:r w:rsidRPr="00C50D12">
        <w:rPr>
          <w:rStyle w:val="StyleUnderline"/>
        </w:rPr>
        <w:t xml:space="preserve"> necessarily </w:t>
      </w:r>
      <w:r w:rsidRPr="005967F2">
        <w:rPr>
          <w:rStyle w:val="StyleUnderline"/>
          <w:highlight w:val="yellow"/>
        </w:rPr>
        <w:t>be spent in ways that</w:t>
      </w:r>
      <w:r w:rsidRPr="00C50D12">
        <w:rPr>
          <w:rStyle w:val="StyleUnderline"/>
        </w:rPr>
        <w:t xml:space="preserve"> would </w:t>
      </w:r>
      <w:r w:rsidRPr="005967F2">
        <w:rPr>
          <w:rStyle w:val="StyleUnderline"/>
          <w:highlight w:val="yellow"/>
        </w:rPr>
        <w:t>help the</w:t>
      </w:r>
      <w:r w:rsidRPr="00C50D12">
        <w:rPr>
          <w:rStyle w:val="StyleUnderline"/>
        </w:rPr>
        <w:t xml:space="preserve"> U.S. </w:t>
      </w:r>
      <w:r w:rsidRPr="005967F2">
        <w:rPr>
          <w:rStyle w:val="StyleUnderline"/>
          <w:highlight w:val="yellow"/>
        </w:rPr>
        <w:t>economy</w:t>
      </w:r>
      <w:r w:rsidRPr="00F428D9">
        <w:rPr>
          <w:sz w:val="10"/>
        </w:rPr>
        <w:t xml:space="preserve">. Likewise, U.S. allies' economic growth rates have nothing to do with any security subsidies they receive from Washington. The contention that lower military expenditures facilitated the rise of Japan, West Germany, and other countries dependent on U.S. defense guarantees may have seemed plausible during the last bout of declinist anxiety, in the 1980s. But these states eventually stopped climbing up the global economic ranks as their per capita wealth approached U.S. levels--just as standard models of economic growth would predict. Over the past 20 years, the United States has maintained its lead in per capita GDP over its European allies and Japan, even as those countries' defense efforts have fallen further behind. Their failure to modernize their militaries has only served to entrench the United States' dominance. LED NOT INTO TEMPTATION The costs of U.S. foreign policy that matter most, of course, are human lives, and </w:t>
      </w:r>
      <w:r w:rsidRPr="00C50D12">
        <w:rPr>
          <w:rStyle w:val="StyleUnderline"/>
        </w:rPr>
        <w:t>critics</w:t>
      </w:r>
      <w:r w:rsidRPr="00F428D9">
        <w:rPr>
          <w:sz w:val="10"/>
        </w:rPr>
        <w:t xml:space="preserve"> of an expansive grand strategy </w:t>
      </w:r>
      <w:r w:rsidRPr="00C50D12">
        <w:rPr>
          <w:rStyle w:val="StyleUnderline"/>
        </w:rPr>
        <w:t>worry</w:t>
      </w:r>
      <w:r w:rsidRPr="00F428D9">
        <w:rPr>
          <w:sz w:val="10"/>
        </w:rPr>
        <w:t xml:space="preserve"> that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might get dragged into unnecessary wars</w:t>
      </w:r>
      <w:r w:rsidRPr="00F428D9">
        <w:rPr>
          <w:sz w:val="10"/>
        </w:rPr>
        <w:t xml:space="preserve">. Securing smaller allies, they argue, emboldens those states to take risks they would not otherwise accept, pulling the superpower sponsor into costly conflicts--a classic moral hazard problem. Concerned about the reputational costs of failing to honor the country's alliance commitments, U.S. leaders might go to war even when no national interests are at stake. </w:t>
      </w:r>
      <w:r w:rsidRPr="005967F2">
        <w:rPr>
          <w:rStyle w:val="StyleUnderline"/>
          <w:highlight w:val="yellow"/>
        </w:rPr>
        <w:t>History shows</w:t>
      </w:r>
      <w:r w:rsidRPr="00C50D12">
        <w:rPr>
          <w:rStyle w:val="StyleUnderline"/>
        </w:rPr>
        <w:t xml:space="preserve">, however, that </w:t>
      </w:r>
      <w:r w:rsidRPr="005967F2">
        <w:rPr>
          <w:rStyle w:val="StyleUnderline"/>
          <w:highlight w:val="yellow"/>
        </w:rPr>
        <w:t>great powers anticipate</w:t>
      </w:r>
      <w:r w:rsidRPr="00C50D12">
        <w:rPr>
          <w:rStyle w:val="StyleUnderline"/>
        </w:rPr>
        <w:t xml:space="preserve"> the danger of </w:t>
      </w:r>
      <w:r w:rsidRPr="005967F2">
        <w:rPr>
          <w:rStyle w:val="StyleUnderline"/>
          <w:highlight w:val="yellow"/>
        </w:rPr>
        <w:t>entrapment and structure</w:t>
      </w:r>
      <w:r w:rsidRPr="00C50D12">
        <w:rPr>
          <w:rStyle w:val="StyleUnderline"/>
        </w:rPr>
        <w:t xml:space="preserve"> their </w:t>
      </w:r>
      <w:r w:rsidRPr="005967F2">
        <w:rPr>
          <w:rStyle w:val="StyleUnderline"/>
          <w:highlight w:val="yellow"/>
        </w:rPr>
        <w:t>agreements to protect</w:t>
      </w:r>
      <w:r w:rsidRPr="00C50D12">
        <w:rPr>
          <w:rStyle w:val="StyleUnderline"/>
        </w:rPr>
        <w:t xml:space="preserve"> themselves </w:t>
      </w:r>
      <w:r w:rsidRPr="005967F2">
        <w:rPr>
          <w:rStyle w:val="StyleUnderline"/>
          <w:highlight w:val="yellow"/>
        </w:rPr>
        <w:t xml:space="preserve">from it. It is </w:t>
      </w:r>
      <w:r w:rsidRPr="005967F2">
        <w:rPr>
          <w:rStyle w:val="Emphasis"/>
          <w:highlight w:val="yellow"/>
        </w:rPr>
        <w:t>nearly impossible</w:t>
      </w:r>
      <w:r w:rsidRPr="005967F2">
        <w:rPr>
          <w:rStyle w:val="StyleUnderline"/>
          <w:highlight w:val="yellow"/>
        </w:rPr>
        <w:t xml:space="preserve"> to find a</w:t>
      </w:r>
      <w:r w:rsidRPr="00C50D12">
        <w:rPr>
          <w:rStyle w:val="StyleUnderline"/>
        </w:rPr>
        <w:t xml:space="preserve"> clear </w:t>
      </w:r>
      <w:r w:rsidRPr="005967F2">
        <w:rPr>
          <w:rStyle w:val="StyleUnderline"/>
          <w:highlight w:val="yellow"/>
        </w:rPr>
        <w:t>case</w:t>
      </w:r>
      <w:r w:rsidRPr="00C50D12">
        <w:rPr>
          <w:rStyle w:val="StyleUnderline"/>
        </w:rPr>
        <w:t xml:space="preserve"> of a smaller power luring a reluctant great power into war</w:t>
      </w:r>
      <w:r w:rsidRPr="00F428D9">
        <w:rPr>
          <w:sz w:val="10"/>
        </w:rPr>
        <w:t xml:space="preserve">. For decades, </w:t>
      </w:r>
      <w:r w:rsidRPr="005967F2">
        <w:rPr>
          <w:rStyle w:val="StyleUnderline"/>
          <w:highlight w:val="yellow"/>
        </w:rPr>
        <w:t>World War I served as the</w:t>
      </w:r>
      <w:r w:rsidRPr="00C50D12">
        <w:rPr>
          <w:rStyle w:val="StyleUnderline"/>
        </w:rPr>
        <w:t xml:space="preserve"> canonical </w:t>
      </w:r>
      <w:r w:rsidRPr="005967F2">
        <w:rPr>
          <w:rStyle w:val="StyleUnderline"/>
          <w:highlight w:val="yellow"/>
        </w:rPr>
        <w:t>example</w:t>
      </w:r>
      <w:r w:rsidRPr="00F428D9">
        <w:rPr>
          <w:sz w:val="10"/>
        </w:rPr>
        <w:t xml:space="preserve"> of entangling alliances supposedly drawing great powers into a fight, </w:t>
      </w:r>
      <w:r w:rsidRPr="005967F2">
        <w:rPr>
          <w:rStyle w:val="StyleUnderline"/>
          <w:highlight w:val="yellow"/>
        </w:rPr>
        <w:t>but</w:t>
      </w:r>
      <w:r w:rsidRPr="00C50D12">
        <w:rPr>
          <w:rStyle w:val="StyleUnderline"/>
        </w:rPr>
        <w:t xml:space="preserve"> an </w:t>
      </w:r>
      <w:r w:rsidRPr="005967F2">
        <w:rPr>
          <w:rStyle w:val="StyleUnderline"/>
          <w:highlight w:val="yellow"/>
        </w:rPr>
        <w:t>outpouring of new</w:t>
      </w:r>
      <w:r w:rsidRPr="00C50D12">
        <w:rPr>
          <w:rStyle w:val="StyleUnderline"/>
        </w:rPr>
        <w:t xml:space="preserve"> historical </w:t>
      </w:r>
      <w:r w:rsidRPr="005967F2">
        <w:rPr>
          <w:rStyle w:val="StyleUnderline"/>
          <w:highlight w:val="yellow"/>
        </w:rPr>
        <w:t>research</w:t>
      </w:r>
      <w:r w:rsidRPr="00F428D9">
        <w:rPr>
          <w:sz w:val="10"/>
        </w:rPr>
        <w:t xml:space="preserve"> has </w:t>
      </w:r>
      <w:r w:rsidRPr="005967F2">
        <w:rPr>
          <w:rStyle w:val="StyleUnderline"/>
          <w:highlight w:val="yellow"/>
        </w:rPr>
        <w:t>overturned</w:t>
      </w:r>
      <w:r w:rsidRPr="00F428D9">
        <w:rPr>
          <w:sz w:val="10"/>
        </w:rPr>
        <w:t xml:space="preserve"> the </w:t>
      </w:r>
      <w:r w:rsidRPr="005967F2">
        <w:rPr>
          <w:rStyle w:val="StyleUnderline"/>
          <w:highlight w:val="yellow"/>
        </w:rPr>
        <w:t>conventional wisdom</w:t>
      </w:r>
      <w:r w:rsidRPr="00C50D12">
        <w:rPr>
          <w:rStyle w:val="StyleUnderline"/>
        </w:rPr>
        <w:t>, revealing</w:t>
      </w:r>
      <w:r w:rsidRPr="00F428D9">
        <w:rPr>
          <w:sz w:val="10"/>
        </w:rPr>
        <w:t xml:space="preserve"> that the </w:t>
      </w:r>
      <w:r w:rsidRPr="00C50D12">
        <w:rPr>
          <w:rStyle w:val="StyleUnderline"/>
        </w:rPr>
        <w:t>war was more the result of a</w:t>
      </w:r>
      <w:r w:rsidRPr="00F428D9">
        <w:rPr>
          <w:sz w:val="10"/>
        </w:rPr>
        <w:t xml:space="preserve"> conscious </w:t>
      </w:r>
      <w:r w:rsidRPr="00C50D12">
        <w:rPr>
          <w:rStyle w:val="StyleUnderline"/>
        </w:rPr>
        <w:t>decision on Germany's part</w:t>
      </w:r>
      <w:r w:rsidRPr="00F428D9">
        <w:rPr>
          <w:sz w:val="10"/>
        </w:rPr>
        <w:t xml:space="preserve"> to try to dominate Europe </w:t>
      </w:r>
      <w:r w:rsidRPr="00C50D12">
        <w:rPr>
          <w:rStyle w:val="StyleUnderline"/>
        </w:rPr>
        <w:t>than</w:t>
      </w:r>
      <w:r w:rsidRPr="00F428D9">
        <w:rPr>
          <w:sz w:val="10"/>
        </w:rPr>
        <w:t xml:space="preserve"> a case of </w:t>
      </w:r>
      <w:r w:rsidRPr="00C50D12">
        <w:rPr>
          <w:rStyle w:val="StyleUnderline"/>
        </w:rPr>
        <w:t>alliance entrapment</w:t>
      </w:r>
      <w:r w:rsidRPr="00F428D9">
        <w:rPr>
          <w:sz w:val="10"/>
        </w:rPr>
        <w:t xml:space="preserve">. </w:t>
      </w:r>
      <w:r w:rsidRPr="00C50D12">
        <w:rPr>
          <w:rStyle w:val="StyleUnderline"/>
        </w:rPr>
        <w:t xml:space="preserve">If anything, </w:t>
      </w:r>
      <w:r w:rsidRPr="005967F2">
        <w:rPr>
          <w:rStyle w:val="StyleUnderline"/>
          <w:highlight w:val="yellow"/>
        </w:rPr>
        <w:t>alliances reduce</w:t>
      </w:r>
      <w:r w:rsidRPr="00C50D12">
        <w:rPr>
          <w:rStyle w:val="StyleUnderline"/>
        </w:rPr>
        <w:t xml:space="preserve"> the </w:t>
      </w:r>
      <w:r w:rsidRPr="005967F2">
        <w:rPr>
          <w:rStyle w:val="StyleUnderline"/>
          <w:highlight w:val="yellow"/>
        </w:rPr>
        <w:t>risk of getting pulled into</w:t>
      </w:r>
      <w:r w:rsidRPr="00C50D12">
        <w:rPr>
          <w:rStyle w:val="StyleUnderline"/>
        </w:rPr>
        <w:t xml:space="preserve"> a </w:t>
      </w:r>
      <w:r w:rsidRPr="005967F2">
        <w:rPr>
          <w:rStyle w:val="StyleUnderline"/>
          <w:highlight w:val="yellow"/>
        </w:rPr>
        <w:t xml:space="preserve">conflict. In </w:t>
      </w:r>
      <w:r w:rsidRPr="005967F2">
        <w:rPr>
          <w:rStyle w:val="Emphasis"/>
          <w:highlight w:val="yellow"/>
        </w:rPr>
        <w:t>East Asia</w:t>
      </w:r>
      <w:r w:rsidRPr="00C50D12">
        <w:rPr>
          <w:rStyle w:val="StyleUnderline"/>
        </w:rPr>
        <w:t>,</w:t>
      </w:r>
      <w:r w:rsidRPr="00F428D9">
        <w:rPr>
          <w:sz w:val="10"/>
        </w:rPr>
        <w:t xml:space="preserve"> the </w:t>
      </w:r>
      <w:r w:rsidRPr="00C50D12">
        <w:rPr>
          <w:rStyle w:val="StyleUnderline"/>
        </w:rPr>
        <w:t xml:space="preserve">regional </w:t>
      </w:r>
      <w:r w:rsidRPr="005967F2">
        <w:rPr>
          <w:rStyle w:val="StyleUnderline"/>
          <w:highlight w:val="yellow"/>
        </w:rPr>
        <w:t>security agreements</w:t>
      </w:r>
      <w:r w:rsidRPr="00F428D9">
        <w:rPr>
          <w:sz w:val="10"/>
        </w:rPr>
        <w:t xml:space="preserve"> that Washington struck after World War II were designed, in the words of the political scientist Victor Cha, to "</w:t>
      </w:r>
      <w:r w:rsidRPr="005967F2">
        <w:rPr>
          <w:rStyle w:val="StyleUnderline"/>
          <w:highlight w:val="yellow"/>
        </w:rPr>
        <w:t>constrain</w:t>
      </w:r>
      <w:r w:rsidRPr="00F428D9">
        <w:rPr>
          <w:sz w:val="10"/>
        </w:rPr>
        <w:t xml:space="preserve"> anticommunist </w:t>
      </w:r>
      <w:r w:rsidRPr="00C50D12">
        <w:rPr>
          <w:rStyle w:val="StyleUnderline"/>
        </w:rPr>
        <w:t>allies</w:t>
      </w:r>
      <w:r w:rsidRPr="00F428D9">
        <w:rPr>
          <w:sz w:val="10"/>
        </w:rPr>
        <w:t xml:space="preserve"> in the region </w:t>
      </w:r>
      <w:r w:rsidRPr="00C50D12">
        <w:rPr>
          <w:rStyle w:val="StyleUnderline"/>
        </w:rPr>
        <w:t xml:space="preserve">that might engage in </w:t>
      </w:r>
      <w:r w:rsidRPr="005967F2">
        <w:rPr>
          <w:rStyle w:val="StyleUnderline"/>
          <w:highlight w:val="yellow"/>
        </w:rPr>
        <w:t>aggressive behavior</w:t>
      </w:r>
      <w:r w:rsidRPr="00F428D9">
        <w:rPr>
          <w:sz w:val="10"/>
        </w:rPr>
        <w:t xml:space="preserve"> against adversaries </w:t>
      </w:r>
      <w:r w:rsidRPr="005967F2">
        <w:rPr>
          <w:rStyle w:val="StyleUnderline"/>
          <w:highlight w:val="yellow"/>
        </w:rPr>
        <w:t>that could entrap</w:t>
      </w:r>
      <w:r w:rsidRPr="00C50D12">
        <w:rPr>
          <w:rStyle w:val="StyleUnderline"/>
        </w:rPr>
        <w:t xml:space="preserve">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in an unwanted larger war." The same logic is now at play in</w:t>
      </w:r>
      <w:r w:rsidRPr="00F428D9">
        <w:rPr>
          <w:sz w:val="10"/>
        </w:rPr>
        <w:t xml:space="preserve"> the </w:t>
      </w:r>
      <w:proofErr w:type="spellStart"/>
      <w:r w:rsidRPr="00F428D9">
        <w:rPr>
          <w:sz w:val="10"/>
        </w:rPr>
        <w:t>U.S.</w:t>
      </w:r>
      <w:r w:rsidRPr="00C50D12">
        <w:rPr>
          <w:rStyle w:val="Emphasis"/>
        </w:rPr>
        <w:t>Taiwan</w:t>
      </w:r>
      <w:r w:rsidRPr="00F428D9">
        <w:rPr>
          <w:sz w:val="10"/>
        </w:rPr>
        <w:t>ese</w:t>
      </w:r>
      <w:proofErr w:type="spellEnd"/>
      <w:r w:rsidRPr="00F428D9">
        <w:rPr>
          <w:sz w:val="10"/>
        </w:rPr>
        <w:t xml:space="preserve"> relationship. After cross-strait tensions flared in the 1990s and the first decade of this century, U.S. officials grew concerned that their ambiguous support for Taiwan might expose them to the risk of entrapment. So the Bush administration adjusted its policy, clarifying that its goal was to not only deter China from an unprovoked attack but also deter Taiwan from unilateral moves toward independence. For many advocates of retrenchment, the problem is that the mere possession of globe-girdling military capabilities supposedly inflates policymakers' conception of the national interest, so much so that every foreign problem begins to look like America's to solve. Critics also argue that the country's military superiority causes it to seek total solutions to security problems, as in Afghanistan and Iraq, that could be dealt with in less costly ways. Only a country that possessed such awesome military power and faced no serious geopolitical rival would fail to be satisfied with partial fixes, such as containment, and instead embark on wild schemes of democracy building, the argument goes. Furthermore, they contend, the United States' outsized military creates a sense of obligation to do something with it even when no U.S. interests are at stake. As Madeleine Albright, then the U.S. ambassador to the UN, famously asked Colin Powell, then chairman of the Joint Chiefs of Staff, when debating intervention in Bosnia in 1993, "What's the point of having this superb military you're always talking about if we can't use it?" </w:t>
      </w:r>
      <w:r w:rsidRPr="005967F2">
        <w:rPr>
          <w:rStyle w:val="StyleUnderline"/>
          <w:highlight w:val="yellow"/>
        </w:rPr>
        <w:t>If</w:t>
      </w:r>
      <w:r w:rsidRPr="00C50D12">
        <w:rPr>
          <w:rStyle w:val="StyleUnderline"/>
        </w:rPr>
        <w:t xml:space="preserve"> the </w:t>
      </w:r>
      <w:r w:rsidRPr="005967F2">
        <w:rPr>
          <w:rStyle w:val="StyleUnderline"/>
          <w:highlight w:val="yellow"/>
        </w:rPr>
        <w:t>U.S.</w:t>
      </w:r>
      <w:r w:rsidRPr="00C50D12">
        <w:rPr>
          <w:rStyle w:val="StyleUnderline"/>
        </w:rPr>
        <w:t xml:space="preserve"> military scrapped its forces and </w:t>
      </w:r>
      <w:r w:rsidRPr="005967F2">
        <w:rPr>
          <w:rStyle w:val="StyleUnderline"/>
          <w:highlight w:val="yellow"/>
        </w:rPr>
        <w:t>shuttered</w:t>
      </w:r>
      <w:r w:rsidRPr="00C50D12">
        <w:rPr>
          <w:rStyle w:val="StyleUnderline"/>
        </w:rPr>
        <w:t xml:space="preserve"> its </w:t>
      </w:r>
      <w:r w:rsidRPr="005967F2">
        <w:rPr>
          <w:rStyle w:val="StyleUnderline"/>
          <w:highlight w:val="yellow"/>
        </w:rPr>
        <w:t>bases</w:t>
      </w:r>
      <w:r w:rsidRPr="00F428D9">
        <w:rPr>
          <w:sz w:val="10"/>
        </w:rPr>
        <w:t xml:space="preserve">, then the country would no doubt eliminate the risk of entering needless wars, having tied itself to the mast like Ulysses. But if it instead merely moved its forces over the horizon, as is more commonly proposed by advocates of retrenchment, whatever </w:t>
      </w:r>
      <w:r w:rsidRPr="005967F2">
        <w:rPr>
          <w:rStyle w:val="StyleUnderline"/>
          <w:highlight w:val="yellow"/>
        </w:rPr>
        <w:t>temptations</w:t>
      </w:r>
      <w:r w:rsidRPr="00F428D9">
        <w:rPr>
          <w:sz w:val="10"/>
        </w:rPr>
        <w:t xml:space="preserve"> there were </w:t>
      </w:r>
      <w:r w:rsidRPr="005967F2">
        <w:rPr>
          <w:rStyle w:val="StyleUnderline"/>
          <w:highlight w:val="yellow"/>
        </w:rPr>
        <w:t xml:space="preserve">to </w:t>
      </w:r>
      <w:r w:rsidRPr="005967F2">
        <w:rPr>
          <w:rStyle w:val="Emphasis"/>
          <w:highlight w:val="yellow"/>
        </w:rPr>
        <w:t>intervene</w:t>
      </w:r>
      <w:r w:rsidRPr="005967F2">
        <w:rPr>
          <w:rStyle w:val="StyleUnderline"/>
          <w:highlight w:val="yellow"/>
        </w:rPr>
        <w:t xml:space="preserve"> would </w:t>
      </w:r>
      <w:r w:rsidRPr="005967F2">
        <w:rPr>
          <w:rStyle w:val="Emphasis"/>
          <w:highlight w:val="yellow"/>
        </w:rPr>
        <w:t>not disappear</w:t>
      </w:r>
      <w:r w:rsidRPr="00F428D9">
        <w:rPr>
          <w:sz w:val="10"/>
        </w:rPr>
        <w:t xml:space="preserve">. The bigger problem with the idea that a forward posture distorts conceptions of the national interest, however, is that it rests on just one case: Iraq. That war is an outlier in terms of both its high costs (it accounts for some two-thirds of the casualties and budget costs of all U.S. wars since 1990) and the degree to which the United States shouldered them alone. In the Persian Gulf War and the interventions in Bosnia, Kosovo, Afghanistan, and Libya, U.S. allies bore more of the burden, controlling for the size of their economies and populations. Besides, the Iraq war was not an inevitable consequence of pursuing the United States' existing grand strategy; many scholars and policymakers who prefer an engaged America strongly opposed the war. Likewise, </w:t>
      </w:r>
      <w:r w:rsidRPr="00C50D12">
        <w:rPr>
          <w:rStyle w:val="StyleUnderline"/>
        </w:rPr>
        <w:t>continuing</w:t>
      </w:r>
      <w:r w:rsidRPr="00F428D9">
        <w:rPr>
          <w:sz w:val="10"/>
        </w:rPr>
        <w:t xml:space="preserve"> the </w:t>
      </w:r>
      <w:r w:rsidRPr="00C50D12">
        <w:rPr>
          <w:rStyle w:val="StyleUnderline"/>
        </w:rPr>
        <w:t xml:space="preserve">current grand strategy in no way condemns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to more wars</w:t>
      </w:r>
      <w:r w:rsidRPr="00F428D9">
        <w:rPr>
          <w:sz w:val="10"/>
        </w:rPr>
        <w:t xml:space="preserve"> like it. Consider how the country, after it lost in Vietnam, waged the rest of the Cold War with proxies and highly limited interventions. Iraq has generated a similar reluctance to undertake large expeditionary operations--what the political scientist John Mueller has dubbed "the Iraq syndrome." Those contending that the United States' grand strategy ineluctably leads the country into temptation need to present much more evidence before their case can be convincing. KEEPING THE PEACE Of course, even if it is true that the costs of deep engagement fall far below what advocates of retrenchment claim, they would not be worth bearing unless they yielded greater benefits. In fact, they do. The most obvious benefit of the </w:t>
      </w:r>
      <w:r w:rsidRPr="00C50D12">
        <w:rPr>
          <w:rStyle w:val="StyleUnderline"/>
        </w:rPr>
        <w:t xml:space="preserve">current </w:t>
      </w:r>
      <w:r w:rsidRPr="00CA5661">
        <w:rPr>
          <w:rStyle w:val="StyleUnderline"/>
          <w:highlight w:val="yellow"/>
        </w:rPr>
        <w:t>strategy</w:t>
      </w:r>
      <w:r w:rsidRPr="00F428D9">
        <w:rPr>
          <w:sz w:val="10"/>
        </w:rPr>
        <w:t xml:space="preserve"> is that it </w:t>
      </w:r>
      <w:r w:rsidRPr="00CA5661">
        <w:rPr>
          <w:rStyle w:val="StyleUnderline"/>
          <w:highlight w:val="yellow"/>
        </w:rPr>
        <w:t>reduces</w:t>
      </w:r>
      <w:r w:rsidRPr="00C50D12">
        <w:rPr>
          <w:rStyle w:val="StyleUnderline"/>
        </w:rPr>
        <w:t xml:space="preserve"> the </w:t>
      </w:r>
      <w:r w:rsidRPr="00CA5661">
        <w:rPr>
          <w:rStyle w:val="StyleUnderline"/>
          <w:highlight w:val="yellow"/>
        </w:rPr>
        <w:t>risk of</w:t>
      </w:r>
      <w:r w:rsidRPr="00F428D9">
        <w:rPr>
          <w:sz w:val="10"/>
        </w:rPr>
        <w:t xml:space="preserve"> a </w:t>
      </w:r>
      <w:r w:rsidRPr="00C50D12">
        <w:rPr>
          <w:rStyle w:val="StyleUnderline"/>
        </w:rPr>
        <w:t xml:space="preserve">dangerous </w:t>
      </w:r>
      <w:r w:rsidRPr="00CA5661">
        <w:rPr>
          <w:rStyle w:val="StyleUnderline"/>
          <w:highlight w:val="yellow"/>
        </w:rPr>
        <w:t>conflict</w:t>
      </w:r>
      <w:r w:rsidRPr="00F428D9">
        <w:rPr>
          <w:sz w:val="10"/>
        </w:rPr>
        <w:t xml:space="preserve">. The United States' </w:t>
      </w:r>
      <w:r w:rsidRPr="00CA5661">
        <w:rPr>
          <w:rStyle w:val="StyleUnderline"/>
          <w:highlight w:val="yellow"/>
        </w:rPr>
        <w:t>security commitments deter</w:t>
      </w:r>
      <w:r w:rsidRPr="00C50D12">
        <w:rPr>
          <w:rStyle w:val="StyleUnderline"/>
        </w:rPr>
        <w:t xml:space="preserve"> states with aspirations to regional hegemony from contemplating expansion </w:t>
      </w:r>
      <w:r w:rsidRPr="00CA5661">
        <w:rPr>
          <w:rStyle w:val="StyleUnderline"/>
          <w:highlight w:val="yellow"/>
        </w:rPr>
        <w:t>and dissuade</w:t>
      </w:r>
      <w:r w:rsidRPr="00F428D9">
        <w:rPr>
          <w:sz w:val="10"/>
        </w:rPr>
        <w:t xml:space="preserve"> U.S. </w:t>
      </w:r>
      <w:r w:rsidRPr="00CA5661">
        <w:rPr>
          <w:rStyle w:val="StyleUnderline"/>
          <w:highlight w:val="yellow"/>
        </w:rPr>
        <w:t>partners</w:t>
      </w:r>
      <w:r w:rsidRPr="00C50D12">
        <w:rPr>
          <w:rStyle w:val="StyleUnderline"/>
        </w:rPr>
        <w:t xml:space="preserve"> from trying to solve security problems on their own in ways that would end up </w:t>
      </w:r>
      <w:r w:rsidRPr="00CA5661">
        <w:rPr>
          <w:rStyle w:val="StyleUnderline"/>
          <w:highlight w:val="yellow"/>
        </w:rPr>
        <w:t>threatening other states</w:t>
      </w:r>
      <w:r w:rsidRPr="00F428D9">
        <w:rPr>
          <w:sz w:val="10"/>
        </w:rPr>
        <w:t xml:space="preserve">. Skeptics discount this benefit by arguing that U.S. security guarantees aren't necessary to prevent dangerous rivalries from erupting. They maintain that the high costs of territorial conquest and the many tools countries can use to signal their benign intentions are enough to prevent conflict. In other words, major powers could </w:t>
      </w:r>
      <w:r w:rsidRPr="00F428D9">
        <w:rPr>
          <w:sz w:val="10"/>
        </w:rPr>
        <w:lastRenderedPageBreak/>
        <w:t xml:space="preserve">peacefully manage regional </w:t>
      </w:r>
      <w:proofErr w:type="spellStart"/>
      <w:r w:rsidRPr="00F428D9">
        <w:rPr>
          <w:sz w:val="10"/>
        </w:rPr>
        <w:t>multipolarity</w:t>
      </w:r>
      <w:proofErr w:type="spellEnd"/>
      <w:r w:rsidRPr="00F428D9">
        <w:rPr>
          <w:sz w:val="10"/>
        </w:rPr>
        <w:t xml:space="preserve"> without the American pacifier. But that outlook is too sanguine. </w:t>
      </w:r>
      <w:r w:rsidRPr="00CA5661">
        <w:rPr>
          <w:rStyle w:val="StyleUnderline"/>
          <w:highlight w:val="yellow"/>
        </w:rPr>
        <w:t>If Washington got out</w:t>
      </w:r>
      <w:r w:rsidRPr="00C50D12">
        <w:rPr>
          <w:rStyle w:val="StyleUnderline"/>
        </w:rPr>
        <w:t xml:space="preserve"> of East Asia, </w:t>
      </w:r>
      <w:r w:rsidRPr="00CA5661">
        <w:rPr>
          <w:rStyle w:val="Emphasis"/>
          <w:highlight w:val="yellow"/>
        </w:rPr>
        <w:t>Japan</w:t>
      </w:r>
      <w:r w:rsidRPr="00CA5661">
        <w:rPr>
          <w:rStyle w:val="StyleUnderline"/>
          <w:highlight w:val="yellow"/>
        </w:rPr>
        <w:t xml:space="preserve"> and </w:t>
      </w:r>
      <w:r w:rsidRPr="00CA5661">
        <w:rPr>
          <w:rStyle w:val="Emphasis"/>
          <w:highlight w:val="yellow"/>
        </w:rPr>
        <w:t>South Korea</w:t>
      </w:r>
      <w:r w:rsidRPr="00CA5661">
        <w:rPr>
          <w:rStyle w:val="StyleUnderline"/>
          <w:highlight w:val="yellow"/>
        </w:rPr>
        <w:t xml:space="preserve"> would</w:t>
      </w:r>
      <w:r w:rsidRPr="00F428D9">
        <w:rPr>
          <w:sz w:val="10"/>
        </w:rPr>
        <w:t xml:space="preserve"> likely </w:t>
      </w:r>
      <w:r w:rsidRPr="00C50D12">
        <w:rPr>
          <w:rStyle w:val="StyleUnderline"/>
        </w:rPr>
        <w:t>expand</w:t>
      </w:r>
      <w:r w:rsidRPr="00F428D9">
        <w:rPr>
          <w:sz w:val="10"/>
        </w:rPr>
        <w:t xml:space="preserve"> their </w:t>
      </w:r>
      <w:r w:rsidRPr="00C50D12">
        <w:rPr>
          <w:rStyle w:val="StyleUnderline"/>
        </w:rPr>
        <w:t xml:space="preserve">military capabilities and </w:t>
      </w:r>
      <w:r w:rsidRPr="00CA5661">
        <w:rPr>
          <w:rStyle w:val="StyleUnderline"/>
          <w:highlight w:val="yellow"/>
        </w:rPr>
        <w:t xml:space="preserve">go </w:t>
      </w:r>
      <w:r w:rsidRPr="00CA5661">
        <w:rPr>
          <w:rStyle w:val="Emphasis"/>
          <w:highlight w:val="yellow"/>
        </w:rPr>
        <w:t>nuclear</w:t>
      </w:r>
      <w:r w:rsidRPr="00CA5661">
        <w:rPr>
          <w:rStyle w:val="StyleUnderline"/>
          <w:highlight w:val="yellow"/>
        </w:rPr>
        <w:t>, which</w:t>
      </w:r>
      <w:r w:rsidRPr="00C50D12">
        <w:rPr>
          <w:rStyle w:val="StyleUnderline"/>
        </w:rPr>
        <w:t xml:space="preserve"> could </w:t>
      </w:r>
      <w:r w:rsidRPr="00CA5661">
        <w:rPr>
          <w:rStyle w:val="StyleUnderline"/>
          <w:highlight w:val="yellow"/>
        </w:rPr>
        <w:t xml:space="preserve">provoke a </w:t>
      </w:r>
      <w:r w:rsidRPr="00CA5661">
        <w:rPr>
          <w:rStyle w:val="Emphasis"/>
          <w:highlight w:val="yellow"/>
        </w:rPr>
        <w:t>destabilizing reaction from China</w:t>
      </w:r>
      <w:r w:rsidRPr="00F428D9">
        <w:rPr>
          <w:sz w:val="10"/>
        </w:rPr>
        <w:t xml:space="preserve">. It's worth noting that </w:t>
      </w:r>
      <w:r w:rsidRPr="00C50D12">
        <w:rPr>
          <w:rStyle w:val="StyleUnderline"/>
        </w:rPr>
        <w:t xml:space="preserve">during the Cold War, both South Korea and Taiwan tried to obtain nuclear weapons; the only thing that stopped them was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which used</w:t>
      </w:r>
      <w:r w:rsidRPr="00F428D9">
        <w:rPr>
          <w:sz w:val="10"/>
        </w:rPr>
        <w:t xml:space="preserve"> its </w:t>
      </w:r>
      <w:r w:rsidRPr="00C50D12">
        <w:rPr>
          <w:rStyle w:val="StyleUnderline"/>
        </w:rPr>
        <w:t>security commitments to restrain</w:t>
      </w:r>
      <w:r w:rsidRPr="00F428D9">
        <w:rPr>
          <w:sz w:val="10"/>
        </w:rPr>
        <w:t xml:space="preserve"> their </w:t>
      </w:r>
      <w:r w:rsidRPr="00C50D12">
        <w:rPr>
          <w:rStyle w:val="StyleUnderline"/>
        </w:rPr>
        <w:t>nuclear temptations</w:t>
      </w:r>
      <w:r w:rsidRPr="00F428D9">
        <w:rPr>
          <w:sz w:val="10"/>
        </w:rPr>
        <w:t xml:space="preserve">. Similarly, </w:t>
      </w:r>
      <w:r w:rsidRPr="00C50D12">
        <w:rPr>
          <w:rStyle w:val="StyleUnderline"/>
        </w:rPr>
        <w:t xml:space="preserve">were the </w:t>
      </w:r>
      <w:r w:rsidRPr="00C50D12">
        <w:rPr>
          <w:rStyle w:val="Emphasis"/>
        </w:rPr>
        <w:t>U</w:t>
      </w:r>
      <w:r w:rsidRPr="00F428D9">
        <w:rPr>
          <w:sz w:val="10"/>
        </w:rPr>
        <w:t xml:space="preserve">nited </w:t>
      </w:r>
      <w:r w:rsidRPr="00C50D12">
        <w:rPr>
          <w:rStyle w:val="Emphasis"/>
        </w:rPr>
        <w:t>S</w:t>
      </w:r>
      <w:r w:rsidRPr="00F428D9">
        <w:rPr>
          <w:sz w:val="10"/>
        </w:rPr>
        <w:t xml:space="preserve">tates </w:t>
      </w:r>
      <w:r w:rsidRPr="00C50D12">
        <w:rPr>
          <w:rStyle w:val="StyleUnderline"/>
        </w:rPr>
        <w:t>to leave the Middle East</w:t>
      </w:r>
      <w:r w:rsidRPr="00F428D9">
        <w:rPr>
          <w:sz w:val="10"/>
        </w:rPr>
        <w:t xml:space="preserve">, the countries currently backed by Washington--notably, </w:t>
      </w:r>
      <w:r w:rsidRPr="00CA5661">
        <w:rPr>
          <w:rStyle w:val="Emphasis"/>
          <w:highlight w:val="yellow"/>
        </w:rPr>
        <w:t>Israel</w:t>
      </w:r>
      <w:r w:rsidRPr="00CA5661">
        <w:rPr>
          <w:rStyle w:val="StyleUnderline"/>
          <w:highlight w:val="yellow"/>
        </w:rPr>
        <w:t xml:space="preserve">, </w:t>
      </w:r>
      <w:r w:rsidRPr="00CA5661">
        <w:rPr>
          <w:rStyle w:val="Emphasis"/>
          <w:highlight w:val="yellow"/>
        </w:rPr>
        <w:t>Egypt</w:t>
      </w:r>
      <w:r w:rsidRPr="00CA5661">
        <w:rPr>
          <w:rStyle w:val="StyleUnderline"/>
          <w:highlight w:val="yellow"/>
        </w:rPr>
        <w:t xml:space="preserve">, and </w:t>
      </w:r>
      <w:r w:rsidRPr="00CA5661">
        <w:rPr>
          <w:rStyle w:val="Emphasis"/>
          <w:highlight w:val="yellow"/>
        </w:rPr>
        <w:t>Saudi Arabia</w:t>
      </w:r>
      <w:r w:rsidRPr="00CA5661">
        <w:rPr>
          <w:rStyle w:val="StyleUnderline"/>
          <w:highlight w:val="yellow"/>
        </w:rPr>
        <w:t>--might</w:t>
      </w:r>
      <w:r w:rsidRPr="00F428D9">
        <w:rPr>
          <w:sz w:val="10"/>
        </w:rPr>
        <w:t xml:space="preserve"> act in ways that would </w:t>
      </w:r>
      <w:r w:rsidRPr="00CA5661">
        <w:rPr>
          <w:rStyle w:val="StyleUnderline"/>
          <w:highlight w:val="yellow"/>
        </w:rPr>
        <w:t>intensify</w:t>
      </w:r>
      <w:r w:rsidRPr="00C50D12">
        <w:rPr>
          <w:rStyle w:val="StyleUnderline"/>
        </w:rPr>
        <w:t xml:space="preserve"> the region's </w:t>
      </w:r>
      <w:r w:rsidRPr="00CA5661">
        <w:rPr>
          <w:rStyle w:val="StyleUnderline"/>
          <w:highlight w:val="yellow"/>
        </w:rPr>
        <w:t>security dilemmas</w:t>
      </w:r>
      <w:r w:rsidRPr="00F428D9">
        <w:rPr>
          <w:sz w:val="10"/>
        </w:rPr>
        <w:t xml:space="preserve">. </w:t>
      </w:r>
      <w:r w:rsidRPr="00C50D12">
        <w:rPr>
          <w:rStyle w:val="StyleUnderline"/>
        </w:rPr>
        <w:t xml:space="preserve">There would even be reason to worry about </w:t>
      </w:r>
      <w:r w:rsidRPr="00CA5661">
        <w:rPr>
          <w:rStyle w:val="Emphasis"/>
          <w:highlight w:val="yellow"/>
        </w:rPr>
        <w:t>Europe</w:t>
      </w:r>
      <w:r w:rsidRPr="00F428D9">
        <w:rPr>
          <w:sz w:val="10"/>
        </w:rPr>
        <w:t xml:space="preserve">. Although it's hard to imagine the return of great-power military competition in a post-American Europe, </w:t>
      </w:r>
      <w:r w:rsidRPr="00C50D12">
        <w:rPr>
          <w:rStyle w:val="StyleUnderline"/>
        </w:rPr>
        <w:t>it's not difficult to foresee governments</w:t>
      </w:r>
      <w:r w:rsidRPr="00F428D9">
        <w:rPr>
          <w:sz w:val="10"/>
        </w:rPr>
        <w:t xml:space="preserve"> there </w:t>
      </w:r>
      <w:r w:rsidRPr="00C50D12">
        <w:rPr>
          <w:rStyle w:val="StyleUnderline"/>
        </w:rPr>
        <w:t>refusing to pay</w:t>
      </w:r>
      <w:r w:rsidRPr="00F428D9">
        <w:rPr>
          <w:sz w:val="10"/>
        </w:rPr>
        <w:t xml:space="preserve"> the budgetary </w:t>
      </w:r>
      <w:r w:rsidRPr="00C50D12">
        <w:rPr>
          <w:rStyle w:val="StyleUnderline"/>
        </w:rPr>
        <w:t>costs of higher military outlays</w:t>
      </w:r>
      <w:r w:rsidRPr="00F428D9">
        <w:rPr>
          <w:sz w:val="10"/>
        </w:rPr>
        <w:t xml:space="preserve"> and the political costs of increasing EU defense cooperation. </w:t>
      </w:r>
      <w:r w:rsidRPr="00C50D12">
        <w:rPr>
          <w:rStyle w:val="StyleUnderline"/>
        </w:rPr>
        <w:t xml:space="preserve">The result </w:t>
      </w:r>
      <w:r w:rsidRPr="00CA5661">
        <w:rPr>
          <w:rStyle w:val="StyleUnderline"/>
          <w:highlight w:val="yellow"/>
        </w:rPr>
        <w:t>might be</w:t>
      </w:r>
      <w:r w:rsidRPr="00C50D12">
        <w:rPr>
          <w:rStyle w:val="StyleUnderline"/>
        </w:rPr>
        <w:t xml:space="preserve"> a continent </w:t>
      </w:r>
      <w:r w:rsidRPr="00CA5661">
        <w:rPr>
          <w:rStyle w:val="StyleUnderline"/>
          <w:highlight w:val="yellow"/>
        </w:rPr>
        <w:t>incapable of securing</w:t>
      </w:r>
      <w:r w:rsidRPr="00C50D12">
        <w:rPr>
          <w:rStyle w:val="StyleUnderline"/>
        </w:rPr>
        <w:t xml:space="preserve"> itself </w:t>
      </w:r>
      <w:r w:rsidRPr="00CA5661">
        <w:rPr>
          <w:rStyle w:val="StyleUnderline"/>
          <w:highlight w:val="yellow"/>
        </w:rPr>
        <w:t>from threats</w:t>
      </w:r>
      <w:r w:rsidRPr="00F428D9">
        <w:rPr>
          <w:sz w:val="10"/>
        </w:rPr>
        <w:t xml:space="preserve"> on its periphery, </w:t>
      </w:r>
      <w:r w:rsidRPr="00C50D12">
        <w:rPr>
          <w:rStyle w:val="StyleUnderline"/>
        </w:rPr>
        <w:t>unable to join</w:t>
      </w:r>
      <w:r w:rsidRPr="00F428D9">
        <w:rPr>
          <w:sz w:val="10"/>
        </w:rPr>
        <w:t xml:space="preserve"> foreign </w:t>
      </w:r>
      <w:r w:rsidRPr="00C50D12">
        <w:rPr>
          <w:rStyle w:val="StyleUnderline"/>
        </w:rPr>
        <w:t>interventions</w:t>
      </w:r>
      <w:r w:rsidRPr="00F428D9">
        <w:rPr>
          <w:sz w:val="10"/>
        </w:rPr>
        <w:t xml:space="preserve"> on which U.S. leaders might want European help, </w:t>
      </w:r>
      <w:r w:rsidRPr="00C50D12">
        <w:rPr>
          <w:rStyle w:val="StyleUnderline"/>
        </w:rPr>
        <w:t>and vulnerable to</w:t>
      </w:r>
      <w:r w:rsidRPr="00F428D9">
        <w:rPr>
          <w:sz w:val="10"/>
        </w:rPr>
        <w:t xml:space="preserve"> the </w:t>
      </w:r>
      <w:r w:rsidRPr="00C50D12">
        <w:rPr>
          <w:rStyle w:val="StyleUnderline"/>
        </w:rPr>
        <w:t>influence of outside rising powers</w:t>
      </w:r>
      <w:r w:rsidRPr="00F428D9">
        <w:rPr>
          <w:sz w:val="10"/>
        </w:rPr>
        <w:t xml:space="preserve">. Given how easily a </w:t>
      </w:r>
      <w:r w:rsidRPr="00C50D12">
        <w:rPr>
          <w:rStyle w:val="StyleUnderline"/>
        </w:rPr>
        <w:t xml:space="preserve">U.S. withdrawal from key regions could lead to </w:t>
      </w:r>
      <w:r w:rsidRPr="00C50D12">
        <w:rPr>
          <w:rStyle w:val="Emphasis"/>
        </w:rPr>
        <w:t>dangerous competition</w:t>
      </w:r>
      <w:r w:rsidRPr="00F428D9">
        <w:rPr>
          <w:sz w:val="10"/>
        </w:rPr>
        <w:t xml:space="preserve">, advocates of retrenchment tend to put forth another argument: that such rivalries wouldn't actually hurt the United States. To be sure, few doubt that the United States could survive the return of conflict among powers in Asia or the Middle East--but at what cost? Were </w:t>
      </w:r>
      <w:r w:rsidRPr="00CA5661">
        <w:rPr>
          <w:rStyle w:val="StyleUnderline"/>
          <w:highlight w:val="yellow"/>
        </w:rPr>
        <w:t>states</w:t>
      </w:r>
      <w:r w:rsidRPr="00F428D9">
        <w:rPr>
          <w:sz w:val="10"/>
        </w:rPr>
        <w:t xml:space="preserve"> in one or both of these regions to start competing against one another, they </w:t>
      </w:r>
      <w:r w:rsidRPr="00CA5661">
        <w:rPr>
          <w:rStyle w:val="StyleUnderline"/>
          <w:highlight w:val="yellow"/>
        </w:rPr>
        <w:t>would</w:t>
      </w:r>
      <w:r w:rsidRPr="00F428D9">
        <w:rPr>
          <w:sz w:val="10"/>
        </w:rPr>
        <w:t xml:space="preserve"> likely </w:t>
      </w:r>
      <w:r w:rsidRPr="00C50D12">
        <w:rPr>
          <w:rStyle w:val="StyleUnderline"/>
        </w:rPr>
        <w:t xml:space="preserve">boost their military budgets, </w:t>
      </w:r>
      <w:r w:rsidRPr="00CA5661">
        <w:rPr>
          <w:rStyle w:val="StyleUnderline"/>
          <w:highlight w:val="yellow"/>
        </w:rPr>
        <w:t>arm client</w:t>
      </w:r>
      <w:r w:rsidRPr="00C50D12">
        <w:rPr>
          <w:rStyle w:val="StyleUnderline"/>
        </w:rPr>
        <w:t xml:space="preserve"> states, </w:t>
      </w:r>
      <w:r w:rsidRPr="00CA5661">
        <w:rPr>
          <w:rStyle w:val="StyleUnderline"/>
        </w:rPr>
        <w:t>and</w:t>
      </w:r>
      <w:r w:rsidRPr="00F428D9">
        <w:rPr>
          <w:sz w:val="10"/>
        </w:rPr>
        <w:t xml:space="preserve"> perhaps even </w:t>
      </w:r>
      <w:r w:rsidRPr="00CA5661">
        <w:rPr>
          <w:rStyle w:val="StyleUnderline"/>
          <w:highlight w:val="yellow"/>
        </w:rPr>
        <w:t xml:space="preserve">start </w:t>
      </w:r>
      <w:r w:rsidRPr="00CA5661">
        <w:rPr>
          <w:rStyle w:val="Emphasis"/>
        </w:rPr>
        <w:t xml:space="preserve">regional </w:t>
      </w:r>
      <w:r w:rsidRPr="00CA5661">
        <w:rPr>
          <w:rStyle w:val="Emphasis"/>
          <w:highlight w:val="yellow"/>
        </w:rPr>
        <w:t>proxy wars</w:t>
      </w:r>
      <w:r w:rsidRPr="00F428D9">
        <w:rPr>
          <w:sz w:val="10"/>
        </w:rPr>
        <w:t xml:space="preserve">, all of which should concern the United States, in part because its lead in military capabilities would narrow. </w:t>
      </w:r>
      <w:r w:rsidRPr="00C50D12">
        <w:rPr>
          <w:rStyle w:val="StyleUnderline"/>
        </w:rPr>
        <w:t>Greater regional insecurity could</w:t>
      </w:r>
      <w:r w:rsidRPr="00F428D9">
        <w:rPr>
          <w:sz w:val="10"/>
        </w:rPr>
        <w:t xml:space="preserve"> also </w:t>
      </w:r>
      <w:r w:rsidRPr="00CA5661">
        <w:rPr>
          <w:rStyle w:val="StyleUnderline"/>
          <w:highlight w:val="yellow"/>
        </w:rPr>
        <w:t xml:space="preserve">produce </w:t>
      </w:r>
      <w:r w:rsidRPr="00CA5661">
        <w:rPr>
          <w:rStyle w:val="Emphasis"/>
          <w:highlight w:val="yellow"/>
        </w:rPr>
        <w:t>cascades of</w:t>
      </w:r>
      <w:r w:rsidRPr="00C50D12">
        <w:rPr>
          <w:rStyle w:val="Emphasis"/>
        </w:rPr>
        <w:t xml:space="preserve"> nuclear </w:t>
      </w:r>
      <w:r w:rsidRPr="00CA5661">
        <w:rPr>
          <w:rStyle w:val="Emphasis"/>
          <w:highlight w:val="yellow"/>
        </w:rPr>
        <w:t>proliferation</w:t>
      </w:r>
      <w:r w:rsidRPr="00CA5661">
        <w:rPr>
          <w:rStyle w:val="StyleUnderline"/>
          <w:highlight w:val="yellow"/>
        </w:rPr>
        <w:t xml:space="preserve"> as</w:t>
      </w:r>
      <w:r w:rsidRPr="00C50D12">
        <w:rPr>
          <w:rStyle w:val="StyleUnderline"/>
        </w:rPr>
        <w:t xml:space="preserve"> powers such as </w:t>
      </w:r>
      <w:r w:rsidRPr="00CA5661">
        <w:rPr>
          <w:rStyle w:val="Emphasis"/>
          <w:highlight w:val="yellow"/>
        </w:rPr>
        <w:t>Egypt</w:t>
      </w:r>
      <w:r w:rsidRPr="00CA5661">
        <w:rPr>
          <w:rStyle w:val="StyleUnderline"/>
          <w:highlight w:val="yellow"/>
        </w:rPr>
        <w:t xml:space="preserve">, </w:t>
      </w:r>
      <w:r w:rsidRPr="00CA5661">
        <w:rPr>
          <w:rStyle w:val="Emphasis"/>
          <w:highlight w:val="yellow"/>
        </w:rPr>
        <w:t>Saudi Arabia</w:t>
      </w:r>
      <w:r w:rsidRPr="00CA5661">
        <w:rPr>
          <w:rStyle w:val="StyleUnderline"/>
          <w:highlight w:val="yellow"/>
        </w:rPr>
        <w:t xml:space="preserve">, </w:t>
      </w:r>
      <w:r w:rsidRPr="00CA5661">
        <w:rPr>
          <w:rStyle w:val="Emphasis"/>
          <w:highlight w:val="yellow"/>
        </w:rPr>
        <w:t>Japan</w:t>
      </w:r>
      <w:r w:rsidRPr="00CA5661">
        <w:rPr>
          <w:rStyle w:val="StyleUnderline"/>
          <w:highlight w:val="yellow"/>
        </w:rPr>
        <w:t xml:space="preserve">, </w:t>
      </w:r>
      <w:r w:rsidRPr="00CA5661">
        <w:rPr>
          <w:rStyle w:val="Emphasis"/>
          <w:highlight w:val="yellow"/>
        </w:rPr>
        <w:t>South Korea</w:t>
      </w:r>
      <w:r w:rsidRPr="00CA5661">
        <w:rPr>
          <w:rStyle w:val="StyleUnderline"/>
          <w:highlight w:val="yellow"/>
        </w:rPr>
        <w:t xml:space="preserve">, and </w:t>
      </w:r>
      <w:r w:rsidRPr="00CA5661">
        <w:rPr>
          <w:rStyle w:val="Emphasis"/>
          <w:highlight w:val="yellow"/>
        </w:rPr>
        <w:t>Taiwan</w:t>
      </w:r>
      <w:r w:rsidRPr="00CA5661">
        <w:rPr>
          <w:rStyle w:val="StyleUnderline"/>
          <w:highlight w:val="yellow"/>
        </w:rPr>
        <w:t xml:space="preserve"> built</w:t>
      </w:r>
      <w:r w:rsidRPr="00C50D12">
        <w:rPr>
          <w:rStyle w:val="StyleUnderline"/>
        </w:rPr>
        <w:t xml:space="preserve"> nuclear </w:t>
      </w:r>
      <w:r w:rsidRPr="00CA5661">
        <w:rPr>
          <w:rStyle w:val="StyleUnderline"/>
          <w:highlight w:val="yellow"/>
        </w:rPr>
        <w:t>forces</w:t>
      </w:r>
      <w:r w:rsidRPr="00C50D12">
        <w:rPr>
          <w:rStyle w:val="StyleUnderline"/>
        </w:rPr>
        <w:t xml:space="preserve"> of their own. Those countries' regional competitors might then also seek nuclear arsenals. </w:t>
      </w:r>
      <w:r w:rsidRPr="00CA5661">
        <w:rPr>
          <w:rStyle w:val="StyleUnderline"/>
          <w:highlight w:val="yellow"/>
        </w:rPr>
        <w:t>Although</w:t>
      </w:r>
      <w:r w:rsidRPr="00F428D9">
        <w:rPr>
          <w:sz w:val="10"/>
        </w:rPr>
        <w:t xml:space="preserve"> nuclear </w:t>
      </w:r>
      <w:r w:rsidRPr="00CA5661">
        <w:rPr>
          <w:rStyle w:val="StyleUnderline"/>
          <w:highlight w:val="yellow"/>
        </w:rPr>
        <w:t>deterrence can promote stability</w:t>
      </w:r>
      <w:r w:rsidRPr="00F428D9">
        <w:rPr>
          <w:sz w:val="10"/>
        </w:rPr>
        <w:t xml:space="preserve"> between two states with the kinds of nuclear forces that the Soviet Union and the United States possessed, </w:t>
      </w:r>
      <w:r w:rsidRPr="00CA5661">
        <w:rPr>
          <w:rStyle w:val="StyleUnderline"/>
          <w:highlight w:val="yellow"/>
        </w:rPr>
        <w:t xml:space="preserve">things get shakier when there are </w:t>
      </w:r>
      <w:r w:rsidRPr="00CA5661">
        <w:rPr>
          <w:rStyle w:val="Emphasis"/>
          <w:highlight w:val="yellow"/>
        </w:rPr>
        <w:t>multiple</w:t>
      </w:r>
      <w:r w:rsidRPr="00C50D12">
        <w:rPr>
          <w:rStyle w:val="Emphasis"/>
        </w:rPr>
        <w:t xml:space="preserve"> nuclear </w:t>
      </w:r>
      <w:r w:rsidRPr="00CA5661">
        <w:rPr>
          <w:rStyle w:val="Emphasis"/>
          <w:highlight w:val="yellow"/>
        </w:rPr>
        <w:t>rivals</w:t>
      </w:r>
      <w:r w:rsidRPr="00CA5661">
        <w:rPr>
          <w:rStyle w:val="StyleUnderline"/>
          <w:highlight w:val="yellow"/>
        </w:rPr>
        <w:t xml:space="preserve"> with </w:t>
      </w:r>
      <w:r w:rsidRPr="00CA5661">
        <w:rPr>
          <w:rStyle w:val="Emphasis"/>
          <w:highlight w:val="yellow"/>
        </w:rPr>
        <w:t>less robust arsenals</w:t>
      </w:r>
      <w:r w:rsidRPr="00CA5661">
        <w:rPr>
          <w:rStyle w:val="StyleUnderline"/>
          <w:highlight w:val="yellow"/>
        </w:rPr>
        <w:t>. As</w:t>
      </w:r>
      <w:r w:rsidRPr="00C50D12">
        <w:rPr>
          <w:rStyle w:val="StyleUnderline"/>
        </w:rPr>
        <w:t xml:space="preserve"> the number of </w:t>
      </w:r>
      <w:r w:rsidRPr="00CA5661">
        <w:rPr>
          <w:rStyle w:val="StyleUnderline"/>
          <w:highlight w:val="yellow"/>
        </w:rPr>
        <w:t>nuclear powers increase</w:t>
      </w:r>
      <w:r w:rsidRPr="00C50D12">
        <w:rPr>
          <w:rStyle w:val="StyleUnderline"/>
        </w:rPr>
        <w:t xml:space="preserve">s, the </w:t>
      </w:r>
      <w:r w:rsidRPr="00CA5661">
        <w:rPr>
          <w:rStyle w:val="StyleUnderline"/>
          <w:highlight w:val="yellow"/>
        </w:rPr>
        <w:t xml:space="preserve">probability of </w:t>
      </w:r>
      <w:r w:rsidRPr="00CA5661">
        <w:rPr>
          <w:rStyle w:val="Emphasis"/>
          <w:highlight w:val="yellow"/>
        </w:rPr>
        <w:t>illicit transfers</w:t>
      </w:r>
      <w:r w:rsidRPr="00CA5661">
        <w:rPr>
          <w:rStyle w:val="StyleUnderline"/>
          <w:highlight w:val="yellow"/>
        </w:rPr>
        <w:t xml:space="preserve">, </w:t>
      </w:r>
      <w:r w:rsidRPr="00CA5661">
        <w:rPr>
          <w:rStyle w:val="Emphasis"/>
          <w:highlight w:val="yellow"/>
        </w:rPr>
        <w:t>irrational decisions</w:t>
      </w:r>
      <w:r w:rsidRPr="00CA5661">
        <w:rPr>
          <w:rStyle w:val="StyleUnderline"/>
          <w:highlight w:val="yellow"/>
        </w:rPr>
        <w:t xml:space="preserve">, </w:t>
      </w:r>
      <w:r w:rsidRPr="00CA5661">
        <w:rPr>
          <w:rStyle w:val="Emphasis"/>
          <w:highlight w:val="yellow"/>
        </w:rPr>
        <w:t>accidents</w:t>
      </w:r>
      <w:r w:rsidRPr="00CA5661">
        <w:rPr>
          <w:rStyle w:val="StyleUnderline"/>
          <w:highlight w:val="yellow"/>
        </w:rPr>
        <w:t xml:space="preserve">, and </w:t>
      </w:r>
      <w:r w:rsidRPr="00CA5661">
        <w:rPr>
          <w:rStyle w:val="Emphasis"/>
          <w:highlight w:val="yellow"/>
        </w:rPr>
        <w:t>unforeseen crises</w:t>
      </w:r>
      <w:r w:rsidRPr="00CA5661">
        <w:rPr>
          <w:rStyle w:val="StyleUnderline"/>
          <w:highlight w:val="yellow"/>
        </w:rPr>
        <w:t xml:space="preserve"> goes up</w:t>
      </w:r>
      <w:r w:rsidRPr="00F428D9">
        <w:rPr>
          <w:sz w:val="10"/>
        </w:rPr>
        <w:t xml:space="preserve">. The case for abandoning the United States' global role misses the underlying security logic of the current approach. </w:t>
      </w:r>
      <w:r w:rsidRPr="00C50D12">
        <w:rPr>
          <w:rStyle w:val="StyleUnderline"/>
        </w:rPr>
        <w:t xml:space="preserve">By reassuring allies and actively managing regional relations, Washington dampens competition in the </w:t>
      </w:r>
      <w:proofErr w:type="spellStart"/>
      <w:r w:rsidRPr="00C50D12">
        <w:rPr>
          <w:rStyle w:val="StyleUnderline"/>
        </w:rPr>
        <w:t>world s</w:t>
      </w:r>
      <w:proofErr w:type="spellEnd"/>
      <w:r w:rsidRPr="00C50D12">
        <w:rPr>
          <w:rStyle w:val="StyleUnderline"/>
        </w:rPr>
        <w:t xml:space="preserve"> key areas, thereby preventing the emergence of a </w:t>
      </w:r>
      <w:r w:rsidRPr="00C50D12">
        <w:rPr>
          <w:rStyle w:val="Emphasis"/>
        </w:rPr>
        <w:t>hothouse</w:t>
      </w:r>
      <w:r w:rsidRPr="00C50D12">
        <w:rPr>
          <w:rStyle w:val="StyleUnderline"/>
        </w:rPr>
        <w:t xml:space="preserve"> in which countries would grow new military capabilities. For proof that this strategy is working</w:t>
      </w:r>
      <w:r w:rsidRPr="00F428D9">
        <w:rPr>
          <w:sz w:val="10"/>
        </w:rPr>
        <w:t xml:space="preserve">, one need </w:t>
      </w:r>
      <w:r w:rsidRPr="00C50D12">
        <w:rPr>
          <w:rStyle w:val="StyleUnderline"/>
        </w:rPr>
        <w:t>look no further than</w:t>
      </w:r>
      <w:r w:rsidRPr="00F428D9">
        <w:rPr>
          <w:sz w:val="10"/>
        </w:rPr>
        <w:t xml:space="preserve"> the </w:t>
      </w:r>
      <w:r w:rsidRPr="00C50D12">
        <w:rPr>
          <w:rStyle w:val="StyleUnderline"/>
        </w:rPr>
        <w:t>defense budgets of</w:t>
      </w:r>
      <w:r w:rsidRPr="00F428D9">
        <w:rPr>
          <w:sz w:val="10"/>
        </w:rPr>
        <w:t xml:space="preserve"> the </w:t>
      </w:r>
      <w:r w:rsidRPr="00C50D12">
        <w:rPr>
          <w:rStyle w:val="StyleUnderline"/>
        </w:rPr>
        <w:t>current great powers:</w:t>
      </w:r>
      <w:r w:rsidRPr="00F428D9">
        <w:rPr>
          <w:sz w:val="10"/>
        </w:rPr>
        <w:t xml:space="preserve"> on average, </w:t>
      </w:r>
      <w:r w:rsidRPr="00C50D12">
        <w:rPr>
          <w:rStyle w:val="StyleUnderline"/>
        </w:rPr>
        <w:t>since 1991</w:t>
      </w:r>
      <w:r w:rsidRPr="00F428D9">
        <w:rPr>
          <w:sz w:val="10"/>
        </w:rPr>
        <w:t xml:space="preserve"> they have kept their military expenditures as A percentage of GDP to historic lows, and </w:t>
      </w:r>
      <w:r w:rsidRPr="00C50D12">
        <w:rPr>
          <w:rStyle w:val="StyleUnderline"/>
        </w:rPr>
        <w:t xml:space="preserve">they have not attempted to match the </w:t>
      </w:r>
      <w:r w:rsidRPr="00C50D12">
        <w:rPr>
          <w:rStyle w:val="Emphasis"/>
        </w:rPr>
        <w:t>U</w:t>
      </w:r>
      <w:r w:rsidRPr="00F428D9">
        <w:rPr>
          <w:sz w:val="10"/>
        </w:rPr>
        <w:t xml:space="preserve">nited </w:t>
      </w:r>
      <w:r w:rsidRPr="00C50D12">
        <w:rPr>
          <w:rStyle w:val="Emphasis"/>
        </w:rPr>
        <w:t>S</w:t>
      </w:r>
      <w:r w:rsidRPr="00F428D9">
        <w:rPr>
          <w:sz w:val="10"/>
        </w:rPr>
        <w:t xml:space="preserve">tates' top-end military capabilities. Moreover, all of the world's most modern militaries are U.S. allies, and the United States' military lead over its potential </w:t>
      </w:r>
      <w:proofErr w:type="gramStart"/>
      <w:r w:rsidRPr="00F428D9">
        <w:rPr>
          <w:sz w:val="10"/>
        </w:rPr>
        <w:t>rivals</w:t>
      </w:r>
      <w:proofErr w:type="gramEnd"/>
      <w:r w:rsidRPr="00F428D9">
        <w:rPr>
          <w:sz w:val="10"/>
        </w:rPr>
        <w:t xml:space="preserve"> .is by many measures growing. On top of all this, the current </w:t>
      </w:r>
      <w:r w:rsidRPr="00C50D12">
        <w:rPr>
          <w:rStyle w:val="StyleUnderline"/>
        </w:rPr>
        <w:t>grand strategy acts as a hedge against</w:t>
      </w:r>
      <w:r w:rsidRPr="00F428D9">
        <w:rPr>
          <w:sz w:val="10"/>
        </w:rPr>
        <w:t xml:space="preserve"> the </w:t>
      </w:r>
      <w:r w:rsidRPr="00C50D12">
        <w:rPr>
          <w:rStyle w:val="StyleUnderline"/>
        </w:rPr>
        <w:t xml:space="preserve">emergence regional </w:t>
      </w:r>
      <w:r w:rsidRPr="00367E1F">
        <w:rPr>
          <w:rStyle w:val="StyleUnderline"/>
        </w:rPr>
        <w:t>hegemons. Some</w:t>
      </w:r>
      <w:r w:rsidRPr="00F428D9">
        <w:rPr>
          <w:sz w:val="10"/>
        </w:rPr>
        <w:t xml:space="preserve"> supporters of retrenchment </w:t>
      </w:r>
      <w:r w:rsidRPr="00367E1F">
        <w:rPr>
          <w:rStyle w:val="StyleUnderline"/>
        </w:rPr>
        <w:t>argue</w:t>
      </w:r>
      <w:r w:rsidRPr="00F428D9">
        <w:rPr>
          <w:sz w:val="10"/>
        </w:rPr>
        <w:t xml:space="preserve"> that </w:t>
      </w:r>
      <w:r w:rsidRPr="00367E1F">
        <w:rPr>
          <w:rStyle w:val="StyleUnderline"/>
        </w:rPr>
        <w:t>the U.S.</w:t>
      </w:r>
      <w:r w:rsidRPr="00F428D9">
        <w:rPr>
          <w:sz w:val="10"/>
        </w:rPr>
        <w:t xml:space="preserve"> military </w:t>
      </w:r>
      <w:r w:rsidRPr="00367E1F">
        <w:rPr>
          <w:rStyle w:val="StyleUnderline"/>
        </w:rPr>
        <w:t>should keep</w:t>
      </w:r>
      <w:r w:rsidRPr="00F428D9">
        <w:rPr>
          <w:sz w:val="10"/>
        </w:rPr>
        <w:t xml:space="preserve"> its </w:t>
      </w:r>
      <w:r w:rsidRPr="00367E1F">
        <w:rPr>
          <w:rStyle w:val="StyleUnderline"/>
        </w:rPr>
        <w:t>forces over the horizon and pass the buck to local powers</w:t>
      </w:r>
      <w:r w:rsidRPr="00F428D9">
        <w:rPr>
          <w:sz w:val="10"/>
        </w:rPr>
        <w:t xml:space="preserve"> to do the dangerous work of counterbalancing rising regional powers. Washington, they contend, should deploy forces abroad only when a truly credible contender for regional hegemony arises, as in the cases of Germany and Japan during World War II and the Soviet Union during the Cold War. </w:t>
      </w:r>
      <w:r w:rsidRPr="00367E1F">
        <w:rPr>
          <w:rStyle w:val="StyleUnderline"/>
        </w:rPr>
        <w:t>Yet there is already a</w:t>
      </w:r>
      <w:r w:rsidRPr="00F428D9">
        <w:rPr>
          <w:sz w:val="10"/>
        </w:rPr>
        <w:t xml:space="preserve"> potential </w:t>
      </w:r>
      <w:r w:rsidRPr="00367E1F">
        <w:rPr>
          <w:rStyle w:val="StyleUnderline"/>
        </w:rPr>
        <w:t xml:space="preserve">contender for regional hegemony--China--and to balance it, 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will need to maintain its key alliances in Asia and the military capacity to intervene there. The implication is</w:t>
      </w:r>
      <w:r w:rsidRPr="00F428D9">
        <w:rPr>
          <w:sz w:val="10"/>
        </w:rPr>
        <w:t xml:space="preserve"> that </w:t>
      </w:r>
      <w:r w:rsidRPr="00367E1F">
        <w:rPr>
          <w:rStyle w:val="StyleUnderline"/>
        </w:rPr>
        <w:t xml:space="preserve">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should get out of Afghanistan and Iraq, reduce</w:t>
      </w:r>
      <w:r w:rsidRPr="00F428D9">
        <w:rPr>
          <w:sz w:val="10"/>
        </w:rPr>
        <w:t xml:space="preserve"> its military </w:t>
      </w:r>
      <w:r w:rsidRPr="00367E1F">
        <w:rPr>
          <w:rStyle w:val="StyleUnderline"/>
        </w:rPr>
        <w:t>presence in Europe, and pivot to Asia. Yet that is exactly what</w:t>
      </w:r>
      <w:r w:rsidRPr="00F428D9">
        <w:rPr>
          <w:sz w:val="10"/>
        </w:rPr>
        <w:t xml:space="preserve"> the </w:t>
      </w:r>
      <w:r w:rsidRPr="00367E1F">
        <w:rPr>
          <w:rStyle w:val="StyleUnderline"/>
        </w:rPr>
        <w:t>Obama</w:t>
      </w:r>
      <w:r w:rsidRPr="00F428D9">
        <w:rPr>
          <w:sz w:val="10"/>
        </w:rPr>
        <w:t xml:space="preserve"> administration </w:t>
      </w:r>
      <w:r w:rsidRPr="00367E1F">
        <w:rPr>
          <w:rStyle w:val="StyleUnderline"/>
        </w:rPr>
        <w:t>is doing</w:t>
      </w:r>
      <w:r w:rsidRPr="00F428D9">
        <w:rPr>
          <w:sz w:val="10"/>
        </w:rPr>
        <w:t xml:space="preserve">. MILITARY DOMINANCE, ECONOMIC PREEMINENCE Preoccupied with security issues, </w:t>
      </w:r>
      <w:r w:rsidRPr="00367E1F">
        <w:rPr>
          <w:rStyle w:val="StyleUnderline"/>
        </w:rPr>
        <w:t>critics</w:t>
      </w:r>
      <w:r w:rsidRPr="00F428D9">
        <w:rPr>
          <w:sz w:val="10"/>
        </w:rPr>
        <w:t xml:space="preserve"> of the current grand strategy </w:t>
      </w:r>
      <w:r w:rsidRPr="00367E1F">
        <w:rPr>
          <w:rStyle w:val="StyleUnderline"/>
        </w:rPr>
        <w:t>miss one of its most important benefits: sustaining an open global economy</w:t>
      </w:r>
      <w:r w:rsidRPr="00F428D9">
        <w:rPr>
          <w:sz w:val="10"/>
        </w:rPr>
        <w:t xml:space="preserve"> and a favorable place for the United States within it. To be sure, the sheer size of its output would guarantee the United States a major role in the global economy whatever grand strategy it adopted. Yet </w:t>
      </w:r>
      <w:r w:rsidRPr="00367E1F">
        <w:rPr>
          <w:rStyle w:val="StyleUnderline"/>
        </w:rPr>
        <w:t xml:space="preserve">the country's </w:t>
      </w:r>
      <w:r w:rsidRPr="00CA5661">
        <w:rPr>
          <w:rStyle w:val="StyleUnderline"/>
          <w:highlight w:val="yellow"/>
        </w:rPr>
        <w:t xml:space="preserve">military dominance </w:t>
      </w:r>
      <w:r w:rsidRPr="00CA5661">
        <w:rPr>
          <w:rStyle w:val="Emphasis"/>
          <w:highlight w:val="yellow"/>
        </w:rPr>
        <w:t>undergirds</w:t>
      </w:r>
      <w:r w:rsidRPr="00367E1F">
        <w:rPr>
          <w:rStyle w:val="Emphasis"/>
        </w:rPr>
        <w:t xml:space="preserve"> its </w:t>
      </w:r>
      <w:r w:rsidRPr="00CA5661">
        <w:rPr>
          <w:rStyle w:val="Emphasis"/>
          <w:highlight w:val="yellow"/>
        </w:rPr>
        <w:t>economic leadership</w:t>
      </w:r>
      <w:r w:rsidRPr="00367E1F">
        <w:rPr>
          <w:rStyle w:val="StyleUnderline"/>
        </w:rPr>
        <w:t xml:space="preserve">. In addition to </w:t>
      </w:r>
      <w:r w:rsidRPr="00367E1F">
        <w:rPr>
          <w:rStyle w:val="Emphasis"/>
        </w:rPr>
        <w:t>protecting the world economy from instability</w:t>
      </w:r>
      <w:r w:rsidRPr="00367E1F">
        <w:rPr>
          <w:rStyle w:val="StyleUnderline"/>
        </w:rPr>
        <w:t xml:space="preserve">, its </w:t>
      </w:r>
      <w:r w:rsidRPr="00CA5661">
        <w:rPr>
          <w:rStyle w:val="StyleUnderline"/>
          <w:highlight w:val="yellow"/>
        </w:rPr>
        <w:t>military commitments</w:t>
      </w:r>
      <w:r w:rsidRPr="00367E1F">
        <w:rPr>
          <w:rStyle w:val="StyleUnderline"/>
        </w:rPr>
        <w:t xml:space="preserve"> and naval superiority help </w:t>
      </w:r>
      <w:r w:rsidRPr="00CA5661">
        <w:rPr>
          <w:rStyle w:val="Emphasis"/>
          <w:highlight w:val="yellow"/>
        </w:rPr>
        <w:t>secure</w:t>
      </w:r>
      <w:r w:rsidRPr="00367E1F">
        <w:rPr>
          <w:rStyle w:val="Emphasis"/>
        </w:rPr>
        <w:t xml:space="preserve"> the </w:t>
      </w:r>
      <w:r w:rsidRPr="00CA5661">
        <w:rPr>
          <w:rStyle w:val="Emphasis"/>
          <w:highlight w:val="yellow"/>
        </w:rPr>
        <w:t>sea-lanes</w:t>
      </w:r>
      <w:r w:rsidRPr="00367E1F">
        <w:rPr>
          <w:rStyle w:val="StyleUnderline"/>
        </w:rPr>
        <w:t xml:space="preserve"> and other </w:t>
      </w:r>
      <w:r w:rsidRPr="00367E1F">
        <w:rPr>
          <w:rStyle w:val="Emphasis"/>
        </w:rPr>
        <w:t>shipping corridors</w:t>
      </w:r>
      <w:r w:rsidRPr="00367E1F">
        <w:rPr>
          <w:rStyle w:val="StyleUnderline"/>
        </w:rPr>
        <w:t xml:space="preserve"> </w:t>
      </w:r>
      <w:r w:rsidRPr="00CA5661">
        <w:rPr>
          <w:rStyle w:val="StyleUnderline"/>
          <w:highlight w:val="yellow"/>
        </w:rPr>
        <w:t xml:space="preserve">that </w:t>
      </w:r>
      <w:r w:rsidRPr="00CA5661">
        <w:rPr>
          <w:rStyle w:val="Emphasis"/>
          <w:highlight w:val="yellow"/>
        </w:rPr>
        <w:t>allow trade</w:t>
      </w:r>
      <w:r w:rsidRPr="00367E1F">
        <w:rPr>
          <w:rStyle w:val="Emphasis"/>
        </w:rPr>
        <w:t xml:space="preserve"> to flow freely and cheaply</w:t>
      </w:r>
      <w:r w:rsidRPr="00367E1F">
        <w:rPr>
          <w:rStyle w:val="StyleUnderline"/>
        </w:rPr>
        <w:t xml:space="preserve">. Were 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to pull back from</w:t>
      </w:r>
      <w:r w:rsidRPr="00F428D9">
        <w:rPr>
          <w:sz w:val="10"/>
        </w:rPr>
        <w:t xml:space="preserve"> the world, </w:t>
      </w:r>
      <w:r w:rsidRPr="00367E1F">
        <w:rPr>
          <w:rStyle w:val="StyleUnderline"/>
        </w:rPr>
        <w:t xml:space="preserve">the task of securing the global commons would get much harder. Washington would have less leverage </w:t>
      </w:r>
      <w:r w:rsidRPr="00F428D9">
        <w:rPr>
          <w:sz w:val="10"/>
        </w:rPr>
        <w:t xml:space="preserve">with which it could convince countries to cooperate on economic matters </w:t>
      </w:r>
      <w:r w:rsidRPr="00367E1F">
        <w:rPr>
          <w:rStyle w:val="StyleUnderline"/>
        </w:rPr>
        <w:t>and less access to</w:t>
      </w:r>
      <w:r w:rsidRPr="00F428D9">
        <w:rPr>
          <w:sz w:val="10"/>
        </w:rPr>
        <w:t xml:space="preserve"> the military </w:t>
      </w:r>
      <w:r w:rsidRPr="00367E1F">
        <w:rPr>
          <w:rStyle w:val="StyleUnderline"/>
        </w:rPr>
        <w:t>bases</w:t>
      </w:r>
      <w:r w:rsidRPr="00F428D9">
        <w:rPr>
          <w:sz w:val="10"/>
        </w:rPr>
        <w:t xml:space="preserve"> throughout the world needed to keep the seas open. A global role also lets the United States structure the world economy in ways that serve its particular economic interests. During the Cold War, Washington used its overseas security commitments to get allies to embrace the economic policies it preferred--convincing West Germany in the 1960s, for example, to take costly steps to support the U.S. dollar as a reserve currency. U.S. defense agreements work the same way today. For example, when negotiating the 2011 free-trade agreement with South Korea, U.S. officials took advantage of Seoul's desire to use the agreement as a means of tightening its security relations with Washington. As one diplomat explained to us privately, "We asked for changes in labor and environment clauses, in auto clauses, and the Koreans took it all." Why? Because they feared a failed agreement would be "a setback to the political and security relationship." More broadly, the United States wields its security leverage to shape the overall structure of the global economy. Much of what the United States wants from the economic order is more of the same: for instance, it likes the current structure of the World Trade Organization and the International Monetary Fund and prefers that free trade continue. Washington wins when U.S. allies favor this status quo, and one reason they are inclined to support the existing system is because they value their military alliances. Japan, to name one example, has shown interest in the Trans-Pacific Partnership, the Obama administration's most important free-trade initiative in the region, less because its economic interests compel it to do so than because Prime Minister Yoshihiko Noda </w:t>
      </w:r>
      <w:r w:rsidRPr="00F428D9">
        <w:rPr>
          <w:sz w:val="10"/>
        </w:rPr>
        <w:lastRenderedPageBreak/>
        <w:t xml:space="preserve">believes that his support will strengthen Japan's security ties with the United States. The United States' </w:t>
      </w:r>
      <w:r w:rsidRPr="00CA5661">
        <w:rPr>
          <w:rStyle w:val="StyleUnderline"/>
          <w:highlight w:val="yellow"/>
        </w:rPr>
        <w:t>geopolitical dominance</w:t>
      </w:r>
      <w:r w:rsidRPr="00F428D9">
        <w:rPr>
          <w:sz w:val="10"/>
        </w:rPr>
        <w:t xml:space="preserve"> also </w:t>
      </w:r>
      <w:r w:rsidRPr="00CA5661">
        <w:rPr>
          <w:rStyle w:val="StyleUnderline"/>
          <w:highlight w:val="yellow"/>
        </w:rPr>
        <w:t>helps keep the</w:t>
      </w:r>
      <w:r w:rsidRPr="00F428D9">
        <w:rPr>
          <w:sz w:val="10"/>
        </w:rPr>
        <w:t xml:space="preserve"> U.S. </w:t>
      </w:r>
      <w:r w:rsidRPr="00CA5661">
        <w:rPr>
          <w:rStyle w:val="StyleUnderline"/>
          <w:highlight w:val="yellow"/>
        </w:rPr>
        <w:t>dollar</w:t>
      </w:r>
      <w:r w:rsidRPr="00367E1F">
        <w:rPr>
          <w:rStyle w:val="StyleUnderline"/>
        </w:rPr>
        <w:t xml:space="preserve"> in place as </w:t>
      </w:r>
      <w:r w:rsidRPr="00CA5661">
        <w:rPr>
          <w:rStyle w:val="StyleUnderline"/>
          <w:highlight w:val="yellow"/>
        </w:rPr>
        <w:t>the</w:t>
      </w:r>
      <w:r w:rsidRPr="00367E1F">
        <w:rPr>
          <w:rStyle w:val="StyleUnderline"/>
        </w:rPr>
        <w:t xml:space="preserve"> world's </w:t>
      </w:r>
      <w:r w:rsidRPr="00CA5661">
        <w:rPr>
          <w:rStyle w:val="StyleUnderline"/>
          <w:highlight w:val="yellow"/>
        </w:rPr>
        <w:t>reserve currency, which confers enormous benefits</w:t>
      </w:r>
      <w:r w:rsidRPr="00367E1F">
        <w:rPr>
          <w:rStyle w:val="StyleUnderline"/>
        </w:rPr>
        <w:t xml:space="preserve"> on the country, such as a greater ability to borrow money</w:t>
      </w:r>
      <w:r w:rsidRPr="00F428D9">
        <w:rPr>
          <w:sz w:val="10"/>
        </w:rPr>
        <w:t xml:space="preserve">. This is perhaps clearest with Europe: the EU'S dependence on the United States for its security precludes the EU from having the kind of political leverage to support the euro that the United States has with the dollar. As with other aspects of the global economy, the United States does not provide its leadership for free: it extracts disproportionate gains. </w:t>
      </w:r>
      <w:r w:rsidRPr="00367E1F">
        <w:rPr>
          <w:rStyle w:val="StyleUnderline"/>
        </w:rPr>
        <w:t>Shirking</w:t>
      </w:r>
      <w:r w:rsidRPr="00F428D9">
        <w:rPr>
          <w:sz w:val="10"/>
        </w:rPr>
        <w:t xml:space="preserve"> that </w:t>
      </w:r>
      <w:r w:rsidRPr="00367E1F">
        <w:rPr>
          <w:rStyle w:val="StyleUnderline"/>
        </w:rPr>
        <w:t>responsibility would place those benefits at risk</w:t>
      </w:r>
      <w:r w:rsidRPr="00F428D9">
        <w:rPr>
          <w:sz w:val="10"/>
        </w:rPr>
        <w:t xml:space="preserve">. CREATING COOPERATION </w:t>
      </w:r>
      <w:proofErr w:type="gramStart"/>
      <w:r w:rsidRPr="00367E1F">
        <w:rPr>
          <w:rStyle w:val="StyleUnderline"/>
        </w:rPr>
        <w:t>What</w:t>
      </w:r>
      <w:proofErr w:type="gramEnd"/>
      <w:r w:rsidRPr="00367E1F">
        <w:rPr>
          <w:rStyle w:val="StyleUnderline"/>
        </w:rPr>
        <w:t xml:space="preserve"> goes for the global economy goes for other forms of </w:t>
      </w:r>
      <w:r w:rsidRPr="00367E1F">
        <w:rPr>
          <w:rStyle w:val="Emphasis"/>
        </w:rPr>
        <w:t>international cooperation</w:t>
      </w:r>
      <w:r w:rsidRPr="00F428D9">
        <w:rPr>
          <w:sz w:val="10"/>
        </w:rPr>
        <w:t xml:space="preserve">. Here, too, American </w:t>
      </w:r>
      <w:r w:rsidRPr="00367E1F">
        <w:rPr>
          <w:rStyle w:val="StyleUnderline"/>
        </w:rPr>
        <w:t>leadership</w:t>
      </w:r>
      <w:r w:rsidRPr="00F428D9">
        <w:rPr>
          <w:sz w:val="10"/>
        </w:rPr>
        <w:t xml:space="preserve"> benefits many countries but </w:t>
      </w:r>
      <w:r w:rsidRPr="00367E1F">
        <w:rPr>
          <w:rStyle w:val="StyleUnderline"/>
        </w:rPr>
        <w:t xml:space="preserve">disproportionately helps 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 xml:space="preserve">In order </w:t>
      </w:r>
      <w:r w:rsidRPr="00CA5661">
        <w:rPr>
          <w:rStyle w:val="StyleUnderline"/>
          <w:highlight w:val="yellow"/>
        </w:rPr>
        <w:t>to counter</w:t>
      </w:r>
      <w:r w:rsidRPr="00367E1F">
        <w:rPr>
          <w:rStyle w:val="StyleUnderline"/>
        </w:rPr>
        <w:t xml:space="preserve"> </w:t>
      </w:r>
      <w:r w:rsidRPr="00367E1F">
        <w:rPr>
          <w:rStyle w:val="Emphasis"/>
        </w:rPr>
        <w:t>transnational threats</w:t>
      </w:r>
      <w:r w:rsidRPr="00367E1F">
        <w:rPr>
          <w:rStyle w:val="StyleUnderline"/>
        </w:rPr>
        <w:t xml:space="preserve">, such as </w:t>
      </w:r>
      <w:r w:rsidRPr="00CA5661">
        <w:rPr>
          <w:rStyle w:val="Emphasis"/>
          <w:highlight w:val="yellow"/>
        </w:rPr>
        <w:t>terrorism</w:t>
      </w:r>
      <w:r w:rsidRPr="00CA5661">
        <w:rPr>
          <w:rStyle w:val="StyleUnderline"/>
          <w:highlight w:val="yellow"/>
        </w:rPr>
        <w:t xml:space="preserve">, </w:t>
      </w:r>
      <w:r w:rsidRPr="00CA5661">
        <w:rPr>
          <w:rStyle w:val="Emphasis"/>
          <w:highlight w:val="yellow"/>
        </w:rPr>
        <w:t>piracy</w:t>
      </w:r>
      <w:r w:rsidRPr="00CA5661">
        <w:rPr>
          <w:rStyle w:val="StyleUnderline"/>
          <w:highlight w:val="yellow"/>
        </w:rPr>
        <w:t xml:space="preserve">, </w:t>
      </w:r>
      <w:r w:rsidRPr="00CA5661">
        <w:rPr>
          <w:rStyle w:val="Emphasis"/>
          <w:highlight w:val="yellow"/>
        </w:rPr>
        <w:t>organized crime</w:t>
      </w:r>
      <w:r w:rsidRPr="00CA5661">
        <w:rPr>
          <w:rStyle w:val="StyleUnderline"/>
          <w:highlight w:val="yellow"/>
        </w:rPr>
        <w:t xml:space="preserve">, </w:t>
      </w:r>
      <w:r w:rsidRPr="00CA5661">
        <w:rPr>
          <w:rStyle w:val="Emphasis"/>
          <w:highlight w:val="yellow"/>
        </w:rPr>
        <w:t>climate change</w:t>
      </w:r>
      <w:r w:rsidRPr="00CA5661">
        <w:rPr>
          <w:rStyle w:val="StyleUnderline"/>
          <w:highlight w:val="yellow"/>
        </w:rPr>
        <w:t xml:space="preserve">, and </w:t>
      </w:r>
      <w:r w:rsidRPr="00CA5661">
        <w:rPr>
          <w:rStyle w:val="Emphasis"/>
          <w:highlight w:val="yellow"/>
        </w:rPr>
        <w:t>pandemics</w:t>
      </w:r>
      <w:r w:rsidRPr="00367E1F">
        <w:rPr>
          <w:rStyle w:val="StyleUnderline"/>
        </w:rPr>
        <w:t xml:space="preserve">, states have to work together and take collective action. But </w:t>
      </w:r>
      <w:r w:rsidRPr="00CA5661">
        <w:rPr>
          <w:rStyle w:val="StyleUnderline"/>
          <w:highlight w:val="yellow"/>
        </w:rPr>
        <w:t>cooperation does not come</w:t>
      </w:r>
      <w:r w:rsidRPr="00367E1F">
        <w:rPr>
          <w:rStyle w:val="StyleUnderline"/>
        </w:rPr>
        <w:t xml:space="preserve"> about </w:t>
      </w:r>
      <w:r w:rsidRPr="00CA5661">
        <w:rPr>
          <w:rStyle w:val="StyleUnderline"/>
          <w:highlight w:val="yellow"/>
        </w:rPr>
        <w:t>effortlessly</w:t>
      </w:r>
      <w:r w:rsidRPr="00F428D9">
        <w:rPr>
          <w:sz w:val="10"/>
        </w:rPr>
        <w:t xml:space="preserve">, especially when national interests diverge. The United States' </w:t>
      </w:r>
      <w:r w:rsidRPr="00367E1F">
        <w:rPr>
          <w:rStyle w:val="StyleUnderline"/>
        </w:rPr>
        <w:t>military efforts</w:t>
      </w:r>
      <w:r w:rsidRPr="00F428D9">
        <w:rPr>
          <w:sz w:val="10"/>
        </w:rPr>
        <w:t xml:space="preserve"> to promote stability </w:t>
      </w:r>
      <w:r w:rsidRPr="00367E1F">
        <w:rPr>
          <w:rStyle w:val="StyleUnderline"/>
        </w:rPr>
        <w:t>and</w:t>
      </w:r>
      <w:r w:rsidRPr="00F428D9">
        <w:rPr>
          <w:sz w:val="10"/>
        </w:rPr>
        <w:t xml:space="preserve"> its </w:t>
      </w:r>
      <w:r w:rsidRPr="00CA5661">
        <w:rPr>
          <w:rStyle w:val="StyleUnderline"/>
          <w:highlight w:val="yellow"/>
        </w:rPr>
        <w:t>broader leadership make it easier</w:t>
      </w:r>
      <w:r w:rsidRPr="00367E1F">
        <w:rPr>
          <w:rStyle w:val="StyleUnderline"/>
        </w:rPr>
        <w:t xml:space="preserve"> for Washington </w:t>
      </w:r>
      <w:r w:rsidRPr="00CA5661">
        <w:rPr>
          <w:rStyle w:val="StyleUnderline"/>
          <w:highlight w:val="yellow"/>
        </w:rPr>
        <w:t>to launch joint initiatives and shape them in ways that reflect U.S. interests</w:t>
      </w:r>
      <w:r w:rsidRPr="00F428D9">
        <w:rPr>
          <w:sz w:val="10"/>
        </w:rPr>
        <w:t xml:space="preserve">. After all, cooperation is hard to come by in regions where chaos reigns, and it flourishes where leaders can anticipate lasting stability. </w:t>
      </w:r>
      <w:r w:rsidRPr="00367E1F">
        <w:rPr>
          <w:rStyle w:val="StyleUnderline"/>
        </w:rPr>
        <w:t xml:space="preserve">U.S. </w:t>
      </w:r>
      <w:r w:rsidRPr="00CA5661">
        <w:rPr>
          <w:rStyle w:val="StyleUnderline"/>
          <w:highlight w:val="yellow"/>
        </w:rPr>
        <w:t>alliances</w:t>
      </w:r>
      <w:r w:rsidRPr="00F428D9">
        <w:rPr>
          <w:sz w:val="10"/>
        </w:rPr>
        <w:t xml:space="preserve"> are about security first, but they also </w:t>
      </w:r>
      <w:r w:rsidRPr="00CA5661">
        <w:rPr>
          <w:rStyle w:val="StyleUnderline"/>
          <w:highlight w:val="yellow"/>
        </w:rPr>
        <w:t>provide the</w:t>
      </w:r>
      <w:r w:rsidRPr="00367E1F">
        <w:rPr>
          <w:rStyle w:val="StyleUnderline"/>
        </w:rPr>
        <w:t xml:space="preserve"> political </w:t>
      </w:r>
      <w:r w:rsidRPr="00CA5661">
        <w:rPr>
          <w:rStyle w:val="StyleUnderline"/>
          <w:highlight w:val="yellow"/>
        </w:rPr>
        <w:t>framework and channels of communication for cooperation on nonmilitary issues</w:t>
      </w:r>
      <w:r w:rsidRPr="00F428D9">
        <w:rPr>
          <w:sz w:val="10"/>
        </w:rPr>
        <w:t xml:space="preserve">. NATO, for example, has spawned new institutions, such as the Atlantic Council, a think tank, that make it easier for Americans and Europeans to talk to one another and do business. Likewise, consultations with allies in East Asia spill over into other policy issues; for example, when American diplomats travel to Seoul to manage the military alliance, they also end up discussing the Trans-Pacific Partnership. Thanks to conduits such as this, the United States can use bargaining chips in one issue area to make progress in others. The </w:t>
      </w:r>
      <w:r w:rsidRPr="00367E1F">
        <w:rPr>
          <w:rStyle w:val="StyleUnderline"/>
        </w:rPr>
        <w:t>benefits</w:t>
      </w:r>
      <w:r w:rsidRPr="00F428D9">
        <w:rPr>
          <w:sz w:val="10"/>
        </w:rPr>
        <w:t xml:space="preserve"> of these communication channels </w:t>
      </w:r>
      <w:r w:rsidRPr="00367E1F">
        <w:rPr>
          <w:rStyle w:val="StyleUnderline"/>
        </w:rPr>
        <w:t>are especially pronounced when it comes to</w:t>
      </w:r>
      <w:r w:rsidRPr="00F428D9">
        <w:rPr>
          <w:sz w:val="10"/>
        </w:rPr>
        <w:t xml:space="preserve"> fighting the kinds of threats that require new forms of cooperation, such as </w:t>
      </w:r>
      <w:r w:rsidRPr="00367E1F">
        <w:rPr>
          <w:rStyle w:val="StyleUnderline"/>
        </w:rPr>
        <w:t>terrorism and pandemics</w:t>
      </w:r>
      <w:r w:rsidRPr="00F428D9">
        <w:rPr>
          <w:sz w:val="10"/>
        </w:rPr>
        <w:t xml:space="preserve">. With its alliance system in place, the United States is in a stronger position than it would otherwise be to advance cooperation and share burdens. For example, the intelligence-sharing network within NATO, which was originally designed to gather information on the Soviet Union, has been adapted to deal with terrorism. Similarly, after a tsunami in the Indian Ocean devastated surrounding countries in 2004, Washington had a much easier time orchestrating a fast humanitarian response with Australia, India, and Japan, since their militaries were already comfortable working with one another. The operation did wonders for the United States' image in the region. The United States' global role also has the more direct effect of facilitating the bargains among governments that get cooperation going in the first place. As the scholar Joseph Nye has written, "The American military role in deterring threats to allies, or of assuring access to a crucial resource such as oil in the Persian Gulf, means that the provision of protective force can be used in bargaining situations. Sometimes the linkage may be direct; more often it is a factor not mentioned openly but present in the back of statesmen's minds." THE DEVIL WE KNOW Should America come home? For many prominent scholars of international relations, the answer is yes--a view that seems even wiser in the wake of the disaster in Iraq and the Great Recession. Yet their arguments simply don't hold up. </w:t>
      </w:r>
      <w:r w:rsidRPr="00367E1F">
        <w:rPr>
          <w:rStyle w:val="StyleUnderline"/>
        </w:rPr>
        <w:t xml:space="preserve">There is little evidence that 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would save much money switching to a smaller global posture</w:t>
      </w:r>
      <w:r w:rsidRPr="00F428D9">
        <w:rPr>
          <w:sz w:val="10"/>
        </w:rPr>
        <w:t xml:space="preserve">. Nor is the </w:t>
      </w:r>
      <w:r w:rsidRPr="00367E1F">
        <w:rPr>
          <w:rStyle w:val="StyleUnderline"/>
        </w:rPr>
        <w:t>current strategy</w:t>
      </w:r>
      <w:r w:rsidRPr="00F428D9">
        <w:rPr>
          <w:sz w:val="10"/>
        </w:rPr>
        <w:t xml:space="preserve"> self-defeating: it </w:t>
      </w:r>
      <w:r w:rsidRPr="00367E1F">
        <w:rPr>
          <w:rStyle w:val="StyleUnderline"/>
        </w:rPr>
        <w:t>has not provoked</w:t>
      </w:r>
      <w:r w:rsidRPr="00F428D9">
        <w:rPr>
          <w:sz w:val="10"/>
        </w:rPr>
        <w:t xml:space="preserve"> the formation of </w:t>
      </w:r>
      <w:r w:rsidRPr="00367E1F">
        <w:rPr>
          <w:rStyle w:val="StyleUnderline"/>
        </w:rPr>
        <w:t>counterbalancing coalitions</w:t>
      </w:r>
      <w:r w:rsidRPr="00F428D9">
        <w:rPr>
          <w:sz w:val="10"/>
        </w:rPr>
        <w:t xml:space="preserve"> or caused the country to spend itself into economic decline. </w:t>
      </w:r>
      <w:r w:rsidRPr="00367E1F">
        <w:rPr>
          <w:rStyle w:val="StyleUnderline"/>
        </w:rPr>
        <w:t xml:space="preserve">Nor will it condemn the </w:t>
      </w:r>
      <w:r w:rsidRPr="00367E1F">
        <w:rPr>
          <w:rStyle w:val="Emphasis"/>
        </w:rPr>
        <w:t>U</w:t>
      </w:r>
      <w:r w:rsidRPr="00F428D9">
        <w:rPr>
          <w:sz w:val="10"/>
        </w:rPr>
        <w:t xml:space="preserve">nited </w:t>
      </w:r>
      <w:r w:rsidRPr="00367E1F">
        <w:rPr>
          <w:rStyle w:val="Emphasis"/>
        </w:rPr>
        <w:t>S</w:t>
      </w:r>
      <w:r w:rsidRPr="00F428D9">
        <w:rPr>
          <w:sz w:val="10"/>
        </w:rPr>
        <w:t xml:space="preserve">tates </w:t>
      </w:r>
      <w:r w:rsidRPr="00367E1F">
        <w:rPr>
          <w:rStyle w:val="StyleUnderline"/>
        </w:rPr>
        <w:t>to foolhardy wars</w:t>
      </w:r>
      <w:r w:rsidRPr="00F428D9">
        <w:rPr>
          <w:sz w:val="10"/>
        </w:rPr>
        <w:t xml:space="preserve"> in the future. What </w:t>
      </w:r>
      <w:r w:rsidRPr="00367E1F">
        <w:rPr>
          <w:rStyle w:val="StyleUnderline"/>
        </w:rPr>
        <w:t xml:space="preserve">the </w:t>
      </w:r>
      <w:r w:rsidRPr="00CA5661">
        <w:rPr>
          <w:rStyle w:val="StyleUnderline"/>
          <w:highlight w:val="yellow"/>
        </w:rPr>
        <w:t>strategy</w:t>
      </w:r>
      <w:r w:rsidRPr="00367E1F">
        <w:rPr>
          <w:rStyle w:val="StyleUnderline"/>
        </w:rPr>
        <w:t xml:space="preserve"> does</w:t>
      </w:r>
      <w:r w:rsidRPr="00F428D9">
        <w:rPr>
          <w:sz w:val="10"/>
        </w:rPr>
        <w:t xml:space="preserve"> do is help </w:t>
      </w:r>
      <w:r w:rsidRPr="00CA5661">
        <w:rPr>
          <w:rStyle w:val="StyleUnderline"/>
          <w:highlight w:val="yellow"/>
        </w:rPr>
        <w:t>prevent</w:t>
      </w:r>
      <w:r w:rsidRPr="00367E1F">
        <w:rPr>
          <w:rStyle w:val="StyleUnderline"/>
        </w:rPr>
        <w:t xml:space="preserve"> the </w:t>
      </w:r>
      <w:r w:rsidRPr="00CA5661">
        <w:rPr>
          <w:rStyle w:val="Emphasis"/>
          <w:highlight w:val="yellow"/>
        </w:rPr>
        <w:t>outbreak of conflict</w:t>
      </w:r>
      <w:r w:rsidRPr="00CA5661">
        <w:rPr>
          <w:rStyle w:val="StyleUnderline"/>
          <w:highlight w:val="yellow"/>
        </w:rPr>
        <w:t xml:space="preserve"> in</w:t>
      </w:r>
      <w:r w:rsidRPr="00367E1F">
        <w:rPr>
          <w:rStyle w:val="StyleUnderline"/>
        </w:rPr>
        <w:t xml:space="preserve"> the world's </w:t>
      </w:r>
      <w:r w:rsidRPr="00CA5661">
        <w:rPr>
          <w:rStyle w:val="StyleUnderline"/>
          <w:highlight w:val="yellow"/>
        </w:rPr>
        <w:t xml:space="preserve">most important regions, keep the </w:t>
      </w:r>
      <w:r w:rsidRPr="00CA5661">
        <w:rPr>
          <w:rStyle w:val="Emphasis"/>
          <w:highlight w:val="yellow"/>
        </w:rPr>
        <w:t>global economy</w:t>
      </w:r>
      <w:r w:rsidRPr="00CA5661">
        <w:rPr>
          <w:rStyle w:val="StyleUnderline"/>
          <w:highlight w:val="yellow"/>
        </w:rPr>
        <w:t xml:space="preserve"> humming, and make </w:t>
      </w:r>
      <w:r w:rsidRPr="00CA5661">
        <w:rPr>
          <w:rStyle w:val="Emphasis"/>
          <w:highlight w:val="yellow"/>
        </w:rPr>
        <w:t>international cooperation</w:t>
      </w:r>
      <w:r w:rsidRPr="00CA5661">
        <w:rPr>
          <w:rStyle w:val="StyleUnderline"/>
          <w:highlight w:val="yellow"/>
        </w:rPr>
        <w:t xml:space="preserve"> easier</w:t>
      </w:r>
      <w:r w:rsidRPr="00F428D9">
        <w:rPr>
          <w:sz w:val="10"/>
        </w:rPr>
        <w:t xml:space="preserve">. Charting </w:t>
      </w:r>
      <w:r w:rsidRPr="00CA5661">
        <w:rPr>
          <w:rStyle w:val="StyleUnderline"/>
          <w:highlight w:val="yellow"/>
        </w:rPr>
        <w:t>a different course would</w:t>
      </w:r>
      <w:r w:rsidRPr="00367E1F">
        <w:rPr>
          <w:rStyle w:val="StyleUnderline"/>
        </w:rPr>
        <w:t xml:space="preserve"> threaten all these benefits</w:t>
      </w:r>
      <w:r w:rsidRPr="00F428D9">
        <w:rPr>
          <w:sz w:val="10"/>
        </w:rPr>
        <w:t xml:space="preserve">. This is not to say that the United States' current foreign policy can't be adapted to new circumstances and challenges. Washington does not need to retain every commitment at all costs, and there is nothing wrong with rejiggering its strategy in response to new opportunities or setbacks. That is what the Nixon administration did by winding down the Vietnam War and increasing the United States' reliance on regional partners to contain Soviet power, and it is what the Obama administration has been doing after the Iraq war by pivoting to Asia. These episodes of rebalancing belie the argument that a powerful and internationally engaged America cannot tailor its policies to a changing world. A grand strategy of actively managing global security and promoting the liberal economic order has served the United States exceptionally well for the past six decades, and there is no reason to give it up now. The country's globe-spanning posture is the devil we know, and a world with a disengaged America is the devil we don't know. Were American leaders to choose retrenchment, they would in essence be running a massive experiment to test how the world would work without an engaged and liberal leading power. </w:t>
      </w:r>
      <w:r w:rsidRPr="00367E1F">
        <w:rPr>
          <w:rStyle w:val="StyleUnderline"/>
        </w:rPr>
        <w:t xml:space="preserve">The results could well </w:t>
      </w:r>
      <w:r w:rsidRPr="00CA5661">
        <w:rPr>
          <w:rStyle w:val="StyleUnderline"/>
          <w:highlight w:val="yellow"/>
        </w:rPr>
        <w:t xml:space="preserve">be </w:t>
      </w:r>
      <w:r w:rsidRPr="00CA5661">
        <w:rPr>
          <w:rStyle w:val="Emphasis"/>
          <w:highlight w:val="yellow"/>
        </w:rPr>
        <w:t>disastrous</w:t>
      </w:r>
      <w:r w:rsidRPr="00F428D9">
        <w:rPr>
          <w:sz w:val="10"/>
        </w:rPr>
        <w:t>.</w:t>
      </w:r>
    </w:p>
    <w:p w:rsidR="00860917" w:rsidRPr="00860917" w:rsidRDefault="00860917" w:rsidP="00860917"/>
    <w:p w:rsidR="00860917" w:rsidRPr="00860917" w:rsidRDefault="00860917" w:rsidP="00860917"/>
    <w:p w:rsidR="00860917" w:rsidRPr="00860917" w:rsidRDefault="00860917" w:rsidP="00860917">
      <w:pPr>
        <w:pStyle w:val="Heading3"/>
      </w:pPr>
      <w:proofErr w:type="spellStart"/>
      <w:r w:rsidRPr="00860917">
        <w:lastRenderedPageBreak/>
        <w:t>Extn</w:t>
      </w:r>
      <w:proofErr w:type="spellEnd"/>
      <w:r w:rsidRPr="00860917">
        <w:t xml:space="preserve"> – Heg Bad – Spurs Sino/US War</w:t>
      </w:r>
    </w:p>
    <w:p w:rsidR="00860917" w:rsidRDefault="00860917" w:rsidP="00860917">
      <w:pPr>
        <w:pStyle w:val="Heading4"/>
      </w:pPr>
      <w:r>
        <w:t>As China grows more powerful, it is becoming more bellicose</w:t>
      </w:r>
    </w:p>
    <w:p w:rsidR="00860917" w:rsidRPr="009B332B" w:rsidRDefault="00860917" w:rsidP="00860917">
      <w:pPr>
        <w:rPr>
          <w:rStyle w:val="Style13ptBold"/>
        </w:rPr>
      </w:pPr>
      <w:r w:rsidRPr="009B332B">
        <w:rPr>
          <w:rStyle w:val="Style13ptBold"/>
        </w:rPr>
        <w:t>Mosher, 13</w:t>
      </w:r>
    </w:p>
    <w:p w:rsidR="00860917" w:rsidRPr="009B332B" w:rsidRDefault="00860917" w:rsidP="00860917">
      <w:r w:rsidRPr="009B332B">
        <w:t xml:space="preserve">[Mosher, president of the Population Research Institute and author of “Hegemon: China’s Plan to Dominate Asia and the World” (Encounter, 2000), “China’s approaching hegemony”, 7/12/13, Washington Times, </w:t>
      </w:r>
      <w:hyperlink r:id="rId47" w:history="1">
        <w:r w:rsidRPr="009B332B">
          <w:rPr>
            <w:rStyle w:val="Hyperlink"/>
          </w:rPr>
          <w:t>http://www.washingtontimes.com/news/2013/jul/12/chinas-approaching-hegemony/?page=all</w:t>
        </w:r>
      </w:hyperlink>
      <w:r w:rsidRPr="009B332B">
        <w:t>]</w:t>
      </w:r>
    </w:p>
    <w:p w:rsidR="00860917" w:rsidRDefault="00860917" w:rsidP="00860917"/>
    <w:p w:rsidR="00860917" w:rsidRPr="009F0F70" w:rsidRDefault="00860917" w:rsidP="00860917">
      <w:pPr>
        <w:rPr>
          <w:rStyle w:val="StyleUnderline"/>
        </w:rPr>
      </w:pPr>
      <w:r w:rsidRPr="009F0F70">
        <w:rPr>
          <w:rStyle w:val="StyleUnderline"/>
          <w:highlight w:val="yellow"/>
        </w:rPr>
        <w:t>Everywhere we look, we see evidence of China’s increasing aggressiveness.</w:t>
      </w:r>
      <w:r w:rsidRPr="009F0F70">
        <w:rPr>
          <w:rStyle w:val="StyleUnderline"/>
        </w:rPr>
        <w:t xml:space="preserve"> </w:t>
      </w:r>
      <w:r w:rsidRPr="009F0F70">
        <w:rPr>
          <w:rStyle w:val="StyleUnderline"/>
          <w:highlight w:val="yellow"/>
        </w:rPr>
        <w:t xml:space="preserve">Since September, </w:t>
      </w:r>
      <w:r w:rsidRPr="009F0F70">
        <w:rPr>
          <w:rStyle w:val="StyleUnderline"/>
          <w:highlight w:val="cyan"/>
        </w:rPr>
        <w:t xml:space="preserve">China has been </w:t>
      </w:r>
      <w:r w:rsidRPr="009F0F70">
        <w:rPr>
          <w:rStyle w:val="StyleUnderline"/>
          <w:highlight w:val="yellow"/>
        </w:rPr>
        <w:t xml:space="preserve">vigorously </w:t>
      </w:r>
      <w:r w:rsidRPr="009F0F70">
        <w:rPr>
          <w:rStyle w:val="StyleUnderline"/>
          <w:highlight w:val="cyan"/>
        </w:rPr>
        <w:t xml:space="preserve">asserting its new claim to the </w:t>
      </w:r>
      <w:proofErr w:type="spellStart"/>
      <w:r w:rsidRPr="009F0F70">
        <w:rPr>
          <w:rStyle w:val="StyleUnderline"/>
          <w:highlight w:val="cyan"/>
        </w:rPr>
        <w:t>Senkaku</w:t>
      </w:r>
      <w:proofErr w:type="spellEnd"/>
      <w:r w:rsidRPr="009F0F70">
        <w:rPr>
          <w:rStyle w:val="StyleUnderline"/>
          <w:highlight w:val="cyan"/>
        </w:rPr>
        <w:t xml:space="preserve"> Islands </w:t>
      </w:r>
      <w:r w:rsidRPr="009F0F70">
        <w:rPr>
          <w:rStyle w:val="StyleUnderline"/>
          <w:highlight w:val="yellow"/>
        </w:rPr>
        <w:t>by</w:t>
      </w:r>
      <w:r w:rsidRPr="009F0F70">
        <w:rPr>
          <w:rStyle w:val="StyleUnderline"/>
        </w:rPr>
        <w:t xml:space="preserve"> </w:t>
      </w:r>
      <w:r w:rsidRPr="009F0F70">
        <w:rPr>
          <w:rStyle w:val="StyleUnderline"/>
          <w:highlight w:val="cyan"/>
        </w:rPr>
        <w:t>sending</w:t>
      </w:r>
      <w:r w:rsidRPr="009F0F70">
        <w:rPr>
          <w:rStyle w:val="StyleUnderline"/>
        </w:rPr>
        <w:t xml:space="preserve"> a </w:t>
      </w:r>
      <w:r w:rsidRPr="009F0F70">
        <w:rPr>
          <w:rStyle w:val="StyleUnderline"/>
          <w:highlight w:val="yellow"/>
        </w:rPr>
        <w:t xml:space="preserve">constant stream of </w:t>
      </w:r>
      <w:r w:rsidRPr="009F0F70">
        <w:rPr>
          <w:rStyle w:val="StyleUnderline"/>
          <w:highlight w:val="cyan"/>
        </w:rPr>
        <w:t xml:space="preserve">naval vessels and planes to </w:t>
      </w:r>
      <w:r w:rsidRPr="009F0F70">
        <w:rPr>
          <w:rStyle w:val="StyleUnderline"/>
          <w:highlight w:val="yellow"/>
        </w:rPr>
        <w:t xml:space="preserve">harass </w:t>
      </w:r>
      <w:r w:rsidRPr="009F0F70">
        <w:rPr>
          <w:rStyle w:val="StyleUnderline"/>
          <w:highlight w:val="cyan"/>
        </w:rPr>
        <w:t xml:space="preserve">Japanese patrol boats </w:t>
      </w:r>
      <w:r w:rsidRPr="009F0F70">
        <w:rPr>
          <w:rStyle w:val="StyleUnderline"/>
          <w:highlight w:val="yellow"/>
        </w:rPr>
        <w:t>there.</w:t>
      </w:r>
      <w:r w:rsidRPr="009F0F70">
        <w:rPr>
          <w:rStyle w:val="StyleUnderline"/>
        </w:rPr>
        <w:t xml:space="preserve"> Not only that, </w:t>
      </w:r>
      <w:r w:rsidRPr="009F0F70">
        <w:rPr>
          <w:rStyle w:val="StyleUnderline"/>
          <w:highlight w:val="yellow"/>
        </w:rPr>
        <w:t>a top Chinese general</w:t>
      </w:r>
      <w:r w:rsidRPr="009F0F70">
        <w:rPr>
          <w:rStyle w:val="StyleUnderline"/>
        </w:rPr>
        <w:t xml:space="preserve"> has </w:t>
      </w:r>
      <w:r w:rsidRPr="009F0F70">
        <w:rPr>
          <w:rStyle w:val="StyleUnderline"/>
          <w:highlight w:val="yellow"/>
        </w:rPr>
        <w:t xml:space="preserve">questioned the legitimacy of Japanese claims not just to the tiny </w:t>
      </w:r>
      <w:proofErr w:type="spellStart"/>
      <w:r w:rsidRPr="009F0F70">
        <w:rPr>
          <w:rStyle w:val="StyleUnderline"/>
          <w:highlight w:val="yellow"/>
        </w:rPr>
        <w:t>Senkakus</w:t>
      </w:r>
      <w:proofErr w:type="spellEnd"/>
      <w:r w:rsidRPr="009F0F70">
        <w:rPr>
          <w:rStyle w:val="StyleUnderline"/>
          <w:highlight w:val="yellow"/>
        </w:rPr>
        <w:t>, but also to the entire Ryukyu Island chain, including Okinawa</w:t>
      </w:r>
      <w:r w:rsidRPr="009F0F70">
        <w:rPr>
          <w:rStyle w:val="StyleUnderline"/>
        </w:rPr>
        <w:t xml:space="preserve"> with its U.S. military bases. </w:t>
      </w:r>
      <w:r w:rsidRPr="009F0F70">
        <w:rPr>
          <w:rStyle w:val="StyleUnderline"/>
          <w:highlight w:val="yellow"/>
        </w:rPr>
        <w:t xml:space="preserve">In May, </w:t>
      </w:r>
      <w:r w:rsidRPr="009F0F70">
        <w:rPr>
          <w:rStyle w:val="StyleUnderline"/>
          <w:highlight w:val="cyan"/>
        </w:rPr>
        <w:t xml:space="preserve">Chinese troops intruded nearly 12 miles into Indian </w:t>
      </w:r>
      <w:proofErr w:type="gramStart"/>
      <w:r w:rsidRPr="009F0F70">
        <w:rPr>
          <w:rStyle w:val="StyleUnderline"/>
          <w:highlight w:val="cyan"/>
        </w:rPr>
        <w:t>territory</w:t>
      </w:r>
      <w:proofErr w:type="gramEnd"/>
      <w:r w:rsidRPr="009F0F70">
        <w:rPr>
          <w:rStyle w:val="StyleUnderline"/>
          <w:highlight w:val="yellow"/>
        </w:rPr>
        <w:t>, withdrawing only after India agreed to withdraw its own troops from the area.</w:t>
      </w:r>
      <w:r w:rsidRPr="009F0F70">
        <w:rPr>
          <w:rStyle w:val="StyleUnderline"/>
        </w:rPr>
        <w:t xml:space="preserve"> The high-altitude border dispute, which has been simmering since the Sino-Indian War of 1962, involves territory the size of Greece with a population of more </w:t>
      </w:r>
      <w:proofErr w:type="gramStart"/>
      <w:r w:rsidRPr="009F0F70">
        <w:rPr>
          <w:rStyle w:val="StyleUnderline"/>
        </w:rPr>
        <w:t>than  1</w:t>
      </w:r>
      <w:proofErr w:type="gramEnd"/>
      <w:r w:rsidRPr="009F0F70">
        <w:rPr>
          <w:rStyle w:val="StyleUnderline"/>
        </w:rPr>
        <w:t xml:space="preserve"> million. Then </w:t>
      </w:r>
      <w:r w:rsidRPr="009F0F70">
        <w:rPr>
          <w:rStyle w:val="StyleUnderline"/>
          <w:highlight w:val="yellow"/>
        </w:rPr>
        <w:t xml:space="preserve">there is </w:t>
      </w:r>
      <w:r w:rsidRPr="009F0F70">
        <w:rPr>
          <w:rStyle w:val="StyleUnderline"/>
          <w:highlight w:val="cyan"/>
        </w:rPr>
        <w:t>the South China Sea,</w:t>
      </w:r>
      <w:r w:rsidRPr="009F0F70">
        <w:rPr>
          <w:rStyle w:val="StyleUnderline"/>
          <w:highlight w:val="yellow"/>
        </w:rPr>
        <w:t xml:space="preserve"> where </w:t>
      </w:r>
      <w:r w:rsidRPr="009F0F70">
        <w:rPr>
          <w:rStyle w:val="StyleUnderline"/>
          <w:highlight w:val="cyan"/>
        </w:rPr>
        <w:t xml:space="preserve">China has been aggressively asserting its sovereignty over the 1.4 million-square-mile stretch of </w:t>
      </w:r>
      <w:proofErr w:type="gramStart"/>
      <w:r w:rsidRPr="009F0F70">
        <w:rPr>
          <w:rStyle w:val="StyleUnderline"/>
          <w:highlight w:val="cyan"/>
        </w:rPr>
        <w:t>open ocean</w:t>
      </w:r>
      <w:proofErr w:type="gramEnd"/>
      <w:r w:rsidRPr="009F0F70">
        <w:rPr>
          <w:rStyle w:val="StyleUnderline"/>
          <w:highlight w:val="yellow"/>
        </w:rPr>
        <w:t>.</w:t>
      </w:r>
      <w:r w:rsidRPr="009F0F70">
        <w:rPr>
          <w:rStyle w:val="StyleUnderline"/>
        </w:rPr>
        <w:t xml:space="preserve"> In November, </w:t>
      </w:r>
      <w:r w:rsidRPr="009F0F70">
        <w:rPr>
          <w:rStyle w:val="StyleUnderline"/>
          <w:highlight w:val="yellow"/>
        </w:rPr>
        <w:t xml:space="preserve">Beijing announced that </w:t>
      </w:r>
      <w:r w:rsidRPr="009F0F70">
        <w:rPr>
          <w:rStyle w:val="StyleUnderline"/>
          <w:highlight w:val="cyan"/>
        </w:rPr>
        <w:t xml:space="preserve">Chinese authorities would </w:t>
      </w:r>
      <w:r w:rsidRPr="009F0F70">
        <w:rPr>
          <w:rStyle w:val="StyleUnderline"/>
          <w:highlight w:val="yellow"/>
        </w:rPr>
        <w:t xml:space="preserve">board and </w:t>
      </w:r>
      <w:r w:rsidRPr="009F0F70">
        <w:rPr>
          <w:rStyle w:val="StyleUnderline"/>
          <w:highlight w:val="cyan"/>
        </w:rPr>
        <w:t xml:space="preserve">seize control of foreign ships that “illegally enter” the area that it </w:t>
      </w:r>
      <w:r w:rsidRPr="009F0F70">
        <w:rPr>
          <w:rStyle w:val="StyleUnderline"/>
          <w:highlight w:val="yellow"/>
        </w:rPr>
        <w:t xml:space="preserve">claims is part of the province of Hainan. </w:t>
      </w:r>
      <w:r w:rsidRPr="009F0F70">
        <w:rPr>
          <w:rStyle w:val="StyleUnderline"/>
          <w:highlight w:val="cyan"/>
        </w:rPr>
        <w:t>Seizing ships in international waters is an act of war</w:t>
      </w:r>
      <w:r w:rsidRPr="009F0F70">
        <w:rPr>
          <w:rStyle w:val="StyleUnderline"/>
          <w:highlight w:val="yellow"/>
        </w:rPr>
        <w:t xml:space="preserve"> under international law.</w:t>
      </w:r>
      <w:r w:rsidRPr="009F0F70">
        <w:rPr>
          <w:rStyle w:val="StyleUnderline"/>
        </w:rPr>
        <w:t xml:space="preserve"> China also has sowed seeds of conflict by continuing to expand its military presence in the area. Last year, </w:t>
      </w:r>
      <w:r w:rsidRPr="009F0F70">
        <w:rPr>
          <w:rStyle w:val="StyleUnderline"/>
          <w:highlight w:val="yellow"/>
        </w:rPr>
        <w:t>it seized the Scarborough Shoal, which lies off the coast of the Philippines</w:t>
      </w:r>
      <w:r w:rsidRPr="009F0F70">
        <w:rPr>
          <w:rStyle w:val="StyleUnderline"/>
        </w:rPr>
        <w:t xml:space="preserve">. When that country protested, </w:t>
      </w:r>
      <w:r w:rsidRPr="009F0F70">
        <w:rPr>
          <w:rStyle w:val="StyleUnderline"/>
          <w:highlight w:val="yellow"/>
        </w:rPr>
        <w:t>China</w:t>
      </w:r>
      <w:r w:rsidRPr="009F0F70">
        <w:rPr>
          <w:rStyle w:val="StyleUnderline"/>
        </w:rPr>
        <w:t xml:space="preserve"> reacted by saying that the </w:t>
      </w:r>
      <w:proofErr w:type="gramStart"/>
      <w:r w:rsidRPr="009F0F70">
        <w:rPr>
          <w:rStyle w:val="StyleUnderline"/>
        </w:rPr>
        <w:t>Philippines‘ claims</w:t>
      </w:r>
      <w:proofErr w:type="gramEnd"/>
      <w:r w:rsidRPr="009F0F70">
        <w:rPr>
          <w:rStyle w:val="StyleUnderline"/>
        </w:rPr>
        <w:t xml:space="preserve"> were </w:t>
      </w:r>
      <w:r w:rsidRPr="009F0F70">
        <w:rPr>
          <w:sz w:val="16"/>
        </w:rPr>
        <w:t>illegal and that it never would agree to international arbitration over the shoal or any other claims. In January,</w:t>
      </w:r>
      <w:r w:rsidRPr="009F0F70">
        <w:rPr>
          <w:rStyle w:val="StyleUnderline"/>
        </w:rPr>
        <w:t xml:space="preserve"> it </w:t>
      </w:r>
      <w:r w:rsidRPr="009F0F70">
        <w:rPr>
          <w:rStyle w:val="StyleUnderline"/>
          <w:highlight w:val="yellow"/>
        </w:rPr>
        <w:t>issued a map that for the first time precisely delineated its grandiose claim. What the map shows is the largest attempted land grab since World War II. It is as if Nazi Germany had claimed the entire Mediterranean Sea as sovereign territory</w:t>
      </w:r>
      <w:r w:rsidRPr="009F0F70">
        <w:rPr>
          <w:rStyle w:val="StyleUnderline"/>
        </w:rPr>
        <w:t xml:space="preserve">. On it goes. Nearly </w:t>
      </w:r>
      <w:r w:rsidRPr="009F0F70">
        <w:rPr>
          <w:rStyle w:val="StyleUnderline"/>
          <w:highlight w:val="yellow"/>
        </w:rPr>
        <w:t>every month, China is making a new territorial claim or bullying its neighbors over an existing one</w:t>
      </w:r>
      <w:r w:rsidRPr="009F0F70">
        <w:rPr>
          <w:rStyle w:val="StyleUnderline"/>
        </w:rPr>
        <w:t xml:space="preserve">. </w:t>
      </w:r>
      <w:r w:rsidRPr="009F0F70">
        <w:rPr>
          <w:sz w:val="16"/>
        </w:rPr>
        <w:t>Worse yet, it is defining these claims, like its long-standing claims to Taiwan, Tibet and Xinjiang, as “core interests” that are vital to national survival and are emphatically not up for negotiation.</w:t>
      </w:r>
    </w:p>
    <w:p w:rsidR="00860917" w:rsidRPr="00860917" w:rsidRDefault="00860917" w:rsidP="00860917"/>
    <w:p w:rsidR="00C95162" w:rsidRPr="00C95162" w:rsidRDefault="00C95162" w:rsidP="00C95162"/>
    <w:sectPr w:rsidR="00C95162" w:rsidRPr="00C951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148602888"/>
    <w:docVar w:name="VerbatimVersion" w:val="5.0"/>
  </w:docVars>
  <w:rsids>
    <w:rsidRoot w:val="007D288C"/>
    <w:rsid w:val="00002FDA"/>
    <w:rsid w:val="000139A3"/>
    <w:rsid w:val="00017CEC"/>
    <w:rsid w:val="00030E15"/>
    <w:rsid w:val="00037C3A"/>
    <w:rsid w:val="00041720"/>
    <w:rsid w:val="000448D3"/>
    <w:rsid w:val="0004493B"/>
    <w:rsid w:val="000601C8"/>
    <w:rsid w:val="00060B82"/>
    <w:rsid w:val="00065CA8"/>
    <w:rsid w:val="00072904"/>
    <w:rsid w:val="00077B9F"/>
    <w:rsid w:val="00090061"/>
    <w:rsid w:val="00091F8C"/>
    <w:rsid w:val="000A03CF"/>
    <w:rsid w:val="000A60D4"/>
    <w:rsid w:val="000B14BB"/>
    <w:rsid w:val="000B2DFC"/>
    <w:rsid w:val="000C0C51"/>
    <w:rsid w:val="000D31B5"/>
    <w:rsid w:val="000D42A0"/>
    <w:rsid w:val="000F0631"/>
    <w:rsid w:val="000F1B7A"/>
    <w:rsid w:val="000F5ABC"/>
    <w:rsid w:val="00100489"/>
    <w:rsid w:val="00100833"/>
    <w:rsid w:val="00104529"/>
    <w:rsid w:val="00140C9F"/>
    <w:rsid w:val="00144B87"/>
    <w:rsid w:val="00147D6A"/>
    <w:rsid w:val="00150668"/>
    <w:rsid w:val="001515F0"/>
    <w:rsid w:val="00156096"/>
    <w:rsid w:val="0015772E"/>
    <w:rsid w:val="00160577"/>
    <w:rsid w:val="00174680"/>
    <w:rsid w:val="00177B7D"/>
    <w:rsid w:val="0018322D"/>
    <w:rsid w:val="001851FB"/>
    <w:rsid w:val="00185F28"/>
    <w:rsid w:val="00186510"/>
    <w:rsid w:val="00194A5A"/>
    <w:rsid w:val="001B0363"/>
    <w:rsid w:val="001B5776"/>
    <w:rsid w:val="001B7B16"/>
    <w:rsid w:val="001E78E4"/>
    <w:rsid w:val="001F2670"/>
    <w:rsid w:val="002034B2"/>
    <w:rsid w:val="00204134"/>
    <w:rsid w:val="00244ED3"/>
    <w:rsid w:val="00251FC7"/>
    <w:rsid w:val="00254CC2"/>
    <w:rsid w:val="00257C1D"/>
    <w:rsid w:val="00260F6E"/>
    <w:rsid w:val="00264C6B"/>
    <w:rsid w:val="00271626"/>
    <w:rsid w:val="00272EBD"/>
    <w:rsid w:val="0028495F"/>
    <w:rsid w:val="002855A7"/>
    <w:rsid w:val="002931F0"/>
    <w:rsid w:val="0029526D"/>
    <w:rsid w:val="002B3539"/>
    <w:rsid w:val="002B609E"/>
    <w:rsid w:val="002B717C"/>
    <w:rsid w:val="002C459A"/>
    <w:rsid w:val="002C5859"/>
    <w:rsid w:val="002D2A19"/>
    <w:rsid w:val="002D451B"/>
    <w:rsid w:val="002D62BA"/>
    <w:rsid w:val="002F48E1"/>
    <w:rsid w:val="003072C9"/>
    <w:rsid w:val="00315690"/>
    <w:rsid w:val="003164B3"/>
    <w:rsid w:val="0032019E"/>
    <w:rsid w:val="0032274D"/>
    <w:rsid w:val="00325646"/>
    <w:rsid w:val="00334B1E"/>
    <w:rsid w:val="003568CB"/>
    <w:rsid w:val="0036091E"/>
    <w:rsid w:val="00377583"/>
    <w:rsid w:val="0038092A"/>
    <w:rsid w:val="00387B13"/>
    <w:rsid w:val="00387B93"/>
    <w:rsid w:val="003902BA"/>
    <w:rsid w:val="00394AC6"/>
    <w:rsid w:val="003A09E2"/>
    <w:rsid w:val="003A35C1"/>
    <w:rsid w:val="003A62C4"/>
    <w:rsid w:val="003B4C06"/>
    <w:rsid w:val="003B742B"/>
    <w:rsid w:val="003C2E48"/>
    <w:rsid w:val="003C4050"/>
    <w:rsid w:val="003E0E3F"/>
    <w:rsid w:val="003E4103"/>
    <w:rsid w:val="004010D1"/>
    <w:rsid w:val="00406068"/>
    <w:rsid w:val="00407037"/>
    <w:rsid w:val="00410DE3"/>
    <w:rsid w:val="00413F31"/>
    <w:rsid w:val="00415535"/>
    <w:rsid w:val="00416E5C"/>
    <w:rsid w:val="004170F1"/>
    <w:rsid w:val="00421073"/>
    <w:rsid w:val="00421F00"/>
    <w:rsid w:val="00431205"/>
    <w:rsid w:val="004321DF"/>
    <w:rsid w:val="004368BF"/>
    <w:rsid w:val="004450E4"/>
    <w:rsid w:val="00445103"/>
    <w:rsid w:val="004605D6"/>
    <w:rsid w:val="0046071A"/>
    <w:rsid w:val="0046471A"/>
    <w:rsid w:val="004705B5"/>
    <w:rsid w:val="004777CA"/>
    <w:rsid w:val="00494339"/>
    <w:rsid w:val="004956EB"/>
    <w:rsid w:val="004A26A3"/>
    <w:rsid w:val="004B35F8"/>
    <w:rsid w:val="004C5CBD"/>
    <w:rsid w:val="004C60E8"/>
    <w:rsid w:val="004C7BBD"/>
    <w:rsid w:val="004D0373"/>
    <w:rsid w:val="004E1E0A"/>
    <w:rsid w:val="004E3579"/>
    <w:rsid w:val="004E4949"/>
    <w:rsid w:val="004E58DF"/>
    <w:rsid w:val="004F39E0"/>
    <w:rsid w:val="0051405D"/>
    <w:rsid w:val="00524A3D"/>
    <w:rsid w:val="00526C67"/>
    <w:rsid w:val="00530184"/>
    <w:rsid w:val="00537BD5"/>
    <w:rsid w:val="00541C08"/>
    <w:rsid w:val="00543EA6"/>
    <w:rsid w:val="0054688A"/>
    <w:rsid w:val="00547A8C"/>
    <w:rsid w:val="00552A61"/>
    <w:rsid w:val="00581290"/>
    <w:rsid w:val="0058148C"/>
    <w:rsid w:val="00584633"/>
    <w:rsid w:val="00590A22"/>
    <w:rsid w:val="005A1853"/>
    <w:rsid w:val="005A2C7F"/>
    <w:rsid w:val="005A3B36"/>
    <w:rsid w:val="005C41F0"/>
    <w:rsid w:val="005E2514"/>
    <w:rsid w:val="005F1129"/>
    <w:rsid w:val="005F151A"/>
    <w:rsid w:val="005F2247"/>
    <w:rsid w:val="005F7919"/>
    <w:rsid w:val="006042E4"/>
    <w:rsid w:val="006065BD"/>
    <w:rsid w:val="00610DFF"/>
    <w:rsid w:val="006117CF"/>
    <w:rsid w:val="00613CA7"/>
    <w:rsid w:val="0062109D"/>
    <w:rsid w:val="00630441"/>
    <w:rsid w:val="00630CC8"/>
    <w:rsid w:val="00631A54"/>
    <w:rsid w:val="0064254E"/>
    <w:rsid w:val="006533F4"/>
    <w:rsid w:val="006553C9"/>
    <w:rsid w:val="00665003"/>
    <w:rsid w:val="00670A87"/>
    <w:rsid w:val="00694539"/>
    <w:rsid w:val="006B147C"/>
    <w:rsid w:val="006C34BD"/>
    <w:rsid w:val="006C659B"/>
    <w:rsid w:val="006E3763"/>
    <w:rsid w:val="006E681D"/>
    <w:rsid w:val="006F001A"/>
    <w:rsid w:val="006F149F"/>
    <w:rsid w:val="006F4950"/>
    <w:rsid w:val="00700B43"/>
    <w:rsid w:val="007064B1"/>
    <w:rsid w:val="00722955"/>
    <w:rsid w:val="007329C9"/>
    <w:rsid w:val="00743F42"/>
    <w:rsid w:val="00745157"/>
    <w:rsid w:val="00753A22"/>
    <w:rsid w:val="007555DE"/>
    <w:rsid w:val="007559EF"/>
    <w:rsid w:val="007629FB"/>
    <w:rsid w:val="00767011"/>
    <w:rsid w:val="007716CF"/>
    <w:rsid w:val="00773DB8"/>
    <w:rsid w:val="00774BFD"/>
    <w:rsid w:val="0077598E"/>
    <w:rsid w:val="007770D4"/>
    <w:rsid w:val="007832F2"/>
    <w:rsid w:val="007B094B"/>
    <w:rsid w:val="007B1463"/>
    <w:rsid w:val="007B73C6"/>
    <w:rsid w:val="007D288C"/>
    <w:rsid w:val="007E531C"/>
    <w:rsid w:val="007F5B66"/>
    <w:rsid w:val="008045C9"/>
    <w:rsid w:val="0082114B"/>
    <w:rsid w:val="00823A1C"/>
    <w:rsid w:val="0082745B"/>
    <w:rsid w:val="008364CE"/>
    <w:rsid w:val="00845B9D"/>
    <w:rsid w:val="008543BC"/>
    <w:rsid w:val="00860917"/>
    <w:rsid w:val="00860984"/>
    <w:rsid w:val="00865A6B"/>
    <w:rsid w:val="00875DF9"/>
    <w:rsid w:val="00875E18"/>
    <w:rsid w:val="008865CE"/>
    <w:rsid w:val="008B10CD"/>
    <w:rsid w:val="008B3ECB"/>
    <w:rsid w:val="008C1B2E"/>
    <w:rsid w:val="008C3B81"/>
    <w:rsid w:val="008C7A17"/>
    <w:rsid w:val="008D1F16"/>
    <w:rsid w:val="008D22F0"/>
    <w:rsid w:val="008D757D"/>
    <w:rsid w:val="008E3A4C"/>
    <w:rsid w:val="00907CFE"/>
    <w:rsid w:val="00910527"/>
    <w:rsid w:val="0091478B"/>
    <w:rsid w:val="0091627E"/>
    <w:rsid w:val="009177EA"/>
    <w:rsid w:val="009231E5"/>
    <w:rsid w:val="009257C5"/>
    <w:rsid w:val="009346FA"/>
    <w:rsid w:val="009601A1"/>
    <w:rsid w:val="0096033F"/>
    <w:rsid w:val="00961BEA"/>
    <w:rsid w:val="0096242A"/>
    <w:rsid w:val="00963CDA"/>
    <w:rsid w:val="009642F9"/>
    <w:rsid w:val="0097096C"/>
    <w:rsid w:val="00972B4C"/>
    <w:rsid w:val="00972B8C"/>
    <w:rsid w:val="009910F8"/>
    <w:rsid w:val="0099203E"/>
    <w:rsid w:val="009960D8"/>
    <w:rsid w:val="009A292F"/>
    <w:rsid w:val="009A51B6"/>
    <w:rsid w:val="009A7478"/>
    <w:rsid w:val="009B1C2C"/>
    <w:rsid w:val="009B3BDE"/>
    <w:rsid w:val="009C53BA"/>
    <w:rsid w:val="009C75CC"/>
    <w:rsid w:val="009E1922"/>
    <w:rsid w:val="009F0B92"/>
    <w:rsid w:val="009F0F70"/>
    <w:rsid w:val="009F7FB6"/>
    <w:rsid w:val="00A03187"/>
    <w:rsid w:val="00A05E94"/>
    <w:rsid w:val="00A22931"/>
    <w:rsid w:val="00A32538"/>
    <w:rsid w:val="00A32A02"/>
    <w:rsid w:val="00A35193"/>
    <w:rsid w:val="00A35675"/>
    <w:rsid w:val="00A37396"/>
    <w:rsid w:val="00A61E3B"/>
    <w:rsid w:val="00A71EFC"/>
    <w:rsid w:val="00A80608"/>
    <w:rsid w:val="00A825C9"/>
    <w:rsid w:val="00A85270"/>
    <w:rsid w:val="00A87D68"/>
    <w:rsid w:val="00A93661"/>
    <w:rsid w:val="00A95652"/>
    <w:rsid w:val="00A96BE6"/>
    <w:rsid w:val="00AA509C"/>
    <w:rsid w:val="00AC474D"/>
    <w:rsid w:val="00AD7446"/>
    <w:rsid w:val="00AE0A74"/>
    <w:rsid w:val="00AF25D7"/>
    <w:rsid w:val="00AF27DD"/>
    <w:rsid w:val="00AF289D"/>
    <w:rsid w:val="00B01493"/>
    <w:rsid w:val="00B33C6D"/>
    <w:rsid w:val="00B35E73"/>
    <w:rsid w:val="00B40316"/>
    <w:rsid w:val="00B41620"/>
    <w:rsid w:val="00B4508F"/>
    <w:rsid w:val="00B8057C"/>
    <w:rsid w:val="00B94CA8"/>
    <w:rsid w:val="00BA186B"/>
    <w:rsid w:val="00BA5479"/>
    <w:rsid w:val="00BD010E"/>
    <w:rsid w:val="00BD3546"/>
    <w:rsid w:val="00BD438A"/>
    <w:rsid w:val="00BE2051"/>
    <w:rsid w:val="00BE5A49"/>
    <w:rsid w:val="00BF0CDC"/>
    <w:rsid w:val="00BF35F1"/>
    <w:rsid w:val="00BF3FD1"/>
    <w:rsid w:val="00BF593B"/>
    <w:rsid w:val="00C02668"/>
    <w:rsid w:val="00C03CC1"/>
    <w:rsid w:val="00C142D5"/>
    <w:rsid w:val="00C159CC"/>
    <w:rsid w:val="00C179BA"/>
    <w:rsid w:val="00C218BE"/>
    <w:rsid w:val="00C2676D"/>
    <w:rsid w:val="00C30F75"/>
    <w:rsid w:val="00C31EF6"/>
    <w:rsid w:val="00C333E1"/>
    <w:rsid w:val="00C41D65"/>
    <w:rsid w:val="00C54F2F"/>
    <w:rsid w:val="00C54F53"/>
    <w:rsid w:val="00C60720"/>
    <w:rsid w:val="00C6457C"/>
    <w:rsid w:val="00C662BD"/>
    <w:rsid w:val="00C716F1"/>
    <w:rsid w:val="00C71ADF"/>
    <w:rsid w:val="00C83417"/>
    <w:rsid w:val="00C92D7A"/>
    <w:rsid w:val="00C93623"/>
    <w:rsid w:val="00C95162"/>
    <w:rsid w:val="00CA0982"/>
    <w:rsid w:val="00CA4E5E"/>
    <w:rsid w:val="00CA5E12"/>
    <w:rsid w:val="00CA5E9B"/>
    <w:rsid w:val="00CB077F"/>
    <w:rsid w:val="00CB39BC"/>
    <w:rsid w:val="00CB75B6"/>
    <w:rsid w:val="00CC0E3E"/>
    <w:rsid w:val="00CD5447"/>
    <w:rsid w:val="00CD5DE9"/>
    <w:rsid w:val="00CD736E"/>
    <w:rsid w:val="00CD77B7"/>
    <w:rsid w:val="00CE161E"/>
    <w:rsid w:val="00CE6816"/>
    <w:rsid w:val="00CF1DBE"/>
    <w:rsid w:val="00CF2A5F"/>
    <w:rsid w:val="00CF59A8"/>
    <w:rsid w:val="00D1514E"/>
    <w:rsid w:val="00D2129E"/>
    <w:rsid w:val="00D26330"/>
    <w:rsid w:val="00D313F6"/>
    <w:rsid w:val="00D3258C"/>
    <w:rsid w:val="00D325A9"/>
    <w:rsid w:val="00D36A8A"/>
    <w:rsid w:val="00D3763E"/>
    <w:rsid w:val="00D37821"/>
    <w:rsid w:val="00D44560"/>
    <w:rsid w:val="00D450F6"/>
    <w:rsid w:val="00D46253"/>
    <w:rsid w:val="00D505A7"/>
    <w:rsid w:val="00D540AB"/>
    <w:rsid w:val="00D64764"/>
    <w:rsid w:val="00D71170"/>
    <w:rsid w:val="00D81BB4"/>
    <w:rsid w:val="00D829B8"/>
    <w:rsid w:val="00D82CB5"/>
    <w:rsid w:val="00D86971"/>
    <w:rsid w:val="00D95E54"/>
    <w:rsid w:val="00DA06CB"/>
    <w:rsid w:val="00DA6538"/>
    <w:rsid w:val="00DA6D95"/>
    <w:rsid w:val="00DB4E15"/>
    <w:rsid w:val="00DB5267"/>
    <w:rsid w:val="00DC13C5"/>
    <w:rsid w:val="00DC2205"/>
    <w:rsid w:val="00DD6BA0"/>
    <w:rsid w:val="00DE47B9"/>
    <w:rsid w:val="00DE648F"/>
    <w:rsid w:val="00DF36C4"/>
    <w:rsid w:val="00DF7A53"/>
    <w:rsid w:val="00E05CA8"/>
    <w:rsid w:val="00E076D0"/>
    <w:rsid w:val="00E10DAB"/>
    <w:rsid w:val="00E12B79"/>
    <w:rsid w:val="00E2021A"/>
    <w:rsid w:val="00E248FA"/>
    <w:rsid w:val="00E3343B"/>
    <w:rsid w:val="00E37577"/>
    <w:rsid w:val="00E4193D"/>
    <w:rsid w:val="00E42C5E"/>
    <w:rsid w:val="00E46B0C"/>
    <w:rsid w:val="00E54730"/>
    <w:rsid w:val="00E55310"/>
    <w:rsid w:val="00E55C05"/>
    <w:rsid w:val="00E651C2"/>
    <w:rsid w:val="00E70B30"/>
    <w:rsid w:val="00E7313E"/>
    <w:rsid w:val="00E7727B"/>
    <w:rsid w:val="00E77A6B"/>
    <w:rsid w:val="00EA37E8"/>
    <w:rsid w:val="00EA3BFE"/>
    <w:rsid w:val="00EA59F9"/>
    <w:rsid w:val="00EB4E74"/>
    <w:rsid w:val="00EC4AF6"/>
    <w:rsid w:val="00EC7A0D"/>
    <w:rsid w:val="00ED30CF"/>
    <w:rsid w:val="00ED55BD"/>
    <w:rsid w:val="00EE158E"/>
    <w:rsid w:val="00EE21E0"/>
    <w:rsid w:val="00EE4619"/>
    <w:rsid w:val="00EF49CA"/>
    <w:rsid w:val="00F03420"/>
    <w:rsid w:val="00F10403"/>
    <w:rsid w:val="00F147D1"/>
    <w:rsid w:val="00F176EF"/>
    <w:rsid w:val="00F26803"/>
    <w:rsid w:val="00F327A4"/>
    <w:rsid w:val="00F34198"/>
    <w:rsid w:val="00F4068C"/>
    <w:rsid w:val="00F410D7"/>
    <w:rsid w:val="00F44519"/>
    <w:rsid w:val="00F466B5"/>
    <w:rsid w:val="00F47EEC"/>
    <w:rsid w:val="00F72E0F"/>
    <w:rsid w:val="00F7742E"/>
    <w:rsid w:val="00F828AF"/>
    <w:rsid w:val="00F86995"/>
    <w:rsid w:val="00F941AB"/>
    <w:rsid w:val="00F96737"/>
    <w:rsid w:val="00FA4C24"/>
    <w:rsid w:val="00FB1FD7"/>
    <w:rsid w:val="00FC7BCF"/>
    <w:rsid w:val="00FF3141"/>
    <w:rsid w:val="00FF4C09"/>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B623FF30-5D3E-4E83-83D1-E24D46B66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nhideWhenUsed="1" w:qFormat="1"/>
    <w:lsdException w:name="Intense Emphasis" w:semiHidden="1" w:unhideWhenUsed="1" w:qFormat="1"/>
    <w:lsdException w:name="Subtle Reference" w:semiHidden="1" w:unhideWhenUsed="1"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62109D"/>
    <w:pPr>
      <w:spacing w:line="240" w:lineRule="auto"/>
      <w:contextualSpacing/>
    </w:pPr>
    <w:rPr>
      <w:rFonts w:ascii="Calibri" w:hAnsi="Calibri"/>
    </w:rPr>
  </w:style>
  <w:style w:type="paragraph" w:styleId="Heading1">
    <w:name w:val="heading 1"/>
    <w:aliases w:val="Pocket"/>
    <w:basedOn w:val="Normal"/>
    <w:next w:val="Normal"/>
    <w:link w:val="Heading1Char"/>
    <w:autoRedefine/>
    <w:qFormat/>
    <w:rsid w:val="0062109D"/>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62109D"/>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62109D"/>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Underlined,Big card,body,small text,Normal Tag,heading 2,Heading 2 Char2 Char,Heading 2 Char1 Char Char, Ch,no read,No Spacing211,No Spacing12,No Spacing2111,No Spacing4,No Spacing11111,No Spacing5,No Spacing21,tags,No Spacing1111,TAG,Ch"/>
    <w:basedOn w:val="Normal"/>
    <w:next w:val="Normal"/>
    <w:link w:val="Heading4Char"/>
    <w:autoRedefine/>
    <w:uiPriority w:val="3"/>
    <w:unhideWhenUsed/>
    <w:qFormat/>
    <w:rsid w:val="0062109D"/>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6210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09D"/>
  </w:style>
  <w:style w:type="character" w:customStyle="1" w:styleId="Heading1Char">
    <w:name w:val="Heading 1 Char"/>
    <w:aliases w:val="Pocket Char"/>
    <w:basedOn w:val="DefaultParagraphFont"/>
    <w:link w:val="Heading1"/>
    <w:rsid w:val="0062109D"/>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62109D"/>
    <w:rPr>
      <w:rFonts w:ascii="Calibri" w:eastAsiaTheme="majorEastAsia" w:hAnsi="Calibri" w:cstheme="majorBidi"/>
      <w:b/>
      <w:sz w:val="44"/>
      <w:szCs w:val="26"/>
      <w:u w:val="double"/>
    </w:rPr>
  </w:style>
  <w:style w:type="character" w:customStyle="1" w:styleId="Heading3Char">
    <w:name w:val="Heading 3 Char"/>
    <w:aliases w:val="Block Char,Heading 3 Char Char Char1,Char Char, Char Char,Char Char Char Char Char Char Char Char, Char Char Char Char Char Char Char Char,Citation Char,Tag Char Char Char,Bold Cite Char1,Cite 1 Char,Read Char Char,Read Char Ch Char"/>
    <w:basedOn w:val="DefaultParagraphFont"/>
    <w:link w:val="Heading3"/>
    <w:uiPriority w:val="2"/>
    <w:rsid w:val="0062109D"/>
    <w:rPr>
      <w:rFonts w:ascii="Calibri" w:eastAsiaTheme="majorEastAsia" w:hAnsi="Calibri" w:cstheme="majorBidi"/>
      <w:b/>
      <w:sz w:val="32"/>
      <w:szCs w:val="24"/>
      <w:u w:val="single"/>
    </w:rPr>
  </w:style>
  <w:style w:type="character" w:customStyle="1" w:styleId="Heading4Char">
    <w:name w:val="Heading 4 Char"/>
    <w:aliases w:val="Tag Char,Underlined Char,Big card Char,body Char,small text Char,Normal Tag Char,heading 2 Char,Heading 2 Char2 Char Char,Heading 2 Char1 Char Char Char, Ch Char,no read Char,No Spacing211 Char,No Spacing12 Char,No Spacing2111 Char,TAG Char"/>
    <w:basedOn w:val="DefaultParagraphFont"/>
    <w:link w:val="Heading4"/>
    <w:uiPriority w:val="3"/>
    <w:rsid w:val="0062109D"/>
    <w:rPr>
      <w:rFonts w:ascii="Calibri" w:eastAsiaTheme="majorEastAsia" w:hAnsi="Calibri" w:cstheme="majorBidi"/>
      <w:b/>
      <w:iCs/>
      <w:sz w:val="26"/>
    </w:rPr>
  </w:style>
  <w:style w:type="character" w:styleId="Emphasis">
    <w:name w:val="Emphasis"/>
    <w:aliases w:val="Evidence,Minimized,minimized,Highlighted,tag2,Size 10,emphasis in card,CD Card,ED - Tag,emphasis,Emphasis!!,small,Bold Underline,Qualifications,normal card text,Shrunk,qualifications in card,qualifications,bold underline"/>
    <w:basedOn w:val="DefaultParagraphFont"/>
    <w:uiPriority w:val="7"/>
    <w:qFormat/>
    <w:rsid w:val="0062109D"/>
    <w:rPr>
      <w:rFonts w:ascii="Calibri" w:hAnsi="Calibri"/>
      <w:b/>
      <w:i w:val="0"/>
      <w:iCs/>
      <w:sz w:val="24"/>
      <w:u w:val="single"/>
      <w:bdr w:val="single" w:sz="8"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62109D"/>
    <w:rPr>
      <w:b/>
      <w:bCs/>
      <w:sz w:val="26"/>
      <w:u w:val="none"/>
    </w:rPr>
  </w:style>
  <w:style w:type="character" w:customStyle="1" w:styleId="StyleUnderline">
    <w:name w:val="Style Underline"/>
    <w:aliases w:val="Intense Emphasis,Underline,Style Bold Underline,apple-style-span + 6 pt,Bold,Kern at 16 pt,Intense Emphasis1,Intense Emphasis2,HHeading 3 + 12 pt,Style,Intense Emphasis11,Intense Emphasis111,Intense Emphasis3,Intense Emphasis1111,ci,c,Bo,B"/>
    <w:basedOn w:val="DefaultParagraphFont"/>
    <w:uiPriority w:val="6"/>
    <w:qFormat/>
    <w:rsid w:val="0062109D"/>
    <w:rPr>
      <w:b w:val="0"/>
      <w:sz w:val="22"/>
      <w:u w:val="single"/>
    </w:rPr>
  </w:style>
  <w:style w:type="character" w:styleId="Hyperlink">
    <w:name w:val="Hyperlink"/>
    <w:aliases w:val="heading 1 (block title),Important,Read,Card Text,Internet Link"/>
    <w:basedOn w:val="DefaultParagraphFont"/>
    <w:uiPriority w:val="99"/>
    <w:unhideWhenUsed/>
    <w:rsid w:val="0062109D"/>
    <w:rPr>
      <w:color w:val="auto"/>
      <w:u w:val="none"/>
    </w:rPr>
  </w:style>
  <w:style w:type="character" w:styleId="FollowedHyperlink">
    <w:name w:val="FollowedHyperlink"/>
    <w:basedOn w:val="DefaultParagraphFont"/>
    <w:uiPriority w:val="99"/>
    <w:semiHidden/>
    <w:unhideWhenUsed/>
    <w:rsid w:val="0062109D"/>
    <w:rPr>
      <w:color w:val="auto"/>
      <w:u w:val="none"/>
    </w:rPr>
  </w:style>
  <w:style w:type="character" w:customStyle="1" w:styleId="apple-converted-space">
    <w:name w:val="apple-converted-space"/>
    <w:basedOn w:val="DefaultParagraphFont"/>
    <w:rsid w:val="004C7BBD"/>
  </w:style>
  <w:style w:type="character" w:styleId="Strong">
    <w:name w:val="Strong"/>
    <w:basedOn w:val="DefaultParagraphFont"/>
    <w:uiPriority w:val="22"/>
    <w:qFormat/>
    <w:rsid w:val="00CE6816"/>
    <w:rPr>
      <w:b/>
      <w:bCs/>
    </w:rPr>
  </w:style>
  <w:style w:type="character" w:customStyle="1" w:styleId="Style1Char">
    <w:name w:val="Style1 Char"/>
    <w:basedOn w:val="DefaultParagraphFont"/>
    <w:link w:val="Style1"/>
    <w:rsid w:val="0062109D"/>
    <w:rPr>
      <w:rFonts w:eastAsia="SimSun"/>
      <w:szCs w:val="24"/>
      <w:u w:val="single"/>
      <w:lang w:eastAsia="zh-CN"/>
    </w:rPr>
  </w:style>
  <w:style w:type="paragraph" w:customStyle="1" w:styleId="Style1">
    <w:name w:val="Style1"/>
    <w:basedOn w:val="Normal"/>
    <w:link w:val="Style1Char"/>
    <w:qFormat/>
    <w:rsid w:val="0062109D"/>
    <w:rPr>
      <w:rFonts w:asciiTheme="minorHAnsi" w:eastAsia="SimSun" w:hAnsiTheme="minorHAnsi"/>
      <w:szCs w:val="24"/>
      <w:u w:val="single"/>
      <w:lang w:eastAsia="zh-CN"/>
    </w:rPr>
  </w:style>
  <w:style w:type="character" w:customStyle="1" w:styleId="Heading2Char3">
    <w:name w:val="Heading 2 Char3"/>
    <w:aliases w:val="Heading 21 Char,Char Char Char Char1 Char1,Char Char Char Char1 Char Char, Char Char Char Char1 Char,Heading 2 Char1 Char1,Char2 Char,Heading 2 Char Char1 Char,Heading 2 Char Char Char Char,Heading 2 Char Char Char1,Heading 2 Char1 Char"/>
    <w:qFormat/>
    <w:rsid w:val="0062109D"/>
    <w:rPr>
      <w:rFonts w:cs="Arial"/>
      <w:b/>
      <w:bCs/>
      <w:iCs/>
      <w:szCs w:val="28"/>
      <w:lang w:val="en-US" w:eastAsia="en-US" w:bidi="ar-SA"/>
    </w:rPr>
  </w:style>
  <w:style w:type="character" w:customStyle="1" w:styleId="underline">
    <w:name w:val="underline"/>
    <w:basedOn w:val="DefaultParagraphFont"/>
    <w:link w:val="textbold"/>
    <w:qFormat/>
    <w:rsid w:val="00526C67"/>
    <w:rPr>
      <w:rFonts w:ascii="Times New Roman" w:hAnsi="Times New Roman"/>
      <w:sz w:val="20"/>
      <w:u w:val="single"/>
    </w:rPr>
  </w:style>
  <w:style w:type="paragraph" w:customStyle="1" w:styleId="textbold">
    <w:name w:val="text bold"/>
    <w:basedOn w:val="Normal"/>
    <w:link w:val="underline"/>
    <w:qFormat/>
    <w:rsid w:val="00526C67"/>
    <w:pPr>
      <w:ind w:left="720"/>
      <w:jc w:val="both"/>
    </w:pPr>
    <w:rPr>
      <w:rFonts w:ascii="Times New Roman" w:hAnsi="Times New Roman"/>
      <w:sz w:val="20"/>
      <w:u w:val="single"/>
    </w:rPr>
  </w:style>
  <w:style w:type="paragraph" w:customStyle="1" w:styleId="card">
    <w:name w:val="card"/>
    <w:basedOn w:val="Normal"/>
    <w:next w:val="Normal"/>
    <w:link w:val="cardChar"/>
    <w:qFormat/>
    <w:rsid w:val="00526C67"/>
    <w:pPr>
      <w:widowControl w:val="0"/>
      <w:ind w:left="288" w:right="288"/>
    </w:pPr>
    <w:rPr>
      <w:rFonts w:eastAsia="Times New Roman"/>
      <w:szCs w:val="20"/>
    </w:rPr>
  </w:style>
  <w:style w:type="character" w:customStyle="1" w:styleId="cardChar">
    <w:name w:val="card Char"/>
    <w:basedOn w:val="DefaultParagraphFont"/>
    <w:link w:val="card"/>
    <w:rsid w:val="00526C67"/>
    <w:rPr>
      <w:rFonts w:ascii="Calibri" w:eastAsia="Times New Roman" w:hAnsi="Calibri"/>
      <w:szCs w:val="20"/>
    </w:rPr>
  </w:style>
  <w:style w:type="character" w:customStyle="1" w:styleId="cite">
    <w:name w:val="cite"/>
    <w:aliases w:val="Heading 3 Char Char Char, Char Char Char1,Char Char Char1,Heading 3 Char1,Char Char2,Underlined Text Char,Block Writing Char,Index Headers Char,Citation Char Char Char1,cites Char Char,Heading 3 Char1 Char,Read Char Char1, Char Char2"/>
    <w:basedOn w:val="DefaultParagraphFont"/>
    <w:qFormat/>
    <w:rsid w:val="00526C67"/>
    <w:rPr>
      <w:rFonts w:ascii="Times New Roman" w:hAnsi="Times New Roman"/>
      <w:b/>
      <w:sz w:val="24"/>
    </w:rPr>
  </w:style>
  <w:style w:type="paragraph" w:styleId="NormalWeb">
    <w:name w:val="Normal (Web)"/>
    <w:aliases w:val="Normal (Web) Char1 Char,Normal (Web) Char Char Char,Normal (Web) Char1 Char Char Char,Normal (Web) Char Char1 Char Char Char,Normal (Web) Char2 Char Char Char Char Char,Normal (Web) Char1 Char Char Char Char Char Char"/>
    <w:basedOn w:val="Normal"/>
    <w:link w:val="NormalWebChar"/>
    <w:uiPriority w:val="99"/>
    <w:rsid w:val="00526C67"/>
    <w:pPr>
      <w:widowControl w:val="0"/>
      <w:spacing w:before="100" w:beforeAutospacing="1" w:after="100" w:afterAutospacing="1"/>
    </w:pPr>
    <w:rPr>
      <w:rFonts w:eastAsia="Times New Roman"/>
      <w:sz w:val="24"/>
      <w:szCs w:val="24"/>
    </w:rPr>
  </w:style>
  <w:style w:type="character" w:customStyle="1" w:styleId="NormalWebChar">
    <w:name w:val="Normal (Web) Char"/>
    <w:aliases w:val="Normal (Web) Char1 Char Char,Normal (Web) Char Char Char Char,Normal (Web) Char1 Char Char Char Char,Normal (Web) Char Char1 Char Char Char Char,Normal (Web) Char2 Char Char Char Char Char Char"/>
    <w:basedOn w:val="DefaultParagraphFont"/>
    <w:link w:val="NormalWeb"/>
    <w:uiPriority w:val="99"/>
    <w:locked/>
    <w:rsid w:val="00526C67"/>
    <w:rPr>
      <w:rFonts w:ascii="Calibri" w:eastAsia="Times New Roman" w:hAnsi="Calibri"/>
      <w:sz w:val="24"/>
      <w:szCs w:val="24"/>
    </w:rPr>
  </w:style>
  <w:style w:type="character" w:customStyle="1" w:styleId="Style11pt">
    <w:name w:val="Style 11 pt"/>
    <w:basedOn w:val="DefaultParagraphFont"/>
    <w:rsid w:val="00D313F6"/>
    <w:rPr>
      <w:sz w:val="20"/>
    </w:rPr>
  </w:style>
  <w:style w:type="character" w:customStyle="1" w:styleId="Style11ptUnderline">
    <w:name w:val="Style 11 pt Underline"/>
    <w:basedOn w:val="DefaultParagraphFont"/>
    <w:rsid w:val="00D313F6"/>
    <w:rPr>
      <w:rFonts w:ascii="Times New Roman" w:hAnsi="Times New Roman"/>
      <w:sz w:val="20"/>
      <w:u w:val="single"/>
    </w:rPr>
  </w:style>
  <w:style w:type="character" w:customStyle="1" w:styleId="Style11ptBoldUnderline">
    <w:name w:val="Style 11 pt Bold Underline"/>
    <w:basedOn w:val="DefaultParagraphFont"/>
    <w:rsid w:val="00D313F6"/>
    <w:rPr>
      <w:b/>
      <w:bCs/>
      <w:sz w:val="20"/>
      <w:u w:val="single"/>
    </w:rPr>
  </w:style>
  <w:style w:type="character" w:customStyle="1" w:styleId="Emphasis2">
    <w:name w:val="Emphasis 2"/>
    <w:basedOn w:val="Emphasis"/>
    <w:uiPriority w:val="1"/>
    <w:qFormat/>
    <w:rsid w:val="00FA4C24"/>
    <w:rPr>
      <w:rFonts w:ascii="Times New Roman" w:hAnsi="Times New Roman" w:cs="Times New Roman"/>
      <w:b w:val="0"/>
      <w:i w:val="0"/>
      <w:iCs/>
      <w:sz w:val="22"/>
      <w:u w:val="single"/>
      <w:bdr w:val="single" w:sz="2" w:space="0" w:color="auto"/>
    </w:rPr>
  </w:style>
  <w:style w:type="character" w:customStyle="1" w:styleId="Underline2">
    <w:name w:val="Underline 2"/>
    <w:basedOn w:val="DefaultParagraphFont"/>
    <w:uiPriority w:val="1"/>
    <w:qFormat/>
    <w:rsid w:val="00FA4C24"/>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127188">
      <w:bodyDiv w:val="1"/>
      <w:marLeft w:val="0"/>
      <w:marRight w:val="0"/>
      <w:marTop w:val="0"/>
      <w:marBottom w:val="0"/>
      <w:divBdr>
        <w:top w:val="none" w:sz="0" w:space="0" w:color="auto"/>
        <w:left w:val="none" w:sz="0" w:space="0" w:color="auto"/>
        <w:bottom w:val="none" w:sz="0" w:space="0" w:color="auto"/>
        <w:right w:val="none" w:sz="0" w:space="0" w:color="auto"/>
      </w:divBdr>
    </w:div>
    <w:div w:id="2050567672">
      <w:bodyDiv w:val="1"/>
      <w:marLeft w:val="0"/>
      <w:marRight w:val="0"/>
      <w:marTop w:val="0"/>
      <w:marBottom w:val="0"/>
      <w:divBdr>
        <w:top w:val="none" w:sz="0" w:space="0" w:color="auto"/>
        <w:left w:val="none" w:sz="0" w:space="0" w:color="auto"/>
        <w:bottom w:val="none" w:sz="0" w:space="0" w:color="auto"/>
        <w:right w:val="none" w:sz="0" w:space="0" w:color="auto"/>
      </w:divBdr>
      <w:divsChild>
        <w:div w:id="268859497">
          <w:marLeft w:val="0"/>
          <w:marRight w:val="0"/>
          <w:marTop w:val="0"/>
          <w:marBottom w:val="0"/>
          <w:divBdr>
            <w:top w:val="none" w:sz="0" w:space="0" w:color="auto"/>
            <w:left w:val="none" w:sz="0" w:space="0" w:color="auto"/>
            <w:bottom w:val="none" w:sz="0" w:space="0" w:color="auto"/>
            <w:right w:val="none" w:sz="0" w:space="0" w:color="auto"/>
          </w:divBdr>
        </w:div>
        <w:div w:id="1900968778">
          <w:marLeft w:val="0"/>
          <w:marRight w:val="0"/>
          <w:marTop w:val="0"/>
          <w:marBottom w:val="0"/>
          <w:divBdr>
            <w:top w:val="none" w:sz="0" w:space="0" w:color="auto"/>
            <w:left w:val="none" w:sz="0" w:space="0" w:color="auto"/>
            <w:bottom w:val="none" w:sz="0" w:space="0" w:color="auto"/>
            <w:right w:val="none" w:sz="0" w:space="0" w:color="auto"/>
          </w:divBdr>
        </w:div>
        <w:div w:id="1790585063">
          <w:marLeft w:val="0"/>
          <w:marRight w:val="0"/>
          <w:marTop w:val="0"/>
          <w:marBottom w:val="0"/>
          <w:divBdr>
            <w:top w:val="none" w:sz="0" w:space="0" w:color="auto"/>
            <w:left w:val="none" w:sz="0" w:space="0" w:color="auto"/>
            <w:bottom w:val="none" w:sz="0" w:space="0" w:color="auto"/>
            <w:right w:val="none" w:sz="0" w:space="0" w:color="auto"/>
          </w:divBdr>
        </w:div>
        <w:div w:id="961689971">
          <w:marLeft w:val="0"/>
          <w:marRight w:val="0"/>
          <w:marTop w:val="0"/>
          <w:marBottom w:val="0"/>
          <w:divBdr>
            <w:top w:val="none" w:sz="0" w:space="0" w:color="auto"/>
            <w:left w:val="none" w:sz="0" w:space="0" w:color="auto"/>
            <w:bottom w:val="none" w:sz="0" w:space="0" w:color="auto"/>
            <w:right w:val="none" w:sz="0" w:space="0" w:color="auto"/>
          </w:divBdr>
        </w:div>
        <w:div w:id="240020192">
          <w:marLeft w:val="0"/>
          <w:marRight w:val="0"/>
          <w:marTop w:val="0"/>
          <w:marBottom w:val="0"/>
          <w:divBdr>
            <w:top w:val="none" w:sz="0" w:space="0" w:color="auto"/>
            <w:left w:val="none" w:sz="0" w:space="0" w:color="auto"/>
            <w:bottom w:val="none" w:sz="0" w:space="0" w:color="auto"/>
            <w:right w:val="none" w:sz="0" w:space="0" w:color="auto"/>
          </w:divBdr>
        </w:div>
        <w:div w:id="798114711">
          <w:marLeft w:val="0"/>
          <w:marRight w:val="0"/>
          <w:marTop w:val="0"/>
          <w:marBottom w:val="0"/>
          <w:divBdr>
            <w:top w:val="none" w:sz="0" w:space="0" w:color="auto"/>
            <w:left w:val="none" w:sz="0" w:space="0" w:color="auto"/>
            <w:bottom w:val="none" w:sz="0" w:space="0" w:color="auto"/>
            <w:right w:val="none" w:sz="0" w:space="0" w:color="auto"/>
          </w:divBdr>
        </w:div>
        <w:div w:id="580525393">
          <w:marLeft w:val="0"/>
          <w:marRight w:val="0"/>
          <w:marTop w:val="0"/>
          <w:marBottom w:val="0"/>
          <w:divBdr>
            <w:top w:val="none" w:sz="0" w:space="0" w:color="auto"/>
            <w:left w:val="none" w:sz="0" w:space="0" w:color="auto"/>
            <w:bottom w:val="none" w:sz="0" w:space="0" w:color="auto"/>
            <w:right w:val="none" w:sz="0" w:space="0" w:color="auto"/>
          </w:divBdr>
        </w:div>
        <w:div w:id="732240350">
          <w:marLeft w:val="0"/>
          <w:marRight w:val="0"/>
          <w:marTop w:val="0"/>
          <w:marBottom w:val="0"/>
          <w:divBdr>
            <w:top w:val="none" w:sz="0" w:space="0" w:color="auto"/>
            <w:left w:val="none" w:sz="0" w:space="0" w:color="auto"/>
            <w:bottom w:val="none" w:sz="0" w:space="0" w:color="auto"/>
            <w:right w:val="none" w:sz="0" w:space="0" w:color="auto"/>
          </w:divBdr>
        </w:div>
        <w:div w:id="1958104212">
          <w:marLeft w:val="0"/>
          <w:marRight w:val="0"/>
          <w:marTop w:val="0"/>
          <w:marBottom w:val="0"/>
          <w:divBdr>
            <w:top w:val="none" w:sz="0" w:space="0" w:color="auto"/>
            <w:left w:val="none" w:sz="0" w:space="0" w:color="auto"/>
            <w:bottom w:val="none" w:sz="0" w:space="0" w:color="auto"/>
            <w:right w:val="none" w:sz="0" w:space="0" w:color="auto"/>
          </w:divBdr>
        </w:div>
        <w:div w:id="1914700859">
          <w:marLeft w:val="0"/>
          <w:marRight w:val="0"/>
          <w:marTop w:val="0"/>
          <w:marBottom w:val="0"/>
          <w:divBdr>
            <w:top w:val="none" w:sz="0" w:space="0" w:color="auto"/>
            <w:left w:val="none" w:sz="0" w:space="0" w:color="auto"/>
            <w:bottom w:val="none" w:sz="0" w:space="0" w:color="auto"/>
            <w:right w:val="none" w:sz="0" w:space="0" w:color="auto"/>
          </w:divBdr>
        </w:div>
        <w:div w:id="1447385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apers.ssrn.com/sol3/papers.cfm?abstract_id=1450481" TargetMode="External"/><Relationship Id="rId18" Type="http://schemas.openxmlformats.org/officeDocument/2006/relationships/hyperlink" Target="http://www.ibtimes.com/threat-declining-china-1310023" TargetMode="External"/><Relationship Id="rId26" Type="http://schemas.openxmlformats.org/officeDocument/2006/relationships/hyperlink" Target="http://www.guardian.co.uk/environment/carbonemissions" TargetMode="External"/><Relationship Id="rId39" Type="http://schemas.openxmlformats.org/officeDocument/2006/relationships/hyperlink" Target="http://www.nytimes.com/2013/03/19/opinion/falling-out-of-love-with-china.html" TargetMode="External"/><Relationship Id="rId21" Type="http://schemas.openxmlformats.org/officeDocument/2006/relationships/hyperlink" Target="http://www.guardian.co.uk/environment/climatechange" TargetMode="External"/><Relationship Id="rId34" Type="http://schemas.openxmlformats.org/officeDocument/2006/relationships/hyperlink" Target="http://www.washingtonpost.com/opinions/climate-change-is-here--and-worse-than-we-thought/2012/08/03/6ae604c2-dd90-11e1-8e43-4a3c4375504a_story.html" TargetMode="External"/><Relationship Id="rId42" Type="http://schemas.openxmlformats.org/officeDocument/2006/relationships/hyperlink" Target="http://www.huffingtonpost.com/ian-fletcher/avoid-trade-war-were-alre_b_939967.html" TargetMode="External"/><Relationship Id="rId47" Type="http://schemas.openxmlformats.org/officeDocument/2006/relationships/hyperlink" Target="http://www.washingtontimes.com/news/2013/jul/12/chinas-approaching-hegemony/?page=all" TargetMode="External"/><Relationship Id="rId50" Type="http://schemas.openxmlformats.org/officeDocument/2006/relationships/customXml" Target="../customXml/item1.xml"/><Relationship Id="rId7" Type="http://schemas.openxmlformats.org/officeDocument/2006/relationships/hyperlink" Target="http://www.bbc.co.uk/news/business-15861161" TargetMode="External"/><Relationship Id="rId2" Type="http://schemas.openxmlformats.org/officeDocument/2006/relationships/styles" Target="styles.xml"/><Relationship Id="rId16" Type="http://schemas.openxmlformats.org/officeDocument/2006/relationships/hyperlink" Target="http://papers.ssrn.com/sol3/papers.cfm?abstract_id=1450481" TargetMode="External"/><Relationship Id="rId29" Type="http://schemas.openxmlformats.org/officeDocument/2006/relationships/hyperlink" Target="http://www.guardian.co.uk/environment/energy" TargetMode="External"/><Relationship Id="rId11" Type="http://schemas.openxmlformats.org/officeDocument/2006/relationships/hyperlink" Target="http://www.amazon.com/The-Upside-Down-Rise-Rest/dp/0465064736" TargetMode="External"/><Relationship Id="rId24" Type="http://schemas.openxmlformats.org/officeDocument/2006/relationships/hyperlink" Target="http://www.guardian.co.uk/environment/2008/aug/10/climatechange.arctic" TargetMode="External"/><Relationship Id="rId32" Type="http://schemas.openxmlformats.org/officeDocument/2006/relationships/hyperlink" Target="http://arxiv.org/abs/1105.1140" TargetMode="External"/><Relationship Id="rId37" Type="http://schemas.openxmlformats.org/officeDocument/2006/relationships/hyperlink" Target="http://papers.ssrn.com/sol3/papers.cfm?abstract_id=1450481" TargetMode="External"/><Relationship Id="rId40" Type="http://schemas.openxmlformats.org/officeDocument/2006/relationships/hyperlink" Target="http://www.cnas.org/files/documents/publications/CNAS_AmericasPath_FontaineAndLord.pdf" TargetMode="External"/><Relationship Id="rId45" Type="http://schemas.openxmlformats.org/officeDocument/2006/relationships/hyperlink" Target="http://www.aljazeera.com/indepth/opinion/2014/04/end-china-soft-power-japan-terr-201441014352559758.html" TargetMode="External"/><Relationship Id="rId5" Type="http://schemas.openxmlformats.org/officeDocument/2006/relationships/hyperlink" Target="http://www.wired.com/2013/12/chinas-deep-sea-ambitions/" TargetMode="External"/><Relationship Id="rId15" Type="http://schemas.openxmlformats.org/officeDocument/2006/relationships/hyperlink" Target="http://papers.ssrn.com/sol3/papers.cfm?abstract_id=1450481" TargetMode="External"/><Relationship Id="rId23" Type="http://schemas.openxmlformats.org/officeDocument/2006/relationships/hyperlink" Target="http://www.guardian.co.uk/environment/2008/aug/08/climatechange.flooding" TargetMode="External"/><Relationship Id="rId28" Type="http://schemas.openxmlformats.org/officeDocument/2006/relationships/hyperlink" Target="http://www.guardian.co.uk/environment/2008/aug/10/emissionstrading.utilities" TargetMode="External"/><Relationship Id="rId36" Type="http://schemas.openxmlformats.org/officeDocument/2006/relationships/hyperlink" Target="http://www.cnas.org/files/documents/publications/CNAS_USInterestsinIndia_" TargetMode="External"/><Relationship Id="rId49" Type="http://schemas.openxmlformats.org/officeDocument/2006/relationships/theme" Target="theme/theme1.xml"/><Relationship Id="rId10" Type="http://schemas.openxmlformats.org/officeDocument/2006/relationships/hyperlink" Target="http://www.google.com/url?q=http%3A%2F%2Fnews.xinhuanet.com%2Fenglish%2Fchina%2F2013-07%2F31%2Fc_132591246.htm%255DBZhu&amp;sa=D&amp;sntz=1&amp;usg=AFQjCNGmVBtB-cD_0fEY_oa1mqUlPb49FA" TargetMode="External"/><Relationship Id="rId19" Type="http://schemas.openxmlformats.org/officeDocument/2006/relationships/hyperlink" Target="http://www.independent.org/tii/students/GarveyEssay99Brooks.html" TargetMode="External"/><Relationship Id="rId31" Type="http://schemas.openxmlformats.org/officeDocument/2006/relationships/hyperlink" Target="http://climatecommission.gov.au/wp-content/uploads/The-Critical-Decade_July-revision_Low-res.pdf" TargetMode="External"/><Relationship Id="rId44" Type="http://schemas.openxmlformats.org/officeDocument/2006/relationships/hyperlink" Target="http://www.growthcommission.org/storage/cgdev/documents/gcwp060web.pdf" TargetMode="External"/><Relationship Id="rId52"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f.panda.org/?216412/China-renewables-report" TargetMode="External"/><Relationship Id="rId14" Type="http://schemas.openxmlformats.org/officeDocument/2006/relationships/hyperlink" Target="http://papers.ssrn.com/sol3/papers.cfm?abstract_id=1450481" TargetMode="External"/><Relationship Id="rId22" Type="http://schemas.openxmlformats.org/officeDocument/2006/relationships/hyperlink" Target="http://www.guardian.co.uk/environment/gallery/2007/dec/05/climatechange.flooding?picture=331454811" TargetMode="External"/><Relationship Id="rId27" Type="http://schemas.openxmlformats.org/officeDocument/2006/relationships/hyperlink" Target="http://www.guardian.co.uk/environment/food" TargetMode="External"/><Relationship Id="rId30" Type="http://schemas.openxmlformats.org/officeDocument/2006/relationships/hyperlink" Target="http://www.guardian.co.uk/world/2008/jul/08/g8" TargetMode="External"/><Relationship Id="rId35" Type="http://schemas.openxmlformats.org/officeDocument/2006/relationships/hyperlink" Target="http://www.atimes.com/atimes/Global_Economy/GECON-01-250613.html" TargetMode="External"/><Relationship Id="rId43" Type="http://schemas.openxmlformats.org/officeDocument/2006/relationships/hyperlink" Target="http://www.eastasiaforum" TargetMode="External"/><Relationship Id="rId48" Type="http://schemas.openxmlformats.org/officeDocument/2006/relationships/fontTable" Target="fontTable.xml"/><Relationship Id="rId8" Type="http://schemas.openxmlformats.org/officeDocument/2006/relationships/hyperlink" Target="http://articles.economictimes.indiatimes.com/2014-02-26/news/47705593_1_polymetallic-sulphide-ore-deposit-international-seabed-authority-state-oceanic-administration" TargetMode="External"/><Relationship Id="rId51" Type="http://schemas.openxmlformats.org/officeDocument/2006/relationships/customXml" Target="../customXml/item2.xml"/><Relationship Id="rId3" Type="http://schemas.openxmlformats.org/officeDocument/2006/relationships/settings" Target="settings.xml"/><Relationship Id="rId12" Type="http://schemas.openxmlformats.org/officeDocument/2006/relationships/hyperlink" Target="http://papers.ssrn.com/sol3/papers.cfm?abstract_id=1450481" TargetMode="External"/><Relationship Id="rId17" Type="http://schemas.openxmlformats.org/officeDocument/2006/relationships/hyperlink" Target="http://www.goldstardailynews.com.ph/opinion/who-do-we-turn-to.html" TargetMode="External"/><Relationship Id="rId25" Type="http://schemas.openxmlformats.org/officeDocument/2006/relationships/hyperlink" Target="http://www.guardian.co.uk/environment/biofuels" TargetMode="External"/><Relationship Id="rId33" Type="http://schemas.openxmlformats.org/officeDocument/2006/relationships/hyperlink" Target="http://www.foreignpolicy.com/articles/2012/11/02/adapt_or_die" TargetMode="External"/><Relationship Id="rId38" Type="http://schemas.openxmlformats.org/officeDocument/2006/relationships/hyperlink" Target="http://en.theorychina.org/xsqy_2477/201306/t20130611_270465.shtml" TargetMode="External"/><Relationship Id="rId46" Type="http://schemas.openxmlformats.org/officeDocument/2006/relationships/hyperlink" Target="http://belfercenter.ksg.harvard.edu/files/IS3703_Brooks%20Wohlforth%20Ikenberry.pdf" TargetMode="External"/><Relationship Id="rId20" Type="http://schemas.openxmlformats.org/officeDocument/2006/relationships/hyperlink" Target="http://www.guardian.co.uk/commentisfree/2008/aug/07/carbonemissions.climatechange" TargetMode="External"/><Relationship Id="rId41" Type="http://schemas.openxmlformats.org/officeDocument/2006/relationships/hyperlink" Target="http://blogs.reuters.com/ian-bremmer/2013/07/19/will-chinas-slowing-growth-lead-to-unrest/" TargetMode="External"/><Relationship Id="rId1" Type="http://schemas.openxmlformats.org/officeDocument/2006/relationships/numbering" Target="numbering.xml"/><Relationship Id="rId6" Type="http://schemas.openxmlformats.org/officeDocument/2006/relationships/hyperlink" Target="http://thediplomat.com/2014/06/chinas-growing-hegemonic-b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ler\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FC6496B2D7E7448917CCAFDE4B033D" ma:contentTypeVersion="0" ma:contentTypeDescription="Create a new document." ma:contentTypeScope="" ma:versionID="2df35fa289b4240795a0a6d76a6fdcf2">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2491C-72FC-4BFD-A6CB-9EFD02092440}"/>
</file>

<file path=customXml/itemProps2.xml><?xml version="1.0" encoding="utf-8"?>
<ds:datastoreItem xmlns:ds="http://schemas.openxmlformats.org/officeDocument/2006/customXml" ds:itemID="{3A99FC37-C28F-497D-A0A1-FE50D3DEA6B3}"/>
</file>

<file path=customXml/itemProps3.xml><?xml version="1.0" encoding="utf-8"?>
<ds:datastoreItem xmlns:ds="http://schemas.openxmlformats.org/officeDocument/2006/customXml" ds:itemID="{784982FF-A603-4570-9FE4-F1931E802105}"/>
</file>

<file path=docProps/app.xml><?xml version="1.0" encoding="utf-8"?>
<Properties xmlns="http://schemas.openxmlformats.org/officeDocument/2006/extended-properties" xmlns:vt="http://schemas.openxmlformats.org/officeDocument/2006/docPropsVTypes">
  <Template>Debate</Template>
  <TotalTime>723</TotalTime>
  <Pages>87</Pages>
  <Words>45940</Words>
  <Characters>251755</Characters>
  <Application>Microsoft Office Word</Application>
  <DocSecurity>0</DocSecurity>
  <Lines>2650</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Thur</dc:creator>
  <cp:keywords>5.0</cp:keywords>
  <dc:description/>
  <cp:lastModifiedBy>Tyler Thur</cp:lastModifiedBy>
  <cp:revision>132</cp:revision>
  <dcterms:created xsi:type="dcterms:W3CDTF">2014-07-21T13:22:00Z</dcterms:created>
  <dcterms:modified xsi:type="dcterms:W3CDTF">2014-07-23T19:47:00Z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0x010100E5FC6496B2D7E7448917CCAFDE4B033D</vt:lpwstr>
  </property>
</Properties>
</file>